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E279A" w14:textId="77777777" w:rsidR="00E621B5" w:rsidRDefault="00E621B5" w:rsidP="00767B45"/>
    <w:p w14:paraId="122203CF" w14:textId="77777777" w:rsidR="00E621B5" w:rsidRPr="00624594" w:rsidRDefault="00E621B5" w:rsidP="00767B45">
      <w:pPr>
        <w:rPr>
          <w:rFonts w:ascii="Tahoma" w:hAnsi="Tahoma" w:cs="Tahoma"/>
        </w:rPr>
      </w:pPr>
    </w:p>
    <w:p w14:paraId="3DF8CCE7" w14:textId="77777777" w:rsidR="00E621B5" w:rsidRDefault="00E621B5" w:rsidP="00767B45">
      <w:pPr>
        <w:rPr>
          <w:sz w:val="24"/>
          <w:szCs w:val="24"/>
        </w:rPr>
      </w:pPr>
    </w:p>
    <w:p w14:paraId="0CD9964F" w14:textId="77777777" w:rsidR="00E621B5" w:rsidRDefault="00E621B5" w:rsidP="00767B45">
      <w:pPr>
        <w:rPr>
          <w:sz w:val="24"/>
          <w:szCs w:val="24"/>
        </w:rPr>
      </w:pPr>
    </w:p>
    <w:p w14:paraId="41361202" w14:textId="77777777" w:rsidR="003F7F10" w:rsidRDefault="003F7F10" w:rsidP="00767B45">
      <w:pPr>
        <w:tabs>
          <w:tab w:val="left" w:pos="8250"/>
        </w:tabs>
      </w:pPr>
    </w:p>
    <w:p w14:paraId="525D9DFC" w14:textId="77777777" w:rsidR="003F7F10" w:rsidRDefault="003F7F10" w:rsidP="00767B45">
      <w:pPr>
        <w:jc w:val="center"/>
        <w:rPr>
          <w:sz w:val="26"/>
          <w:szCs w:val="26"/>
        </w:rPr>
      </w:pPr>
    </w:p>
    <w:p w14:paraId="6C829C6B" w14:textId="77777777" w:rsidR="003F7F10" w:rsidRDefault="003F7F10" w:rsidP="00767B45">
      <w:pPr>
        <w:jc w:val="center"/>
        <w:rPr>
          <w:sz w:val="26"/>
          <w:szCs w:val="26"/>
        </w:rPr>
      </w:pPr>
    </w:p>
    <w:p w14:paraId="69B7A6D6" w14:textId="77777777" w:rsidR="003F7F10" w:rsidRPr="00746B17" w:rsidRDefault="003F7F10" w:rsidP="00767B45">
      <w:pPr>
        <w:jc w:val="center"/>
        <w:rPr>
          <w:sz w:val="26"/>
          <w:szCs w:val="26"/>
        </w:rPr>
      </w:pPr>
    </w:p>
    <w:p w14:paraId="45884439" w14:textId="1A900D74" w:rsidR="003F7F10" w:rsidRPr="00AA66B9" w:rsidRDefault="003F7F10" w:rsidP="00767B45">
      <w:pPr>
        <w:tabs>
          <w:tab w:val="left" w:pos="1635"/>
        </w:tabs>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17AE0870" w14:textId="518F3CA6" w:rsidR="003F7F10" w:rsidRDefault="003F7F10" w:rsidP="00767B45">
      <w:pPr>
        <w:tabs>
          <w:tab w:val="left" w:pos="1635"/>
        </w:tabs>
        <w:jc w:val="center"/>
        <w:rPr>
          <w:rFonts w:ascii="Arial" w:hAnsi="Arial" w:cs="Arial"/>
          <w:b/>
        </w:rPr>
      </w:pPr>
    </w:p>
    <w:p w14:paraId="0A868057" w14:textId="79807ED9" w:rsidR="003F7F10" w:rsidRDefault="003F7F10" w:rsidP="00767B45">
      <w:pPr>
        <w:tabs>
          <w:tab w:val="left" w:pos="1635"/>
        </w:tabs>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1" locked="0" layoutInCell="1" allowOverlap="1" wp14:anchorId="5FD6A37F" wp14:editId="1DA690CE">
                <wp:simplePos x="0" y="0"/>
                <wp:positionH relativeFrom="margin">
                  <wp:align>right</wp:align>
                </wp:positionH>
                <wp:positionV relativeFrom="paragraph">
                  <wp:posOffset>174625</wp:posOffset>
                </wp:positionV>
                <wp:extent cx="5734050" cy="1123950"/>
                <wp:effectExtent l="0" t="0" r="19050" b="19050"/>
                <wp:wrapTight wrapText="bothSides">
                  <wp:wrapPolygon edited="0">
                    <wp:start x="287" y="0"/>
                    <wp:lineTo x="0" y="1464"/>
                    <wp:lineTo x="0" y="20136"/>
                    <wp:lineTo x="287" y="21600"/>
                    <wp:lineTo x="21313" y="21600"/>
                    <wp:lineTo x="21600" y="20136"/>
                    <wp:lineTo x="21600" y="1464"/>
                    <wp:lineTo x="21313" y="0"/>
                    <wp:lineTo x="287"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239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3F1CE11E" w14:textId="0A1A564A" w:rsidR="0091659A" w:rsidRPr="001571CE" w:rsidRDefault="001571CE" w:rsidP="003F7F10">
                            <w:pPr>
                              <w:tabs>
                                <w:tab w:val="left" w:pos="1635"/>
                              </w:tabs>
                              <w:jc w:val="center"/>
                              <w:rPr>
                                <w:rFonts w:ascii="Arial" w:hAnsi="Arial"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V </w:t>
                            </w:r>
                            <w:r w:rsidR="008B64FC">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w:t>
                            </w:r>
                            <w:r w:rsidR="00644689">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D6A37F" id="Zaobljeni pravokotnik 3" o:spid="_x0000_s1026" style="position:absolute;left:0;text-align:left;margin-left:400.3pt;margin-top:13.75pt;width:451.5pt;height:88.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3F1CE11E" w14:textId="0A1A564A" w:rsidR="0091659A" w:rsidRPr="001571CE" w:rsidRDefault="001571CE" w:rsidP="003F7F10">
                      <w:pPr>
                        <w:tabs>
                          <w:tab w:val="left" w:pos="1635"/>
                        </w:tabs>
                        <w:jc w:val="center"/>
                        <w:rPr>
                          <w:rFonts w:ascii="Arial" w:hAnsi="Arial"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V </w:t>
                      </w:r>
                      <w:r w:rsidR="008B64FC">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w:t>
                      </w:r>
                      <w:r w:rsidR="00644689">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txbxContent>
                </v:textbox>
                <w10:wrap type="tight" anchorx="margin"/>
              </v:roundrect>
            </w:pict>
          </mc:Fallback>
        </mc:AlternateContent>
      </w:r>
    </w:p>
    <w:p w14:paraId="64F6404D" w14:textId="77777777" w:rsidR="003F7F10" w:rsidRDefault="003F7F10" w:rsidP="00767B45">
      <w:pPr>
        <w:tabs>
          <w:tab w:val="left" w:pos="1635"/>
        </w:tabs>
        <w:jc w:val="center"/>
        <w:rPr>
          <w:rFonts w:ascii="Arial" w:hAnsi="Arial" w:cs="Arial"/>
          <w:b/>
        </w:rPr>
      </w:pPr>
    </w:p>
    <w:p w14:paraId="560DBABD" w14:textId="77777777" w:rsidR="003F7F10" w:rsidRDefault="003F7F10" w:rsidP="00767B45">
      <w:pPr>
        <w:pStyle w:val="Paragraf"/>
        <w:spacing w:before="0" w:after="0" w:line="240" w:lineRule="auto"/>
        <w:rPr>
          <w:rFonts w:ascii="Arial" w:hAnsi="Arial" w:cs="Arial"/>
          <w:sz w:val="22"/>
          <w:szCs w:val="22"/>
        </w:rPr>
      </w:pPr>
    </w:p>
    <w:p w14:paraId="67C1CCA9" w14:textId="77777777" w:rsidR="003F7F10" w:rsidRPr="00AA66B9" w:rsidRDefault="003F7F10" w:rsidP="00767B45">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10D54DBC" w14:textId="77777777" w:rsidR="003F7F10" w:rsidRPr="00AA66B9" w:rsidRDefault="003F7F10" w:rsidP="00767B45">
      <w:pPr>
        <w:pStyle w:val="Paragraf"/>
        <w:spacing w:before="0" w:after="0" w:line="240" w:lineRule="auto"/>
        <w:rPr>
          <w:rFonts w:ascii="Arial" w:hAnsi="Arial" w:cs="Arial"/>
          <w:sz w:val="24"/>
          <w:szCs w:val="24"/>
        </w:rPr>
      </w:pPr>
    </w:p>
    <w:p w14:paraId="6213CCB5" w14:textId="4D27938F" w:rsidR="003F7F10" w:rsidRPr="00AA66B9" w:rsidRDefault="003F7F10" w:rsidP="00767B45">
      <w:pPr>
        <w:tabs>
          <w:tab w:val="left" w:pos="1635"/>
        </w:tabs>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606463">
        <w:rPr>
          <w:rFonts w:ascii="Arial" w:hAnsi="Arial" w:cs="Arial"/>
          <w:b/>
          <w:color w:val="538135" w:themeColor="accent6" w:themeShade="BF"/>
          <w:sz w:val="24"/>
          <w:szCs w:val="24"/>
        </w:rPr>
        <w:t>JN-</w:t>
      </w:r>
      <w:r w:rsidR="00644689">
        <w:rPr>
          <w:rFonts w:ascii="Arial" w:hAnsi="Arial" w:cs="Arial"/>
          <w:b/>
          <w:color w:val="538135" w:themeColor="accent6" w:themeShade="BF"/>
          <w:sz w:val="24"/>
          <w:szCs w:val="24"/>
        </w:rPr>
        <w:t>1</w:t>
      </w:r>
      <w:r w:rsidR="00F71737">
        <w:rPr>
          <w:rFonts w:ascii="Arial" w:hAnsi="Arial" w:cs="Arial"/>
          <w:b/>
          <w:color w:val="538135" w:themeColor="accent6" w:themeShade="BF"/>
          <w:sz w:val="24"/>
          <w:szCs w:val="24"/>
        </w:rPr>
        <w:t>-</w:t>
      </w:r>
      <w:r w:rsidRPr="00AA66B9">
        <w:rPr>
          <w:rFonts w:ascii="Arial" w:hAnsi="Arial" w:cs="Arial"/>
          <w:b/>
          <w:color w:val="538135" w:themeColor="accent6" w:themeShade="BF"/>
          <w:sz w:val="24"/>
          <w:szCs w:val="24"/>
        </w:rPr>
        <w:t>202</w:t>
      </w:r>
      <w:r w:rsidR="00644689">
        <w:rPr>
          <w:rFonts w:ascii="Arial" w:hAnsi="Arial" w:cs="Arial"/>
          <w:b/>
          <w:color w:val="538135" w:themeColor="accent6" w:themeShade="BF"/>
          <w:sz w:val="24"/>
          <w:szCs w:val="24"/>
        </w:rPr>
        <w:t>5</w:t>
      </w:r>
    </w:p>
    <w:p w14:paraId="2CA12A6D" w14:textId="77777777" w:rsidR="003F7F10" w:rsidRPr="00AA66B9" w:rsidRDefault="003F7F10" w:rsidP="00767B45">
      <w:pPr>
        <w:tabs>
          <w:tab w:val="left" w:pos="1635"/>
        </w:tabs>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735D5" w14:textId="3EE3A317" w:rsidR="003F7F10" w:rsidRPr="00280B7B" w:rsidRDefault="003F7F10" w:rsidP="00767B45">
      <w:pPr>
        <w:pStyle w:val="Paragraf"/>
        <w:spacing w:before="0" w:after="0" w:line="240" w:lineRule="auto"/>
        <w:ind w:left="2124" w:hanging="2124"/>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3F7F10">
        <w:rPr>
          <w:rFonts w:ascii="Arial" w:hAnsi="Arial" w:cs="Arial"/>
          <w:b/>
          <w:color w:val="538135" w:themeColor="accent6" w:themeShade="BF"/>
          <w:sz w:val="24"/>
          <w:szCs w:val="24"/>
        </w:rPr>
        <w:t xml:space="preserve">Postopek oddaje </w:t>
      </w:r>
      <w:r w:rsidRPr="00F1256B">
        <w:rPr>
          <w:rFonts w:ascii="Arial" w:hAnsi="Arial" w:cs="Arial"/>
          <w:b/>
          <w:color w:val="538135" w:themeColor="accent6" w:themeShade="BF"/>
          <w:sz w:val="24"/>
          <w:szCs w:val="24"/>
        </w:rPr>
        <w:t xml:space="preserve">naročila </w:t>
      </w:r>
      <w:r w:rsidR="00606463">
        <w:rPr>
          <w:rFonts w:ascii="Arial" w:hAnsi="Arial" w:cs="Arial"/>
          <w:b/>
          <w:color w:val="538135" w:themeColor="accent6" w:themeShade="BF"/>
          <w:sz w:val="24"/>
          <w:szCs w:val="24"/>
        </w:rPr>
        <w:t>po odprtem postopku skladno s 40. členom ZJN-3</w:t>
      </w:r>
    </w:p>
    <w:p w14:paraId="0F587FF1" w14:textId="77777777" w:rsidR="003F7F10" w:rsidRPr="00D217D5" w:rsidRDefault="003F7F10" w:rsidP="00767B45">
      <w:pPr>
        <w:tabs>
          <w:tab w:val="left" w:pos="1635"/>
        </w:tabs>
        <w:jc w:val="both"/>
        <w:rPr>
          <w:rFonts w:ascii="Arial" w:hAnsi="Arial" w:cs="Arial"/>
          <w:color w:val="538135" w:themeColor="accent6" w:themeShade="BF"/>
        </w:rPr>
      </w:pPr>
    </w:p>
    <w:p w14:paraId="5130F85F" w14:textId="77777777" w:rsidR="003F7F10" w:rsidRPr="00D217D5" w:rsidRDefault="003F7F10" w:rsidP="00767B45">
      <w:pPr>
        <w:pStyle w:val="Paragraf"/>
        <w:spacing w:before="0" w:after="0" w:line="240" w:lineRule="auto"/>
        <w:rPr>
          <w:rFonts w:ascii="Arial" w:hAnsi="Arial" w:cs="Arial"/>
          <w:color w:val="538135" w:themeColor="accent6" w:themeShade="BF"/>
          <w:sz w:val="22"/>
          <w:szCs w:val="22"/>
        </w:rPr>
      </w:pPr>
    </w:p>
    <w:p w14:paraId="5EB53AB6" w14:textId="77777777" w:rsidR="003F7F10" w:rsidRPr="00280B7B" w:rsidRDefault="003F7F10" w:rsidP="00767B45">
      <w:pPr>
        <w:pStyle w:val="Paragraf"/>
        <w:spacing w:before="0" w:after="0" w:line="240" w:lineRule="auto"/>
        <w:rPr>
          <w:rFonts w:ascii="Arial" w:hAnsi="Arial" w:cs="Arial"/>
          <w:sz w:val="24"/>
          <w:szCs w:val="24"/>
        </w:rPr>
      </w:pPr>
    </w:p>
    <w:p w14:paraId="699A4F07" w14:textId="77777777" w:rsidR="003F7F10" w:rsidRPr="00280B7B" w:rsidRDefault="003F7F10" w:rsidP="00767B45">
      <w:pPr>
        <w:rPr>
          <w:rFonts w:ascii="Arial" w:hAnsi="Arial" w:cs="Arial"/>
          <w:b/>
          <w:sz w:val="24"/>
          <w:szCs w:val="24"/>
        </w:rPr>
      </w:pPr>
    </w:p>
    <w:p w14:paraId="126806C1" w14:textId="77777777" w:rsidR="00E621B5" w:rsidRDefault="00E621B5" w:rsidP="00767B45">
      <w:pPr>
        <w:rPr>
          <w:sz w:val="24"/>
          <w:szCs w:val="24"/>
        </w:rPr>
      </w:pPr>
    </w:p>
    <w:p w14:paraId="48BA9184" w14:textId="77777777" w:rsidR="00E621B5" w:rsidRPr="00280B7B" w:rsidRDefault="00E621B5" w:rsidP="00767B45">
      <w:pPr>
        <w:pStyle w:val="Paragraf"/>
        <w:spacing w:before="0" w:after="0" w:line="240" w:lineRule="auto"/>
        <w:rPr>
          <w:rFonts w:ascii="Arial" w:hAnsi="Arial" w:cs="Arial"/>
          <w:sz w:val="24"/>
          <w:szCs w:val="24"/>
        </w:rPr>
      </w:pPr>
    </w:p>
    <w:p w14:paraId="386D4161" w14:textId="77777777" w:rsidR="00E621B5" w:rsidRPr="00280B7B" w:rsidRDefault="00E621B5" w:rsidP="00767B45">
      <w:pPr>
        <w:rPr>
          <w:rFonts w:ascii="Arial" w:hAnsi="Arial" w:cs="Arial"/>
          <w:b/>
          <w:sz w:val="24"/>
          <w:szCs w:val="24"/>
        </w:rPr>
      </w:pPr>
    </w:p>
    <w:p w14:paraId="52720A91" w14:textId="77777777" w:rsidR="00E621B5" w:rsidRPr="00280B7B" w:rsidRDefault="00E621B5" w:rsidP="00767B45">
      <w:pPr>
        <w:rPr>
          <w:rFonts w:ascii="Arial" w:hAnsi="Arial" w:cs="Arial"/>
          <w:b/>
          <w:sz w:val="24"/>
          <w:szCs w:val="24"/>
        </w:rPr>
      </w:pPr>
    </w:p>
    <w:p w14:paraId="7C0C3ED4" w14:textId="77777777" w:rsidR="00E621B5" w:rsidRPr="00280B7B" w:rsidRDefault="00E621B5" w:rsidP="00767B45">
      <w:pPr>
        <w:rPr>
          <w:rFonts w:ascii="Arial" w:hAnsi="Arial" w:cs="Arial"/>
          <w:b/>
          <w:sz w:val="24"/>
          <w:szCs w:val="24"/>
        </w:rPr>
      </w:pPr>
    </w:p>
    <w:p w14:paraId="7CD34944" w14:textId="77777777" w:rsidR="00E621B5" w:rsidRPr="00280B7B" w:rsidRDefault="00E621B5" w:rsidP="00767B45">
      <w:pPr>
        <w:rPr>
          <w:rFonts w:ascii="Arial" w:hAnsi="Arial" w:cs="Arial"/>
          <w:b/>
          <w:sz w:val="24"/>
          <w:szCs w:val="24"/>
        </w:rPr>
      </w:pPr>
    </w:p>
    <w:p w14:paraId="50AEB874" w14:textId="77777777" w:rsidR="00E621B5" w:rsidRPr="00280B7B" w:rsidRDefault="00E621B5" w:rsidP="00767B45">
      <w:pPr>
        <w:rPr>
          <w:rFonts w:ascii="Arial" w:hAnsi="Arial" w:cs="Arial"/>
          <w:b/>
          <w:sz w:val="24"/>
          <w:szCs w:val="24"/>
        </w:rPr>
      </w:pPr>
    </w:p>
    <w:p w14:paraId="59E712A1" w14:textId="77777777" w:rsidR="00E621B5" w:rsidRPr="00280B7B" w:rsidRDefault="00E621B5" w:rsidP="00767B45">
      <w:pPr>
        <w:rPr>
          <w:rFonts w:ascii="Arial" w:hAnsi="Arial" w:cs="Arial"/>
          <w:b/>
          <w:sz w:val="24"/>
          <w:szCs w:val="24"/>
        </w:rPr>
      </w:pPr>
    </w:p>
    <w:p w14:paraId="10C29830" w14:textId="77777777" w:rsidR="00E621B5" w:rsidRPr="00280B7B" w:rsidRDefault="00E621B5" w:rsidP="00767B45">
      <w:pPr>
        <w:rPr>
          <w:rFonts w:ascii="Arial" w:hAnsi="Arial" w:cs="Arial"/>
          <w:b/>
          <w:sz w:val="24"/>
          <w:szCs w:val="24"/>
        </w:rPr>
      </w:pPr>
    </w:p>
    <w:p w14:paraId="145519EB" w14:textId="77777777" w:rsidR="00E621B5" w:rsidRPr="00280B7B" w:rsidRDefault="00E621B5" w:rsidP="00767B45">
      <w:pPr>
        <w:rPr>
          <w:rFonts w:ascii="Arial" w:hAnsi="Arial" w:cs="Arial"/>
          <w:b/>
          <w:sz w:val="24"/>
          <w:szCs w:val="24"/>
        </w:rPr>
      </w:pPr>
    </w:p>
    <w:p w14:paraId="1FD013DB" w14:textId="77777777" w:rsidR="00E621B5" w:rsidRPr="00280B7B" w:rsidRDefault="00E621B5" w:rsidP="00767B45">
      <w:pPr>
        <w:rPr>
          <w:rFonts w:ascii="Arial" w:hAnsi="Arial" w:cs="Arial"/>
          <w:b/>
          <w:sz w:val="24"/>
          <w:szCs w:val="24"/>
        </w:rPr>
      </w:pPr>
    </w:p>
    <w:p w14:paraId="0C9676FA" w14:textId="77777777" w:rsidR="00E621B5" w:rsidRPr="00280B7B" w:rsidRDefault="00E621B5" w:rsidP="00767B45">
      <w:pPr>
        <w:rPr>
          <w:rFonts w:ascii="Arial" w:hAnsi="Arial" w:cs="Arial"/>
          <w:b/>
          <w:sz w:val="24"/>
          <w:szCs w:val="24"/>
        </w:rPr>
      </w:pPr>
    </w:p>
    <w:p w14:paraId="035F1410" w14:textId="77777777" w:rsidR="00E621B5" w:rsidRPr="00280B7B" w:rsidRDefault="00E621B5" w:rsidP="00767B45">
      <w:pPr>
        <w:rPr>
          <w:rFonts w:ascii="Arial" w:hAnsi="Arial" w:cs="Arial"/>
          <w:b/>
          <w:sz w:val="24"/>
          <w:szCs w:val="24"/>
        </w:rPr>
      </w:pPr>
    </w:p>
    <w:p w14:paraId="719168F9" w14:textId="77777777" w:rsidR="00E621B5" w:rsidRPr="00280B7B" w:rsidRDefault="00E621B5" w:rsidP="00767B45">
      <w:pPr>
        <w:rPr>
          <w:rFonts w:ascii="Arial" w:hAnsi="Arial" w:cs="Arial"/>
          <w:b/>
          <w:sz w:val="24"/>
          <w:szCs w:val="24"/>
        </w:rPr>
      </w:pPr>
    </w:p>
    <w:p w14:paraId="47E98C92" w14:textId="77777777" w:rsidR="00F4212A" w:rsidRPr="00280B7B" w:rsidRDefault="00F4212A" w:rsidP="00767B45">
      <w:pPr>
        <w:rPr>
          <w:rFonts w:ascii="Arial" w:hAnsi="Arial" w:cs="Arial"/>
          <w:b/>
          <w:sz w:val="24"/>
          <w:szCs w:val="24"/>
        </w:rPr>
      </w:pPr>
    </w:p>
    <w:p w14:paraId="06ED7A5E" w14:textId="77777777" w:rsidR="008928A6" w:rsidRPr="00280B7B" w:rsidRDefault="008928A6" w:rsidP="00767B45">
      <w:pPr>
        <w:rPr>
          <w:rFonts w:ascii="Arial" w:hAnsi="Arial" w:cs="Arial"/>
          <w:b/>
          <w:sz w:val="22"/>
          <w:szCs w:val="22"/>
        </w:rPr>
      </w:pPr>
    </w:p>
    <w:p w14:paraId="2DBC0277" w14:textId="77777777" w:rsidR="003C0312" w:rsidRDefault="003C0312" w:rsidP="00767B45">
      <w:pPr>
        <w:jc w:val="center"/>
        <w:rPr>
          <w:rFonts w:ascii="Arial" w:hAnsi="Arial" w:cs="Arial"/>
          <w:sz w:val="22"/>
          <w:szCs w:val="22"/>
        </w:rPr>
      </w:pPr>
    </w:p>
    <w:p w14:paraId="33F6AF5D" w14:textId="77777777" w:rsidR="003C0312" w:rsidRDefault="003C0312" w:rsidP="00767B45">
      <w:pPr>
        <w:jc w:val="center"/>
        <w:rPr>
          <w:rFonts w:ascii="Arial" w:hAnsi="Arial" w:cs="Arial"/>
          <w:sz w:val="22"/>
          <w:szCs w:val="22"/>
        </w:rPr>
      </w:pPr>
    </w:p>
    <w:p w14:paraId="68BDED22" w14:textId="77777777" w:rsidR="003C0312" w:rsidRDefault="003C0312" w:rsidP="00767B45">
      <w:pPr>
        <w:jc w:val="center"/>
        <w:rPr>
          <w:rFonts w:ascii="Arial" w:hAnsi="Arial" w:cs="Arial"/>
          <w:sz w:val="22"/>
          <w:szCs w:val="22"/>
        </w:rPr>
      </w:pPr>
    </w:p>
    <w:p w14:paraId="5F7C1B53" w14:textId="4F8B8BA4" w:rsidR="00E621B5" w:rsidRPr="00C626E1" w:rsidRDefault="006E777F" w:rsidP="00767B45">
      <w:pPr>
        <w:jc w:val="center"/>
        <w:rPr>
          <w:rFonts w:ascii="Arial" w:hAnsi="Arial" w:cs="Arial"/>
        </w:rPr>
      </w:pPr>
      <w:r w:rsidRPr="00C626E1">
        <w:rPr>
          <w:rFonts w:ascii="Arial" w:hAnsi="Arial" w:cs="Arial"/>
        </w:rPr>
        <w:t>Idrija,</w:t>
      </w:r>
      <w:r w:rsidR="00195F1D">
        <w:rPr>
          <w:rFonts w:ascii="Arial" w:hAnsi="Arial" w:cs="Arial"/>
        </w:rPr>
        <w:t xml:space="preserve"> </w:t>
      </w:r>
      <w:r w:rsidR="00644689">
        <w:rPr>
          <w:rFonts w:ascii="Arial" w:hAnsi="Arial" w:cs="Arial"/>
        </w:rPr>
        <w:t xml:space="preserve">avgust </w:t>
      </w:r>
      <w:r w:rsidR="00F454D2">
        <w:rPr>
          <w:rFonts w:ascii="Arial" w:hAnsi="Arial" w:cs="Arial"/>
        </w:rPr>
        <w:t>202</w:t>
      </w:r>
      <w:r w:rsidR="00644689">
        <w:rPr>
          <w:rFonts w:ascii="Arial" w:hAnsi="Arial" w:cs="Arial"/>
        </w:rPr>
        <w:t>5</w:t>
      </w:r>
    </w:p>
    <w:p w14:paraId="37311B51" w14:textId="77777777" w:rsidR="00AC2C87" w:rsidRPr="00280B7B" w:rsidRDefault="00AC2C87" w:rsidP="00767B45">
      <w:pPr>
        <w:rPr>
          <w:rFonts w:ascii="Arial" w:hAnsi="Arial" w:cs="Arial"/>
        </w:rPr>
      </w:pPr>
      <w:r w:rsidRPr="00280B7B">
        <w:rPr>
          <w:rFonts w:ascii="Arial" w:hAnsi="Arial" w:cs="Arial"/>
        </w:rPr>
        <w:br w:type="page"/>
      </w:r>
    </w:p>
    <w:p w14:paraId="4E55C859" w14:textId="3B59C4FE" w:rsidR="005B38BA" w:rsidRPr="00667943" w:rsidRDefault="005B38BA" w:rsidP="003F0B35">
      <w:pPr>
        <w:pStyle w:val="Odstavekseznama"/>
        <w:numPr>
          <w:ilvl w:val="0"/>
          <w:numId w:val="1"/>
        </w:numPr>
        <w:shd w:val="clear" w:color="auto" w:fill="DBDBDB"/>
        <w:spacing w:before="120"/>
        <w:contextualSpacing/>
        <w:rPr>
          <w:rFonts w:ascii="Arial" w:eastAsia="Calibri" w:hAnsi="Arial" w:cs="Arial"/>
          <w:b/>
          <w:bCs/>
        </w:rPr>
      </w:pPr>
      <w:r w:rsidRPr="00667943">
        <w:rPr>
          <w:rFonts w:ascii="Arial" w:eastAsia="Calibri" w:hAnsi="Arial" w:cs="Arial"/>
          <w:b/>
          <w:bCs/>
        </w:rPr>
        <w:lastRenderedPageBreak/>
        <w:t xml:space="preserve">SPLOŠNA DOLOČILA IN NAVODILA PONUDNIKOM ZA </w:t>
      </w:r>
      <w:r w:rsidRPr="00667943">
        <w:rPr>
          <w:rFonts w:ascii="Arial" w:eastAsia="Calibri" w:hAnsi="Arial" w:cs="Arial"/>
          <w:b/>
          <w:bCs/>
          <w:shd w:val="clear" w:color="auto" w:fill="DBDBDB"/>
        </w:rPr>
        <w:t>ODDAJO PONUDBE</w:t>
      </w:r>
    </w:p>
    <w:p w14:paraId="72DF5985" w14:textId="77777777" w:rsidR="00667943" w:rsidRDefault="00667943" w:rsidP="00767B45">
      <w:pPr>
        <w:jc w:val="both"/>
        <w:rPr>
          <w:rFonts w:eastAsia="Calibri" w:cstheme="minorHAnsi"/>
        </w:rPr>
      </w:pPr>
    </w:p>
    <w:p w14:paraId="0968F166" w14:textId="15C962D1" w:rsidR="00667943" w:rsidRPr="00743BA9" w:rsidRDefault="00667943" w:rsidP="00E71367">
      <w:pPr>
        <w:pStyle w:val="Odstavekseznama"/>
        <w:numPr>
          <w:ilvl w:val="1"/>
          <w:numId w:val="41"/>
        </w:numPr>
        <w:shd w:val="clear" w:color="auto" w:fill="E2EFD9"/>
        <w:contextualSpacing/>
        <w:jc w:val="both"/>
        <w:rPr>
          <w:rFonts w:ascii="Arial" w:hAnsi="Arial" w:cs="Arial"/>
          <w:b/>
          <w:bCs/>
        </w:rPr>
      </w:pPr>
      <w:r w:rsidRPr="00743BA9">
        <w:rPr>
          <w:rFonts w:ascii="Arial" w:hAnsi="Arial" w:cs="Arial"/>
          <w:b/>
          <w:bCs/>
        </w:rPr>
        <w:t>POVABILO K ODDAJI PONUDBE</w:t>
      </w:r>
    </w:p>
    <w:p w14:paraId="75383C29" w14:textId="77777777" w:rsidR="00667943" w:rsidRDefault="00667943" w:rsidP="00767B45">
      <w:pPr>
        <w:jc w:val="both"/>
        <w:rPr>
          <w:rFonts w:ascii="Arial" w:eastAsia="Calibri" w:hAnsi="Arial" w:cs="Arial"/>
        </w:rPr>
      </w:pPr>
    </w:p>
    <w:p w14:paraId="7D7A3E58" w14:textId="75B328FC" w:rsidR="00667943" w:rsidRPr="00667943" w:rsidRDefault="00667943" w:rsidP="00767B45">
      <w:pPr>
        <w:jc w:val="both"/>
        <w:rPr>
          <w:rFonts w:ascii="Arial" w:eastAsia="Calibri" w:hAnsi="Arial" w:cs="Arial"/>
        </w:rPr>
      </w:pPr>
      <w:r w:rsidRPr="00667943">
        <w:rPr>
          <w:rFonts w:ascii="Arial" w:eastAsia="Calibri" w:hAnsi="Arial" w:cs="Arial"/>
        </w:rPr>
        <w:t xml:space="preserve">Naročnik Javno podjetje Komunala Idrija d.o.o. (v nadaljevanju besedila: naročnik) vabi vse zainteresirane ponudnike, da oddajo ponudbo v postopku oddaje javnega naročila skladno s to dokumentacijo v zvezi z oddajo javnega naročila. </w:t>
      </w:r>
    </w:p>
    <w:p w14:paraId="55B6C010" w14:textId="77777777" w:rsidR="00667943" w:rsidRPr="00667943" w:rsidRDefault="00667943" w:rsidP="00767B45">
      <w:pPr>
        <w:spacing w:before="120"/>
        <w:jc w:val="both"/>
        <w:rPr>
          <w:rFonts w:ascii="Arial" w:eastAsia="Calibri" w:hAnsi="Arial" w:cs="Arial"/>
        </w:rPr>
      </w:pPr>
      <w:r w:rsidRPr="00667943">
        <w:rPr>
          <w:rFonts w:ascii="Arial" w:eastAsia="Calibri" w:hAnsi="Arial" w:cs="Arial"/>
        </w:rPr>
        <w:t>Ponudniki naj skrbno preverijo, da so prejeli celotno dokumentacijo v zvezi z oddajo javnega naročila in da so na ta način seznanjeni z vsemi zahtevami naročnika.</w:t>
      </w:r>
    </w:p>
    <w:p w14:paraId="5EF2F6A9" w14:textId="77777777" w:rsidR="00667943" w:rsidRPr="005B38BA" w:rsidRDefault="00667943" w:rsidP="00767B45">
      <w:pPr>
        <w:spacing w:before="120"/>
        <w:jc w:val="both"/>
        <w:rPr>
          <w:rFonts w:ascii="Arial" w:eastAsia="Calibri" w:hAnsi="Arial" w:cs="Arial"/>
        </w:rPr>
      </w:pPr>
    </w:p>
    <w:p w14:paraId="29ED8ADC" w14:textId="715D5582" w:rsidR="00667943" w:rsidRPr="00E71367" w:rsidRDefault="00667943" w:rsidP="00E71367">
      <w:pPr>
        <w:pStyle w:val="Odstavekseznama"/>
        <w:numPr>
          <w:ilvl w:val="1"/>
          <w:numId w:val="41"/>
        </w:numPr>
        <w:shd w:val="clear" w:color="auto" w:fill="E2EFD9"/>
        <w:contextualSpacing/>
        <w:rPr>
          <w:rFonts w:ascii="Arial" w:hAnsi="Arial" w:cs="Arial"/>
          <w:b/>
          <w:bCs/>
        </w:rPr>
      </w:pPr>
      <w:r w:rsidRPr="00E71367">
        <w:rPr>
          <w:rFonts w:ascii="Arial" w:hAnsi="Arial" w:cs="Arial"/>
          <w:b/>
          <w:bCs/>
        </w:rPr>
        <w:t>OSNOVNI PODATKI O NAROČNIKU IN NAROČILU</w:t>
      </w:r>
    </w:p>
    <w:p w14:paraId="18F4EF1E" w14:textId="77777777" w:rsidR="00667943" w:rsidRDefault="00667943" w:rsidP="00767B45">
      <w:pPr>
        <w:spacing w:before="120"/>
        <w:rPr>
          <w:rFonts w:eastAsia="Calibri" w:cstheme="minorHAnsi"/>
          <w:szCs w:val="24"/>
          <w:lang w:eastAsia="en-US"/>
        </w:rPr>
      </w:pPr>
    </w:p>
    <w:tbl>
      <w:tblPr>
        <w:tblStyle w:val="Tabelamrea1"/>
        <w:tblW w:w="0" w:type="auto"/>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667943" w14:paraId="72A3E9D6"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hideMark/>
          </w:tcPr>
          <w:p w14:paraId="07861989" w14:textId="77777777" w:rsidR="00667943" w:rsidRPr="00A74363" w:rsidRDefault="00667943" w:rsidP="00767B45">
            <w:pPr>
              <w:spacing w:before="120"/>
              <w:rPr>
                <w:rFonts w:ascii="Arial" w:eastAsia="Calibri" w:hAnsi="Arial" w:cs="Arial"/>
                <w:lang w:val="sl-SI"/>
              </w:rPr>
            </w:pPr>
            <w:r w:rsidRPr="00A74363">
              <w:rPr>
                <w:rFonts w:ascii="Arial" w:eastAsia="Calibri" w:hAnsi="Arial" w:cs="Arial"/>
                <w:lang w:val="sl-SI"/>
              </w:rPr>
              <w:t>Predmet javnega naročila:</w:t>
            </w:r>
          </w:p>
        </w:tc>
        <w:tc>
          <w:tcPr>
            <w:tcW w:w="5947" w:type="dxa"/>
            <w:tcBorders>
              <w:top w:val="dotted" w:sz="4" w:space="0" w:color="auto"/>
              <w:left w:val="dotted" w:sz="4" w:space="0" w:color="auto"/>
              <w:bottom w:val="dotted" w:sz="4" w:space="0" w:color="auto"/>
              <w:right w:val="dotted" w:sz="4" w:space="0" w:color="auto"/>
            </w:tcBorders>
            <w:hideMark/>
          </w:tcPr>
          <w:p w14:paraId="3E8E42C2" w14:textId="348B7C9F" w:rsidR="00667943" w:rsidRPr="00A74363" w:rsidRDefault="001571CE" w:rsidP="00767B45">
            <w:pPr>
              <w:spacing w:before="120"/>
              <w:rPr>
                <w:rFonts w:ascii="Arial" w:eastAsia="Calibri" w:hAnsi="Arial" w:cs="Arial"/>
                <w:b/>
                <w:bCs/>
                <w:lang w:val="sl-SI"/>
              </w:rPr>
            </w:pPr>
            <w:r>
              <w:rPr>
                <w:rFonts w:ascii="Arial" w:eastAsia="Calibri" w:hAnsi="Arial" w:cs="Arial"/>
                <w:b/>
                <w:bCs/>
                <w:lang w:val="sl-SI"/>
              </w:rPr>
              <w:t>LETNO</w:t>
            </w:r>
            <w:r w:rsidR="00667943" w:rsidRPr="007B3371">
              <w:rPr>
                <w:rFonts w:ascii="Arial" w:eastAsia="Calibri" w:hAnsi="Arial" w:cs="Arial"/>
                <w:b/>
                <w:bCs/>
                <w:lang w:val="sl-SI"/>
              </w:rPr>
              <w:t xml:space="preserve"> VZDRŽEVANJE CEST V </w:t>
            </w:r>
            <w:r w:rsidR="008B64FC">
              <w:rPr>
                <w:rFonts w:ascii="Arial" w:eastAsia="Calibri" w:hAnsi="Arial" w:cs="Arial"/>
                <w:b/>
                <w:bCs/>
                <w:lang w:val="sl-SI"/>
              </w:rPr>
              <w:t>LETU 202</w:t>
            </w:r>
            <w:r w:rsidR="00644689">
              <w:rPr>
                <w:rFonts w:ascii="Arial" w:eastAsia="Calibri" w:hAnsi="Arial" w:cs="Arial"/>
                <w:b/>
                <w:bCs/>
                <w:lang w:val="sl-SI"/>
              </w:rPr>
              <w:t>6</w:t>
            </w:r>
          </w:p>
        </w:tc>
      </w:tr>
      <w:tr w:rsidR="00667943" w14:paraId="073C1359" w14:textId="77777777" w:rsidTr="00667943">
        <w:tc>
          <w:tcPr>
            <w:tcW w:w="3114" w:type="dxa"/>
            <w:tcBorders>
              <w:top w:val="dotted" w:sz="4" w:space="0" w:color="auto"/>
              <w:left w:val="dotted" w:sz="4" w:space="0" w:color="auto"/>
              <w:bottom w:val="dotted" w:sz="4" w:space="0" w:color="auto"/>
              <w:right w:val="dotted" w:sz="4" w:space="0" w:color="auto"/>
            </w:tcBorders>
            <w:shd w:val="clear" w:color="auto" w:fill="F2F2F2"/>
          </w:tcPr>
          <w:p w14:paraId="154E9D06" w14:textId="103BCE2E" w:rsidR="00667943" w:rsidRPr="00A74363" w:rsidRDefault="00667943" w:rsidP="00767B45">
            <w:pPr>
              <w:spacing w:before="120"/>
              <w:rPr>
                <w:rFonts w:ascii="Arial" w:eastAsia="Calibri" w:hAnsi="Arial" w:cs="Arial"/>
                <w:lang w:val="sl-SI"/>
              </w:rPr>
            </w:pPr>
            <w:r>
              <w:rPr>
                <w:rFonts w:ascii="Arial" w:eastAsia="Calibri" w:hAnsi="Arial" w:cs="Arial"/>
                <w:lang w:val="sl-SI"/>
              </w:rPr>
              <w:t xml:space="preserve">Naročnik: </w:t>
            </w:r>
          </w:p>
        </w:tc>
        <w:tc>
          <w:tcPr>
            <w:tcW w:w="5947" w:type="dxa"/>
            <w:tcBorders>
              <w:top w:val="dotted" w:sz="4" w:space="0" w:color="auto"/>
              <w:left w:val="dotted" w:sz="4" w:space="0" w:color="auto"/>
              <w:bottom w:val="dotted" w:sz="4" w:space="0" w:color="auto"/>
              <w:right w:val="dotted" w:sz="4" w:space="0" w:color="auto"/>
            </w:tcBorders>
          </w:tcPr>
          <w:p w14:paraId="548712F8" w14:textId="77777777" w:rsidR="00667943" w:rsidRDefault="00667943" w:rsidP="00767B45">
            <w:pPr>
              <w:jc w:val="both"/>
              <w:rPr>
                <w:rFonts w:ascii="Arial" w:eastAsia="Calibri" w:hAnsi="Arial" w:cs="Arial"/>
                <w:lang w:val="sl-SI"/>
              </w:rPr>
            </w:pPr>
            <w:r>
              <w:rPr>
                <w:rFonts w:ascii="Arial" w:eastAsia="Calibri" w:hAnsi="Arial" w:cs="Arial"/>
                <w:lang w:val="sl-SI"/>
              </w:rPr>
              <w:t>Javno podjetje Komunala Idrija d.o.o.</w:t>
            </w:r>
          </w:p>
          <w:p w14:paraId="38155425" w14:textId="77777777" w:rsidR="00667943" w:rsidRDefault="00667943" w:rsidP="00767B45">
            <w:pPr>
              <w:jc w:val="both"/>
              <w:rPr>
                <w:rFonts w:ascii="Arial" w:eastAsia="Calibri" w:hAnsi="Arial" w:cs="Arial"/>
                <w:lang w:val="sl-SI"/>
              </w:rPr>
            </w:pPr>
            <w:r>
              <w:rPr>
                <w:rFonts w:ascii="Arial" w:eastAsia="Calibri" w:hAnsi="Arial" w:cs="Arial"/>
                <w:lang w:val="sl-SI"/>
              </w:rPr>
              <w:t>Carl Jakoba 4</w:t>
            </w:r>
          </w:p>
          <w:p w14:paraId="0914AEC5" w14:textId="77777777" w:rsidR="00667943" w:rsidRDefault="00667943" w:rsidP="00767B45">
            <w:pPr>
              <w:jc w:val="both"/>
              <w:rPr>
                <w:rFonts w:ascii="Arial" w:eastAsia="Calibri" w:hAnsi="Arial" w:cs="Arial"/>
                <w:lang w:val="sl-SI"/>
              </w:rPr>
            </w:pPr>
            <w:r>
              <w:rPr>
                <w:rFonts w:ascii="Arial" w:eastAsia="Calibri" w:hAnsi="Arial" w:cs="Arial"/>
                <w:lang w:val="sl-SI"/>
              </w:rPr>
              <w:t>5280 Idrija</w:t>
            </w:r>
          </w:p>
          <w:p w14:paraId="5C7B74C8" w14:textId="070B0A5C" w:rsidR="00667943" w:rsidRPr="00A74363" w:rsidRDefault="00667943" w:rsidP="00767B45">
            <w:pPr>
              <w:jc w:val="both"/>
              <w:rPr>
                <w:rFonts w:ascii="Arial" w:eastAsia="Calibri" w:hAnsi="Arial" w:cs="Arial"/>
                <w:lang w:val="sl-SI"/>
              </w:rPr>
            </w:pPr>
          </w:p>
        </w:tc>
      </w:tr>
      <w:tr w:rsidR="00667943" w14:paraId="02BA019C"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tcPr>
          <w:p w14:paraId="0D38270B" w14:textId="05CB7AF0" w:rsidR="00667943" w:rsidRPr="00A74363" w:rsidRDefault="00667943" w:rsidP="00767B45">
            <w:pPr>
              <w:spacing w:before="120"/>
              <w:rPr>
                <w:rFonts w:ascii="Arial" w:eastAsia="Calibri" w:hAnsi="Arial" w:cs="Arial"/>
              </w:rPr>
            </w:pPr>
            <w:r w:rsidRPr="00A74363">
              <w:rPr>
                <w:rFonts w:ascii="Arial" w:eastAsia="Calibri" w:hAnsi="Arial" w:cs="Arial"/>
                <w:lang w:val="sl-SI"/>
              </w:rPr>
              <w:t>Kontaktna oseba naročnika:</w:t>
            </w:r>
          </w:p>
        </w:tc>
        <w:tc>
          <w:tcPr>
            <w:tcW w:w="5947" w:type="dxa"/>
            <w:tcBorders>
              <w:top w:val="dotted" w:sz="4" w:space="0" w:color="auto"/>
              <w:left w:val="dotted" w:sz="4" w:space="0" w:color="auto"/>
              <w:bottom w:val="dotted" w:sz="4" w:space="0" w:color="auto"/>
              <w:right w:val="dotted" w:sz="4" w:space="0" w:color="auto"/>
            </w:tcBorders>
          </w:tcPr>
          <w:p w14:paraId="6A37FDDC"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 xml:space="preserve">Ana Knap </w:t>
            </w:r>
          </w:p>
          <w:p w14:paraId="0112D55D"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telefon: 05 37 27 219</w:t>
            </w:r>
          </w:p>
          <w:p w14:paraId="4A900E9A" w14:textId="77777777" w:rsidR="00667943" w:rsidRPr="00A74363" w:rsidRDefault="00667943" w:rsidP="00767B45">
            <w:pPr>
              <w:shd w:val="clear" w:color="auto" w:fill="FFFFFF"/>
              <w:rPr>
                <w:rFonts w:ascii="Arial" w:eastAsiaTheme="minorHAnsi" w:hAnsi="Arial" w:cs="Arial"/>
                <w:lang w:val="sl-SI"/>
              </w:rPr>
            </w:pPr>
            <w:r w:rsidRPr="00A74363">
              <w:rPr>
                <w:rFonts w:ascii="Arial" w:eastAsia="Calibri" w:hAnsi="Arial" w:cs="Arial"/>
                <w:lang w:val="sl-SI"/>
              </w:rPr>
              <w:t>elektronska pošta: ana.knap@komunalaidrija.si</w:t>
            </w:r>
            <w:r w:rsidRPr="00A74363">
              <w:rPr>
                <w:rFonts w:ascii="Arial" w:eastAsiaTheme="minorHAnsi" w:hAnsi="Arial" w:cs="Arial"/>
                <w:lang w:val="sl-SI"/>
              </w:rPr>
              <w:t xml:space="preserve"> </w:t>
            </w:r>
          </w:p>
          <w:p w14:paraId="138CFE2B" w14:textId="77777777" w:rsidR="00667943" w:rsidRPr="00A74363" w:rsidRDefault="00667943" w:rsidP="00767B45">
            <w:pPr>
              <w:rPr>
                <w:rFonts w:ascii="Arial" w:eastAsia="Calibri" w:hAnsi="Arial" w:cs="Arial"/>
                <w:lang w:val="sl-SI"/>
              </w:rPr>
            </w:pPr>
          </w:p>
          <w:p w14:paraId="3E3E9A80" w14:textId="22FF7CDB" w:rsidR="00667943" w:rsidRPr="00A74363" w:rsidRDefault="00667943" w:rsidP="00767B45">
            <w:pPr>
              <w:rPr>
                <w:rFonts w:ascii="Arial" w:eastAsia="Calibri" w:hAnsi="Arial" w:cs="Arial"/>
              </w:rPr>
            </w:pPr>
            <w:r w:rsidRPr="00A74363">
              <w:rPr>
                <w:rFonts w:ascii="Arial" w:eastAsia="Calibri" w:hAnsi="Arial" w:cs="Arial"/>
                <w:lang w:val="sl-SI"/>
              </w:rPr>
              <w:t xml:space="preserve">Kontaktna oseba je navedena zgolj za primere tehničnih težav v zvezi s pridobivanjem dokumentacije v zvezi z oddajo javnega naročila ali uporabo dokumentacije. </w:t>
            </w:r>
          </w:p>
        </w:tc>
      </w:tr>
    </w:tbl>
    <w:p w14:paraId="68BD95C7" w14:textId="77777777" w:rsidR="00667943" w:rsidRDefault="00667943" w:rsidP="00767B45">
      <w:pPr>
        <w:spacing w:before="120"/>
        <w:rPr>
          <w:rFonts w:ascii="Arial" w:eastAsia="Calibri" w:hAnsi="Arial" w:cs="Arial"/>
        </w:rPr>
      </w:pPr>
    </w:p>
    <w:p w14:paraId="65992308" w14:textId="4F7845C1" w:rsidR="005B38BA" w:rsidRPr="00E71367" w:rsidRDefault="005B38BA" w:rsidP="00E71367">
      <w:pPr>
        <w:pStyle w:val="Odstavekseznama"/>
        <w:numPr>
          <w:ilvl w:val="1"/>
          <w:numId w:val="41"/>
        </w:numPr>
        <w:shd w:val="clear" w:color="auto" w:fill="E2EFD9"/>
        <w:contextualSpacing/>
        <w:rPr>
          <w:rFonts w:ascii="Arial" w:hAnsi="Arial" w:cs="Arial"/>
          <w:b/>
          <w:bCs/>
        </w:rPr>
      </w:pPr>
      <w:bookmarkStart w:id="0" w:name="_Hlk136611646"/>
      <w:r w:rsidRPr="00E71367">
        <w:rPr>
          <w:rFonts w:ascii="Arial" w:hAnsi="Arial" w:cs="Arial"/>
          <w:b/>
          <w:bCs/>
        </w:rPr>
        <w:t>PREDMET JAVNEGA NAROČILA</w:t>
      </w:r>
    </w:p>
    <w:bookmarkEnd w:id="0"/>
    <w:p w14:paraId="3EE1D31B" w14:textId="296BB829" w:rsidR="005B38BA" w:rsidRPr="005B38BA" w:rsidRDefault="005B38BA" w:rsidP="00767B45">
      <w:pPr>
        <w:spacing w:before="120"/>
        <w:jc w:val="both"/>
        <w:rPr>
          <w:rFonts w:ascii="Arial" w:eastAsia="Calibri" w:hAnsi="Arial" w:cs="Arial"/>
        </w:rPr>
      </w:pPr>
      <w:r w:rsidRPr="005B38BA">
        <w:rPr>
          <w:rFonts w:ascii="Arial" w:eastAsia="Calibri" w:hAnsi="Arial" w:cs="Arial"/>
        </w:rPr>
        <w:t xml:space="preserve">Predmet javnega naročila je </w:t>
      </w:r>
      <w:r w:rsidR="001571CE">
        <w:rPr>
          <w:rFonts w:ascii="Arial" w:eastAsia="Calibri" w:hAnsi="Arial" w:cs="Arial"/>
          <w:b/>
          <w:bCs/>
        </w:rPr>
        <w:t xml:space="preserve">LETNO </w:t>
      </w:r>
      <w:r w:rsidR="007B3371" w:rsidRPr="007B3371">
        <w:rPr>
          <w:rFonts w:ascii="Arial" w:eastAsia="Calibri" w:hAnsi="Arial" w:cs="Arial"/>
          <w:b/>
          <w:bCs/>
        </w:rPr>
        <w:t xml:space="preserve">VZDRŽEVANJE CEST V </w:t>
      </w:r>
      <w:r w:rsidR="008B64FC">
        <w:rPr>
          <w:rFonts w:ascii="Arial" w:eastAsia="Calibri" w:hAnsi="Arial" w:cs="Arial"/>
          <w:b/>
          <w:bCs/>
        </w:rPr>
        <w:t>LETU 202</w:t>
      </w:r>
      <w:r w:rsidR="00644689">
        <w:rPr>
          <w:rFonts w:ascii="Arial" w:eastAsia="Calibri" w:hAnsi="Arial" w:cs="Arial"/>
          <w:b/>
          <w:bCs/>
        </w:rPr>
        <w:t>6</w:t>
      </w:r>
      <w:r w:rsidR="00C30C77">
        <w:rPr>
          <w:rFonts w:ascii="Arial" w:eastAsia="Calibri" w:hAnsi="Arial" w:cs="Arial"/>
          <w:b/>
          <w:bCs/>
        </w:rPr>
        <w:t>.</w:t>
      </w:r>
      <w:r w:rsidRPr="005B38BA">
        <w:rPr>
          <w:rFonts w:ascii="Arial" w:eastAsia="Calibri" w:hAnsi="Arial" w:cs="Arial"/>
        </w:rPr>
        <w:t xml:space="preserve"> </w:t>
      </w:r>
    </w:p>
    <w:p w14:paraId="600C800C" w14:textId="093D5BBA" w:rsidR="005B38BA" w:rsidRDefault="005B38BA" w:rsidP="00767B45">
      <w:pPr>
        <w:spacing w:before="120"/>
        <w:jc w:val="both"/>
        <w:rPr>
          <w:rFonts w:ascii="Arial" w:eastAsia="Calibri" w:hAnsi="Arial" w:cs="Arial"/>
        </w:rPr>
      </w:pPr>
      <w:r w:rsidRPr="005B38BA">
        <w:rPr>
          <w:rFonts w:ascii="Arial" w:eastAsia="Calibri" w:hAnsi="Arial" w:cs="Arial"/>
        </w:rPr>
        <w:t xml:space="preserve">Javno naročilo </w:t>
      </w:r>
      <w:r w:rsidR="007B3371">
        <w:rPr>
          <w:rFonts w:ascii="Arial" w:eastAsia="Calibri" w:hAnsi="Arial" w:cs="Arial"/>
        </w:rPr>
        <w:t>je</w:t>
      </w:r>
      <w:r w:rsidR="008A2DDF">
        <w:rPr>
          <w:rFonts w:ascii="Arial" w:eastAsia="Calibri" w:hAnsi="Arial" w:cs="Arial"/>
        </w:rPr>
        <w:t xml:space="preserve"> razdeljeno na </w:t>
      </w:r>
      <w:r w:rsidR="007B3371">
        <w:rPr>
          <w:rFonts w:ascii="Arial" w:eastAsia="Calibri" w:hAnsi="Arial" w:cs="Arial"/>
        </w:rPr>
        <w:t xml:space="preserve">naslednje </w:t>
      </w:r>
      <w:r w:rsidR="00A3321A">
        <w:rPr>
          <w:rFonts w:ascii="Arial" w:eastAsia="Calibri" w:hAnsi="Arial" w:cs="Arial"/>
        </w:rPr>
        <w:t>sklope</w:t>
      </w:r>
      <w:r w:rsidR="007B3371">
        <w:rPr>
          <w:rFonts w:ascii="Arial" w:eastAsia="Calibri" w:hAnsi="Arial" w:cs="Arial"/>
        </w:rPr>
        <w:t>:</w:t>
      </w:r>
    </w:p>
    <w:p w14:paraId="64008199" w14:textId="28B456E1" w:rsidR="001571CE" w:rsidRPr="001571CE" w:rsidRDefault="001571CE" w:rsidP="001571CE">
      <w:pPr>
        <w:jc w:val="both"/>
        <w:rPr>
          <w:rFonts w:ascii="Arial" w:eastAsia="Calibri" w:hAnsi="Arial" w:cs="Arial"/>
        </w:rPr>
      </w:pPr>
      <w:r w:rsidRPr="001571CE">
        <w:rPr>
          <w:rFonts w:ascii="Arial" w:eastAsia="Calibri" w:hAnsi="Arial" w:cs="Arial"/>
        </w:rPr>
        <w:t>1</w:t>
      </w:r>
      <w:r w:rsidRPr="001571CE">
        <w:rPr>
          <w:rFonts w:ascii="Arial" w:eastAsia="Calibri" w:hAnsi="Arial" w:cs="Arial"/>
        </w:rPr>
        <w:tab/>
        <w:t xml:space="preserve">Vzdrževanje makadamskih </w:t>
      </w:r>
      <w:r w:rsidR="00F454D2">
        <w:rPr>
          <w:rFonts w:ascii="Arial" w:eastAsia="Calibri" w:hAnsi="Arial" w:cs="Arial"/>
        </w:rPr>
        <w:t>cest</w:t>
      </w:r>
    </w:p>
    <w:p w14:paraId="0278C1F2" w14:textId="09E5CDA9" w:rsidR="001571CE" w:rsidRPr="001571CE" w:rsidRDefault="001571CE" w:rsidP="001571CE">
      <w:pPr>
        <w:jc w:val="both"/>
        <w:rPr>
          <w:rFonts w:ascii="Arial" w:eastAsia="Calibri" w:hAnsi="Arial" w:cs="Arial"/>
        </w:rPr>
      </w:pPr>
      <w:r w:rsidRPr="001571CE">
        <w:rPr>
          <w:rFonts w:ascii="Arial" w:eastAsia="Calibri" w:hAnsi="Arial" w:cs="Arial"/>
        </w:rPr>
        <w:t>2</w:t>
      </w:r>
      <w:r w:rsidRPr="001571CE">
        <w:rPr>
          <w:rFonts w:ascii="Arial" w:eastAsia="Calibri" w:hAnsi="Arial" w:cs="Arial"/>
        </w:rPr>
        <w:tab/>
      </w:r>
      <w:r w:rsidR="00F454D2">
        <w:rPr>
          <w:rFonts w:ascii="Arial" w:eastAsia="Calibri" w:hAnsi="Arial" w:cs="Arial"/>
        </w:rPr>
        <w:t>Čiščenje na cestah</w:t>
      </w:r>
    </w:p>
    <w:p w14:paraId="6DB521F3" w14:textId="54CEB355" w:rsidR="001571CE" w:rsidRPr="001571CE" w:rsidRDefault="001571CE" w:rsidP="001571CE">
      <w:pPr>
        <w:jc w:val="both"/>
        <w:rPr>
          <w:rFonts w:ascii="Arial" w:eastAsia="Calibri" w:hAnsi="Arial" w:cs="Arial"/>
        </w:rPr>
      </w:pPr>
      <w:r w:rsidRPr="001571CE">
        <w:rPr>
          <w:rFonts w:ascii="Arial" w:eastAsia="Calibri" w:hAnsi="Arial" w:cs="Arial"/>
        </w:rPr>
        <w:t>3</w:t>
      </w:r>
      <w:r w:rsidRPr="001571CE">
        <w:rPr>
          <w:rFonts w:ascii="Arial" w:eastAsia="Calibri" w:hAnsi="Arial" w:cs="Arial"/>
        </w:rPr>
        <w:tab/>
      </w:r>
      <w:r w:rsidR="00F454D2">
        <w:rPr>
          <w:rFonts w:ascii="Arial" w:eastAsia="Calibri" w:hAnsi="Arial" w:cs="Arial"/>
        </w:rPr>
        <w:t xml:space="preserve">Urejanje </w:t>
      </w:r>
      <w:r w:rsidR="00E63E41">
        <w:rPr>
          <w:rFonts w:ascii="Arial" w:eastAsia="Calibri" w:hAnsi="Arial" w:cs="Arial"/>
        </w:rPr>
        <w:t>bankin</w:t>
      </w:r>
    </w:p>
    <w:p w14:paraId="58E45A98" w14:textId="55A3996A" w:rsidR="001571CE" w:rsidRPr="001571CE" w:rsidRDefault="001571CE" w:rsidP="001571CE">
      <w:pPr>
        <w:jc w:val="both"/>
        <w:rPr>
          <w:rFonts w:ascii="Arial" w:eastAsia="Calibri" w:hAnsi="Arial" w:cs="Arial"/>
        </w:rPr>
      </w:pPr>
      <w:r w:rsidRPr="001571CE">
        <w:rPr>
          <w:rFonts w:ascii="Arial" w:eastAsia="Calibri" w:hAnsi="Arial" w:cs="Arial"/>
        </w:rPr>
        <w:t>4</w:t>
      </w:r>
      <w:r w:rsidRPr="001571CE">
        <w:rPr>
          <w:rFonts w:ascii="Arial" w:eastAsia="Calibri" w:hAnsi="Arial" w:cs="Arial"/>
        </w:rPr>
        <w:tab/>
      </w:r>
      <w:r w:rsidR="00E63E41">
        <w:rPr>
          <w:rFonts w:ascii="Arial" w:eastAsia="Calibri" w:hAnsi="Arial" w:cs="Arial"/>
        </w:rPr>
        <w:t>Košnja obcestja</w:t>
      </w:r>
    </w:p>
    <w:p w14:paraId="4B74589A" w14:textId="599E8FC1" w:rsidR="001571CE" w:rsidRPr="001571CE" w:rsidRDefault="001571CE" w:rsidP="001571CE">
      <w:pPr>
        <w:jc w:val="both"/>
        <w:rPr>
          <w:rFonts w:ascii="Arial" w:eastAsia="Calibri" w:hAnsi="Arial" w:cs="Arial"/>
        </w:rPr>
      </w:pPr>
      <w:r w:rsidRPr="001571CE">
        <w:rPr>
          <w:rFonts w:ascii="Arial" w:eastAsia="Calibri" w:hAnsi="Arial" w:cs="Arial"/>
        </w:rPr>
        <w:t>5</w:t>
      </w:r>
      <w:r w:rsidRPr="001571CE">
        <w:rPr>
          <w:rFonts w:ascii="Arial" w:eastAsia="Calibri" w:hAnsi="Arial" w:cs="Arial"/>
        </w:rPr>
        <w:tab/>
      </w:r>
      <w:r w:rsidR="00E63E41">
        <w:rPr>
          <w:rFonts w:ascii="Arial" w:eastAsia="Calibri" w:hAnsi="Arial" w:cs="Arial"/>
        </w:rPr>
        <w:t>Obsekavanje obcestja</w:t>
      </w:r>
    </w:p>
    <w:p w14:paraId="4977EE8D" w14:textId="24B0F60B" w:rsidR="001571CE" w:rsidRPr="001571CE" w:rsidRDefault="001571CE" w:rsidP="001571CE">
      <w:pPr>
        <w:jc w:val="both"/>
        <w:rPr>
          <w:rFonts w:ascii="Arial" w:eastAsia="Calibri" w:hAnsi="Arial" w:cs="Arial"/>
        </w:rPr>
      </w:pPr>
      <w:r w:rsidRPr="001571CE">
        <w:rPr>
          <w:rFonts w:ascii="Arial" w:eastAsia="Calibri" w:hAnsi="Arial" w:cs="Arial"/>
        </w:rPr>
        <w:t>6</w:t>
      </w:r>
      <w:r w:rsidRPr="001571CE">
        <w:rPr>
          <w:rFonts w:ascii="Arial" w:eastAsia="Calibri" w:hAnsi="Arial" w:cs="Arial"/>
        </w:rPr>
        <w:tab/>
      </w:r>
      <w:r w:rsidR="00E63E41">
        <w:rPr>
          <w:rFonts w:ascii="Arial" w:eastAsia="Calibri" w:hAnsi="Arial" w:cs="Arial"/>
        </w:rPr>
        <w:t>Intervencijska dela na cestah</w:t>
      </w:r>
    </w:p>
    <w:p w14:paraId="19077290" w14:textId="5F13936F" w:rsidR="001571CE" w:rsidRPr="001571CE" w:rsidRDefault="001571CE" w:rsidP="001571CE">
      <w:pPr>
        <w:jc w:val="both"/>
        <w:rPr>
          <w:rFonts w:ascii="Arial" w:eastAsia="Calibri" w:hAnsi="Arial" w:cs="Arial"/>
        </w:rPr>
      </w:pPr>
      <w:r w:rsidRPr="001571CE">
        <w:rPr>
          <w:rFonts w:ascii="Arial" w:eastAsia="Calibri" w:hAnsi="Arial" w:cs="Arial"/>
        </w:rPr>
        <w:t>7</w:t>
      </w:r>
      <w:r w:rsidRPr="001571CE">
        <w:rPr>
          <w:rFonts w:ascii="Arial" w:eastAsia="Calibri" w:hAnsi="Arial" w:cs="Arial"/>
        </w:rPr>
        <w:tab/>
      </w:r>
      <w:r w:rsidR="00644689">
        <w:rPr>
          <w:rFonts w:ascii="Arial" w:eastAsia="Calibri" w:hAnsi="Arial" w:cs="Arial"/>
        </w:rPr>
        <w:t>Krpanje s hladno asfaltno maso</w:t>
      </w:r>
    </w:p>
    <w:p w14:paraId="2FB23186" w14:textId="788B876A" w:rsidR="007B3371" w:rsidRDefault="007B3371" w:rsidP="00767B45">
      <w:pPr>
        <w:jc w:val="both"/>
        <w:rPr>
          <w:rFonts w:ascii="Arial" w:eastAsia="Calibri" w:hAnsi="Arial" w:cs="Arial"/>
        </w:rPr>
      </w:pPr>
    </w:p>
    <w:p w14:paraId="3D52F0AB" w14:textId="290F2370" w:rsidR="008C432D" w:rsidRDefault="008C432D" w:rsidP="00251621">
      <w:pPr>
        <w:jc w:val="both"/>
        <w:rPr>
          <w:rFonts w:ascii="Arial" w:eastAsia="Calibri" w:hAnsi="Arial" w:cs="Arial"/>
        </w:rPr>
      </w:pPr>
      <w:r>
        <w:rPr>
          <w:rFonts w:ascii="Arial" w:eastAsia="Calibri" w:hAnsi="Arial" w:cs="Arial"/>
        </w:rPr>
        <w:t xml:space="preserve">Skladno s CPV klasifikacijo se </w:t>
      </w:r>
      <w:r w:rsidR="00A70A3E">
        <w:rPr>
          <w:rFonts w:ascii="Arial" w:eastAsia="Calibri" w:hAnsi="Arial" w:cs="Arial"/>
        </w:rPr>
        <w:t xml:space="preserve">javno naročilo oddaja kot gradnja. </w:t>
      </w:r>
      <w:r w:rsidR="00251621">
        <w:rPr>
          <w:rFonts w:ascii="Arial" w:eastAsia="Calibri" w:hAnsi="Arial" w:cs="Arial"/>
        </w:rPr>
        <w:t>Glavni predmet predmetnega javnega naročila so storitve vzdrževanja cest</w:t>
      </w:r>
      <w:r w:rsidR="00A70A3E">
        <w:rPr>
          <w:rFonts w:ascii="Arial" w:eastAsia="Calibri" w:hAnsi="Arial" w:cs="Arial"/>
        </w:rPr>
        <w:t xml:space="preserve"> - CPV 45233000.</w:t>
      </w:r>
      <w:r w:rsidR="00251621">
        <w:rPr>
          <w:rFonts w:ascii="Arial" w:eastAsia="Calibri" w:hAnsi="Arial" w:cs="Arial"/>
        </w:rPr>
        <w:t xml:space="preserve"> </w:t>
      </w:r>
    </w:p>
    <w:p w14:paraId="2B090DE4" w14:textId="77777777" w:rsidR="008C432D" w:rsidRDefault="008C432D" w:rsidP="00767B45">
      <w:pPr>
        <w:jc w:val="both"/>
        <w:rPr>
          <w:rFonts w:ascii="Arial" w:eastAsia="Calibri" w:hAnsi="Arial" w:cs="Arial"/>
        </w:rPr>
      </w:pPr>
    </w:p>
    <w:p w14:paraId="379087C5" w14:textId="77777777" w:rsidR="00667943" w:rsidRDefault="00C7381D" w:rsidP="00767B45">
      <w:pPr>
        <w:jc w:val="both"/>
        <w:rPr>
          <w:rFonts w:ascii="Arial" w:hAnsi="Arial" w:cs="Arial"/>
        </w:rPr>
      </w:pPr>
      <w:r w:rsidRPr="00C7381D">
        <w:rPr>
          <w:rFonts w:ascii="Arial" w:eastAsia="Calibri" w:hAnsi="Arial" w:cs="Arial"/>
        </w:rPr>
        <w:t>Ponudnik lahko odda ponudbo za en sklop, več sklopov ali vse sklope.</w:t>
      </w:r>
      <w:r w:rsidR="00667943" w:rsidRPr="00667943">
        <w:rPr>
          <w:rFonts w:ascii="Arial" w:hAnsi="Arial" w:cs="Arial"/>
        </w:rPr>
        <w:t xml:space="preserve"> </w:t>
      </w:r>
    </w:p>
    <w:p w14:paraId="4DF85397" w14:textId="77777777" w:rsidR="00E63E41" w:rsidRPr="00E63E41" w:rsidRDefault="00E63E41" w:rsidP="00E63E41">
      <w:pPr>
        <w:jc w:val="both"/>
        <w:rPr>
          <w:rFonts w:ascii="Arial" w:hAnsi="Arial" w:cs="Arial"/>
        </w:rPr>
      </w:pPr>
      <w:r w:rsidRPr="00E63E41">
        <w:rPr>
          <w:rFonts w:ascii="Arial" w:hAnsi="Arial" w:cs="Arial"/>
        </w:rPr>
        <w:t>V primeru, da bo ponudnik za več sklopov, za katere bo oddal ponudbo, izbran kot najugodnejši ponudnik, bo naročnik za vse te sklope sklenil en okvirni sporazum t.j. naročilo bo oddano z združevanjem sklopov, pri čemer je število in vsebina sklopov lahko združena poljubno.</w:t>
      </w:r>
    </w:p>
    <w:p w14:paraId="056B5BB0" w14:textId="77777777" w:rsidR="00E63E41" w:rsidRDefault="00E63E41" w:rsidP="00767B45">
      <w:pPr>
        <w:jc w:val="both"/>
        <w:rPr>
          <w:rFonts w:ascii="Arial" w:hAnsi="Arial" w:cs="Arial"/>
        </w:rPr>
      </w:pPr>
    </w:p>
    <w:p w14:paraId="46148D48" w14:textId="11337240" w:rsidR="00667943" w:rsidRPr="00667943" w:rsidRDefault="00667943" w:rsidP="00767B45">
      <w:pPr>
        <w:jc w:val="both"/>
        <w:rPr>
          <w:rFonts w:ascii="Arial" w:hAnsi="Arial" w:cs="Arial"/>
          <w:szCs w:val="22"/>
        </w:rPr>
      </w:pPr>
      <w:r w:rsidRPr="00667943">
        <w:rPr>
          <w:rFonts w:ascii="Arial" w:hAnsi="Arial" w:cs="Arial"/>
        </w:rPr>
        <w:t xml:space="preserve">Ponudnik v obrazcu »Enotni evropski dokument v zvezi z oddajo javnega naročila – ESPD« (v nadaljevanju: ESPD) navede, za kateri sklop se prijavlja. Kadar to ne bo izrecno označeno, bo naročnik štel, da se ponudnik prijavlja na sklop, za katerega je v </w:t>
      </w:r>
      <w:r w:rsidR="004F7ACB">
        <w:rPr>
          <w:rFonts w:ascii="Arial" w:hAnsi="Arial" w:cs="Arial"/>
        </w:rPr>
        <w:t>O</w:t>
      </w:r>
      <w:r w:rsidRPr="00667943">
        <w:rPr>
          <w:rFonts w:ascii="Arial" w:hAnsi="Arial" w:cs="Arial"/>
        </w:rPr>
        <w:t xml:space="preserve">brazcu </w:t>
      </w:r>
      <w:r w:rsidR="004F7ACB">
        <w:rPr>
          <w:rFonts w:ascii="Arial" w:hAnsi="Arial" w:cs="Arial"/>
        </w:rPr>
        <w:t>št. 1 – Povzetek predračuna</w:t>
      </w:r>
      <w:r w:rsidRPr="00667943">
        <w:rPr>
          <w:rFonts w:ascii="Arial" w:hAnsi="Arial" w:cs="Arial"/>
        </w:rPr>
        <w:t xml:space="preserve"> navedel </w:t>
      </w:r>
      <w:r w:rsidR="004F7ACB">
        <w:rPr>
          <w:rFonts w:ascii="Arial" w:hAnsi="Arial" w:cs="Arial"/>
        </w:rPr>
        <w:t>vrednosti</w:t>
      </w:r>
      <w:r w:rsidRPr="00667943">
        <w:rPr>
          <w:rFonts w:ascii="Arial" w:hAnsi="Arial" w:cs="Arial"/>
        </w:rPr>
        <w:t xml:space="preserve">. </w:t>
      </w:r>
    </w:p>
    <w:p w14:paraId="4859FBF3" w14:textId="1D7CCC70" w:rsidR="00C7381D" w:rsidRPr="00C7381D" w:rsidRDefault="00C7381D" w:rsidP="00767B45">
      <w:pPr>
        <w:jc w:val="both"/>
        <w:rPr>
          <w:rFonts w:ascii="Arial" w:eastAsia="Calibri" w:hAnsi="Arial" w:cs="Arial"/>
        </w:rPr>
      </w:pPr>
    </w:p>
    <w:p w14:paraId="4E9F5096" w14:textId="22C7B5B2" w:rsidR="00C7381D" w:rsidRPr="00C7381D" w:rsidRDefault="00C7381D" w:rsidP="00767B45">
      <w:pPr>
        <w:jc w:val="both"/>
        <w:rPr>
          <w:rFonts w:ascii="Arial" w:eastAsia="Calibri" w:hAnsi="Arial" w:cs="Arial"/>
        </w:rPr>
      </w:pPr>
      <w:r w:rsidRPr="00C7381D">
        <w:rPr>
          <w:rFonts w:ascii="Arial" w:eastAsia="Calibri" w:hAnsi="Arial" w:cs="Arial"/>
        </w:rPr>
        <w:t xml:space="preserve">Podrobnejši opis predmeta javnega naročila je opredeljen v nadaljevanju razpisne dokumentacije in je razviden iz poglavja Tehnične specifikacije ter </w:t>
      </w:r>
      <w:r w:rsidR="004F7ACB">
        <w:rPr>
          <w:rFonts w:ascii="Arial" w:eastAsia="Calibri" w:hAnsi="Arial" w:cs="Arial"/>
        </w:rPr>
        <w:t>O</w:t>
      </w:r>
      <w:r w:rsidRPr="00C7381D">
        <w:rPr>
          <w:rFonts w:ascii="Arial" w:eastAsia="Calibri" w:hAnsi="Arial" w:cs="Arial"/>
        </w:rPr>
        <w:t>brazca</w:t>
      </w:r>
      <w:r w:rsidR="004F7ACB">
        <w:rPr>
          <w:rFonts w:ascii="Arial" w:eastAsia="Calibri" w:hAnsi="Arial" w:cs="Arial"/>
        </w:rPr>
        <w:t xml:space="preserve"> št. 5 -</w:t>
      </w:r>
      <w:r w:rsidRPr="00C7381D">
        <w:rPr>
          <w:rFonts w:ascii="Arial" w:eastAsia="Calibri" w:hAnsi="Arial" w:cs="Arial"/>
        </w:rPr>
        <w:t xml:space="preserve"> Ponudb</w:t>
      </w:r>
      <w:r w:rsidR="004F7ACB">
        <w:rPr>
          <w:rFonts w:ascii="Arial" w:eastAsia="Calibri" w:hAnsi="Arial" w:cs="Arial"/>
        </w:rPr>
        <w:t>eni predračun</w:t>
      </w:r>
      <w:r w:rsidRPr="00C7381D">
        <w:rPr>
          <w:rFonts w:ascii="Arial" w:eastAsia="Calibri" w:hAnsi="Arial" w:cs="Arial"/>
        </w:rPr>
        <w:t xml:space="preserve">. </w:t>
      </w:r>
    </w:p>
    <w:p w14:paraId="50E36B86" w14:textId="77777777" w:rsidR="00C7381D" w:rsidRPr="00C7381D" w:rsidRDefault="00C7381D" w:rsidP="00767B45">
      <w:pPr>
        <w:jc w:val="both"/>
        <w:rPr>
          <w:rFonts w:ascii="Arial" w:eastAsia="Calibri" w:hAnsi="Arial" w:cs="Arial"/>
        </w:rPr>
      </w:pPr>
    </w:p>
    <w:p w14:paraId="04A6E15C" w14:textId="7BADACB9" w:rsidR="00C7381D" w:rsidRDefault="00C7381D" w:rsidP="00767B45">
      <w:pPr>
        <w:jc w:val="both"/>
        <w:rPr>
          <w:rFonts w:ascii="Arial" w:eastAsia="Calibri" w:hAnsi="Arial" w:cs="Arial"/>
        </w:rPr>
      </w:pPr>
      <w:r w:rsidRPr="00C7381D">
        <w:rPr>
          <w:rFonts w:ascii="Arial" w:eastAsia="Calibri" w:hAnsi="Arial" w:cs="Arial"/>
        </w:rPr>
        <w:t>Ponudniki naj skrbno preverijo, da so prejeli celotno razpisno dokumentacijo in da so na ta način seznanjeni z vsemi zahtevami naročnika.</w:t>
      </w:r>
    </w:p>
    <w:p w14:paraId="566D0FF5" w14:textId="7CF1EA13" w:rsidR="005B38BA" w:rsidRDefault="005B38BA" w:rsidP="00767B45">
      <w:pPr>
        <w:spacing w:before="120"/>
        <w:jc w:val="both"/>
        <w:rPr>
          <w:rFonts w:ascii="Arial" w:eastAsia="Calibri" w:hAnsi="Arial" w:cs="Arial"/>
        </w:rPr>
      </w:pPr>
      <w:r w:rsidRPr="005B38BA">
        <w:rPr>
          <w:rFonts w:ascii="Arial" w:eastAsia="Calibri" w:hAnsi="Arial" w:cs="Arial"/>
        </w:rPr>
        <w:t>V primeru, da ponu</w:t>
      </w:r>
      <w:r w:rsidR="00A81BF4">
        <w:rPr>
          <w:rFonts w:ascii="Arial" w:eastAsia="Calibri" w:hAnsi="Arial" w:cs="Arial"/>
        </w:rPr>
        <w:t xml:space="preserve">dba </w:t>
      </w:r>
      <w:r w:rsidRPr="005B38BA">
        <w:rPr>
          <w:rFonts w:ascii="Arial" w:eastAsia="Calibri" w:hAnsi="Arial" w:cs="Arial"/>
        </w:rPr>
        <w:t>ne bo izpolnjeval</w:t>
      </w:r>
      <w:r w:rsidR="00A81BF4">
        <w:rPr>
          <w:rFonts w:ascii="Arial" w:eastAsia="Calibri" w:hAnsi="Arial" w:cs="Arial"/>
        </w:rPr>
        <w:t>a</w:t>
      </w:r>
      <w:r w:rsidRPr="005B38BA">
        <w:rPr>
          <w:rFonts w:ascii="Arial" w:eastAsia="Calibri" w:hAnsi="Arial" w:cs="Arial"/>
        </w:rPr>
        <w:t xml:space="preserve"> tehničnih zahtev, bo naročnik tako ponudbo izločil iz nadaljnje obravnave</w:t>
      </w:r>
      <w:r w:rsidR="00C7381D">
        <w:rPr>
          <w:rFonts w:ascii="Arial" w:eastAsia="Calibri" w:hAnsi="Arial" w:cs="Arial"/>
        </w:rPr>
        <w:t xml:space="preserve"> kot nedopustno.</w:t>
      </w:r>
    </w:p>
    <w:p w14:paraId="256FBB00" w14:textId="4A58C4E0" w:rsidR="00743BA9" w:rsidRPr="00E71367" w:rsidRDefault="00E71367" w:rsidP="00E71367">
      <w:pPr>
        <w:pStyle w:val="Odstavekseznama"/>
        <w:numPr>
          <w:ilvl w:val="1"/>
          <w:numId w:val="41"/>
        </w:numPr>
        <w:shd w:val="clear" w:color="auto" w:fill="E2EFD9"/>
        <w:spacing w:before="120"/>
        <w:contextualSpacing/>
        <w:rPr>
          <w:rFonts w:ascii="Arial" w:hAnsi="Arial" w:cs="Arial"/>
          <w:b/>
          <w:bCs/>
        </w:rPr>
      </w:pPr>
      <w:r>
        <w:rPr>
          <w:rFonts w:ascii="Arial" w:hAnsi="Arial" w:cs="Arial"/>
          <w:b/>
          <w:bCs/>
        </w:rPr>
        <w:lastRenderedPageBreak/>
        <w:t>ZAGOTOVLJENA SREDSTVA</w:t>
      </w:r>
    </w:p>
    <w:p w14:paraId="388FEDAD" w14:textId="26E815DC" w:rsidR="00743BA9" w:rsidRDefault="00743BA9" w:rsidP="00743BA9">
      <w:pPr>
        <w:spacing w:before="120"/>
        <w:jc w:val="both"/>
        <w:rPr>
          <w:rFonts w:ascii="Arial" w:eastAsia="Calibri" w:hAnsi="Arial" w:cs="Arial"/>
        </w:rPr>
      </w:pPr>
      <w:r>
        <w:rPr>
          <w:rFonts w:ascii="Arial" w:eastAsia="Calibri" w:hAnsi="Arial" w:cs="Arial"/>
        </w:rPr>
        <w:t>Naročnik ima za izvedbo predmetnega javnega naročila zagotovljena sredstva</w:t>
      </w:r>
      <w:r w:rsidR="00A70A3E">
        <w:rPr>
          <w:rFonts w:ascii="Arial" w:eastAsia="Calibri" w:hAnsi="Arial" w:cs="Arial"/>
        </w:rPr>
        <w:t xml:space="preserve">, ki jih ne razkriva. </w:t>
      </w:r>
      <w:r>
        <w:rPr>
          <w:rFonts w:ascii="Arial" w:eastAsia="Calibri" w:hAnsi="Arial" w:cs="Arial"/>
        </w:rPr>
        <w:t xml:space="preserve"> </w:t>
      </w:r>
    </w:p>
    <w:p w14:paraId="553E23A4" w14:textId="77777777" w:rsidR="00A70A3E" w:rsidRDefault="00A70A3E" w:rsidP="00743BA9">
      <w:pPr>
        <w:spacing w:before="120"/>
        <w:jc w:val="both"/>
        <w:rPr>
          <w:rFonts w:ascii="Arial" w:eastAsia="Calibri" w:hAnsi="Arial" w:cs="Arial"/>
        </w:rPr>
      </w:pPr>
    </w:p>
    <w:p w14:paraId="344CE9E3" w14:textId="1E172748" w:rsidR="00667943" w:rsidRPr="00743BA9" w:rsidRDefault="00667943" w:rsidP="00E71367">
      <w:pPr>
        <w:pStyle w:val="Odstavekseznama"/>
        <w:numPr>
          <w:ilvl w:val="1"/>
          <w:numId w:val="41"/>
        </w:numPr>
        <w:shd w:val="clear" w:color="auto" w:fill="E2EFD9"/>
        <w:spacing w:before="120"/>
        <w:contextualSpacing/>
        <w:rPr>
          <w:rFonts w:ascii="Arial" w:hAnsi="Arial" w:cs="Arial"/>
          <w:b/>
          <w:bCs/>
        </w:rPr>
      </w:pPr>
      <w:r w:rsidRPr="00743BA9">
        <w:rPr>
          <w:rFonts w:ascii="Arial" w:hAnsi="Arial" w:cs="Arial"/>
          <w:b/>
          <w:bCs/>
        </w:rPr>
        <w:t>NAČIN ODDAJE JAVNEGA NAROČILA</w:t>
      </w:r>
    </w:p>
    <w:p w14:paraId="4EEA523A" w14:textId="77777777" w:rsidR="009324F9" w:rsidRDefault="009324F9" w:rsidP="00767B45">
      <w:pPr>
        <w:jc w:val="center"/>
        <w:rPr>
          <w:rFonts w:ascii="Arial" w:hAnsi="Arial" w:cs="Arial"/>
          <w:b/>
          <w:sz w:val="22"/>
          <w:szCs w:val="22"/>
        </w:rPr>
      </w:pPr>
    </w:p>
    <w:p w14:paraId="0EE48B49" w14:textId="77777777" w:rsidR="009324F9" w:rsidRPr="00667943" w:rsidRDefault="009324F9" w:rsidP="00767B45">
      <w:pPr>
        <w:jc w:val="both"/>
        <w:rPr>
          <w:rFonts w:ascii="Arial" w:hAnsi="Arial" w:cs="Arial"/>
        </w:rPr>
      </w:pPr>
      <w:r w:rsidRPr="00667943">
        <w:rPr>
          <w:rFonts w:ascii="Arial" w:hAnsi="Arial" w:cs="Arial"/>
        </w:rPr>
        <w:t>Za oddajo predmetnega naročila se v skladu s 40. členom Zakona o javnem naročanju (Uradni list RS, št. 91/15 s spremembami; v nadaljevanju ZJN-3) izvede odprti postopek.</w:t>
      </w:r>
    </w:p>
    <w:p w14:paraId="70C02251" w14:textId="77777777" w:rsidR="009324F9" w:rsidRPr="00667943" w:rsidRDefault="009324F9" w:rsidP="00767B45">
      <w:pPr>
        <w:jc w:val="both"/>
        <w:rPr>
          <w:rFonts w:ascii="Arial" w:hAnsi="Arial" w:cs="Arial"/>
          <w:i/>
          <w:sz w:val="18"/>
          <w:szCs w:val="18"/>
          <w:highlight w:val="yellow"/>
        </w:rPr>
      </w:pPr>
    </w:p>
    <w:p w14:paraId="53C630A0" w14:textId="768EF5EA" w:rsidR="009324F9" w:rsidRPr="00667943" w:rsidRDefault="009324F9" w:rsidP="00767B45">
      <w:pPr>
        <w:jc w:val="both"/>
        <w:rPr>
          <w:rFonts w:ascii="Arial" w:hAnsi="Arial" w:cs="Arial"/>
          <w:i/>
          <w:sz w:val="18"/>
          <w:szCs w:val="18"/>
        </w:rPr>
      </w:pPr>
      <w:bookmarkStart w:id="1" w:name="_Toc336851732"/>
      <w:bookmarkStart w:id="2" w:name="_Toc336851780"/>
      <w:r w:rsidRPr="00667943">
        <w:rPr>
          <w:rFonts w:ascii="Arial" w:hAnsi="Arial" w:cs="Arial"/>
        </w:rPr>
        <w:t>Za vsakega od sklopov se zahteva neobstoj vseh razlogov za izključitev, ki so navedeni v teh navodil</w:t>
      </w:r>
      <w:r w:rsidR="00667943">
        <w:rPr>
          <w:rFonts w:ascii="Arial" w:hAnsi="Arial" w:cs="Arial"/>
        </w:rPr>
        <w:t>ih</w:t>
      </w:r>
      <w:r w:rsidRPr="00667943">
        <w:rPr>
          <w:rFonts w:ascii="Arial" w:hAnsi="Arial" w:cs="Arial"/>
        </w:rPr>
        <w:t>. Ostale zahteve naročnika (pogoji za sodelovanje in zahteve, določene v drugih delih navodil ponudnikom za pripravo ponudbe) morajo ponudniki izpolnjevati, kot so zapisane za posamezen sklop.</w:t>
      </w:r>
      <w:r w:rsidRPr="00667943">
        <w:rPr>
          <w:rFonts w:ascii="Arial" w:hAnsi="Arial" w:cs="Arial"/>
          <w:highlight w:val="yellow"/>
        </w:rPr>
        <w:t xml:space="preserve"> </w:t>
      </w:r>
      <w:r w:rsidRPr="00667943">
        <w:rPr>
          <w:rFonts w:ascii="Arial" w:hAnsi="Arial" w:cs="Arial"/>
        </w:rPr>
        <w:t>Naročnik bo izbral najugodnejšega ponudnika na podlagi meril za izbiro za posamezen sklop in oddal naročilo po posameznem sklopu.</w:t>
      </w:r>
    </w:p>
    <w:p w14:paraId="75445173" w14:textId="77777777" w:rsidR="009324F9" w:rsidRPr="00667943" w:rsidRDefault="009324F9" w:rsidP="00767B45">
      <w:pPr>
        <w:jc w:val="both"/>
        <w:rPr>
          <w:rFonts w:ascii="Arial" w:hAnsi="Arial" w:cs="Arial"/>
          <w:szCs w:val="22"/>
        </w:rPr>
      </w:pPr>
    </w:p>
    <w:p w14:paraId="27E0B700" w14:textId="7259D3A0" w:rsidR="00667943" w:rsidRPr="00C7381D" w:rsidRDefault="009324F9" w:rsidP="00767B45">
      <w:pPr>
        <w:jc w:val="both"/>
        <w:rPr>
          <w:rFonts w:ascii="Arial" w:eastAsia="Calibri" w:hAnsi="Arial" w:cs="Arial"/>
        </w:rPr>
      </w:pPr>
      <w:r w:rsidRPr="00667943">
        <w:rPr>
          <w:rFonts w:ascii="Arial" w:hAnsi="Arial" w:cs="Arial"/>
        </w:rPr>
        <w:t>Naročnik bo na podlagi pogojev in meril za posamezen sklop, določenih v razpisni dokumentaciji, izbral ponudnika, s katerim bo</w:t>
      </w:r>
      <w:r w:rsidR="00667943">
        <w:rPr>
          <w:rFonts w:ascii="Arial" w:hAnsi="Arial" w:cs="Arial"/>
        </w:rPr>
        <w:t>, glede na to, da mu vnaprej ni poznan natančen obseg izvajanja del, sklenil</w:t>
      </w:r>
      <w:r w:rsidRPr="00667943">
        <w:rPr>
          <w:rFonts w:ascii="Arial" w:hAnsi="Arial" w:cs="Arial"/>
        </w:rPr>
        <w:t xml:space="preserve"> okvirni sporazum.</w:t>
      </w:r>
      <w:r w:rsidR="00667943" w:rsidRPr="00667943">
        <w:rPr>
          <w:rFonts w:ascii="Arial" w:eastAsia="Calibri" w:hAnsi="Arial" w:cs="Arial"/>
        </w:rPr>
        <w:t xml:space="preserve"> </w:t>
      </w:r>
      <w:r w:rsidR="00667943" w:rsidRPr="00C7381D">
        <w:rPr>
          <w:rFonts w:ascii="Arial" w:eastAsia="Calibri" w:hAnsi="Arial" w:cs="Arial"/>
        </w:rPr>
        <w:t>Okvirni sporazum se sklepa za obdobje od 1.1.202</w:t>
      </w:r>
      <w:r w:rsidR="00A70A3E">
        <w:rPr>
          <w:rFonts w:ascii="Arial" w:eastAsia="Calibri" w:hAnsi="Arial" w:cs="Arial"/>
        </w:rPr>
        <w:t>6</w:t>
      </w:r>
      <w:r w:rsidR="00667943" w:rsidRPr="00C7381D">
        <w:rPr>
          <w:rFonts w:ascii="Arial" w:eastAsia="Calibri" w:hAnsi="Arial" w:cs="Arial"/>
        </w:rPr>
        <w:t xml:space="preserve"> do 3</w:t>
      </w:r>
      <w:r w:rsidR="001571CE">
        <w:rPr>
          <w:rFonts w:ascii="Arial" w:eastAsia="Calibri" w:hAnsi="Arial" w:cs="Arial"/>
        </w:rPr>
        <w:t>1</w:t>
      </w:r>
      <w:r w:rsidR="00667943" w:rsidRPr="00C7381D">
        <w:rPr>
          <w:rFonts w:ascii="Arial" w:eastAsia="Calibri" w:hAnsi="Arial" w:cs="Arial"/>
        </w:rPr>
        <w:t>.</w:t>
      </w:r>
      <w:r w:rsidR="001571CE">
        <w:rPr>
          <w:rFonts w:ascii="Arial" w:eastAsia="Calibri" w:hAnsi="Arial" w:cs="Arial"/>
        </w:rPr>
        <w:t>12</w:t>
      </w:r>
      <w:r w:rsidR="00667943" w:rsidRPr="00C7381D">
        <w:rPr>
          <w:rFonts w:ascii="Arial" w:eastAsia="Calibri" w:hAnsi="Arial" w:cs="Arial"/>
        </w:rPr>
        <w:t>.202</w:t>
      </w:r>
      <w:r w:rsidR="00A70A3E">
        <w:rPr>
          <w:rFonts w:ascii="Arial" w:eastAsia="Calibri" w:hAnsi="Arial" w:cs="Arial"/>
        </w:rPr>
        <w:t>6</w:t>
      </w:r>
      <w:r w:rsidR="00667943" w:rsidRPr="00C7381D">
        <w:rPr>
          <w:rFonts w:ascii="Arial" w:eastAsia="Calibri" w:hAnsi="Arial" w:cs="Arial"/>
        </w:rPr>
        <w:t xml:space="preserve"> oziroma do izčrpanja vrednosti okvirnega sporazuma, kar nastopi prej.</w:t>
      </w:r>
    </w:p>
    <w:p w14:paraId="58F5951F" w14:textId="72D93B10" w:rsidR="009324F9" w:rsidRPr="00667943" w:rsidRDefault="009324F9" w:rsidP="00767B45">
      <w:pPr>
        <w:jc w:val="both"/>
        <w:rPr>
          <w:rFonts w:ascii="Arial" w:hAnsi="Arial" w:cs="Arial"/>
          <w:i/>
          <w:sz w:val="18"/>
          <w:szCs w:val="18"/>
        </w:rPr>
      </w:pPr>
    </w:p>
    <w:p w14:paraId="6066B946" w14:textId="77777777" w:rsidR="009324F9" w:rsidRDefault="009324F9" w:rsidP="00767B45">
      <w:pPr>
        <w:rPr>
          <w:szCs w:val="22"/>
        </w:rPr>
      </w:pPr>
    </w:p>
    <w:p w14:paraId="4225BFAB" w14:textId="749C50B0" w:rsidR="00667943" w:rsidRPr="005B38BA" w:rsidRDefault="009324F9" w:rsidP="00E71367">
      <w:pPr>
        <w:numPr>
          <w:ilvl w:val="1"/>
          <w:numId w:val="41"/>
        </w:numPr>
        <w:shd w:val="clear" w:color="auto" w:fill="E2EFD9"/>
        <w:spacing w:before="120"/>
        <w:ind w:left="567" w:hanging="567"/>
        <w:contextualSpacing/>
        <w:rPr>
          <w:rFonts w:ascii="Arial" w:hAnsi="Arial" w:cs="Arial"/>
          <w:b/>
          <w:bCs/>
        </w:rPr>
      </w:pPr>
      <w:r>
        <w:t xml:space="preserve"> </w:t>
      </w:r>
      <w:r w:rsidR="00667943">
        <w:rPr>
          <w:rFonts w:ascii="Arial" w:hAnsi="Arial" w:cs="Arial"/>
          <w:b/>
          <w:bCs/>
        </w:rPr>
        <w:t>ROK IN NAČIN PREDLOŽITVE PONUDBE</w:t>
      </w:r>
    </w:p>
    <w:p w14:paraId="5FDEABA9" w14:textId="3D36D5FE" w:rsidR="009324F9" w:rsidRDefault="009324F9" w:rsidP="00767B45">
      <w:pPr>
        <w:rPr>
          <w:highlight w:val="yellow"/>
        </w:rPr>
      </w:pPr>
    </w:p>
    <w:p w14:paraId="51E225E8" w14:textId="77777777" w:rsidR="009324F9" w:rsidRPr="00667943" w:rsidRDefault="009324F9" w:rsidP="00767B45">
      <w:pPr>
        <w:jc w:val="both"/>
        <w:rPr>
          <w:rFonts w:ascii="Arial" w:hAnsi="Arial" w:cs="Arial"/>
        </w:rPr>
      </w:pPr>
      <w:bookmarkStart w:id="3" w:name="_Toc464638490"/>
      <w:bookmarkStart w:id="4" w:name="_Toc464638491"/>
      <w:bookmarkEnd w:id="1"/>
      <w:bookmarkEnd w:id="2"/>
      <w:bookmarkEnd w:id="3"/>
      <w:bookmarkEnd w:id="4"/>
      <w:r w:rsidRPr="00667943">
        <w:rPr>
          <w:rFonts w:ascii="Arial" w:hAnsi="Arial" w:cs="Arial"/>
        </w:rPr>
        <w:t xml:space="preserve">Ponudniki morajo ponudbe predložiti v informacijski sistem e-JN (v nadaljevanju: sistem e-JN) na spletnem naslovu </w:t>
      </w:r>
      <w:hyperlink r:id="rId8" w:history="1">
        <w:r w:rsidRPr="00667943">
          <w:rPr>
            <w:rStyle w:val="Hiperpovezava"/>
            <w:rFonts w:ascii="Arial" w:eastAsia="Calibri" w:hAnsi="Arial" w:cs="Arial"/>
          </w:rPr>
          <w:t>https://ejn.gov.si/</w:t>
        </w:r>
      </w:hyperlink>
      <w:r w:rsidRPr="00667943">
        <w:rPr>
          <w:rFonts w:ascii="Arial" w:hAnsi="Arial" w:cs="Arial"/>
        </w:rPr>
        <w:t xml:space="preserve">, v skladu s točko 3 dokumenta Navodila za uporabo informacijskega sistema e-JN: PONUDNIKI (v nadaljevanju: Navodila za uporabo e-JN), ki je del te razpisne dokumentacije in objavljen na spletnem naslovu </w:t>
      </w:r>
      <w:hyperlink r:id="rId9" w:history="1">
        <w:r w:rsidRPr="00667943">
          <w:rPr>
            <w:rStyle w:val="Hiperpovezava"/>
            <w:rFonts w:ascii="Arial" w:eastAsia="Calibri" w:hAnsi="Arial" w:cs="Arial"/>
          </w:rPr>
          <w:t>https://ejn.gov.si/</w:t>
        </w:r>
      </w:hyperlink>
      <w:r w:rsidRPr="00667943">
        <w:rPr>
          <w:rFonts w:ascii="Arial" w:hAnsi="Arial" w:cs="Arial"/>
        </w:rPr>
        <w:t>.</w:t>
      </w:r>
    </w:p>
    <w:p w14:paraId="6BD515A3" w14:textId="77777777" w:rsidR="009324F9" w:rsidRPr="00667943" w:rsidRDefault="009324F9" w:rsidP="00767B45">
      <w:pPr>
        <w:jc w:val="both"/>
        <w:rPr>
          <w:rFonts w:ascii="Arial" w:hAnsi="Arial" w:cs="Arial"/>
        </w:rPr>
      </w:pPr>
    </w:p>
    <w:p w14:paraId="68ABFEAE" w14:textId="77777777" w:rsidR="009324F9" w:rsidRPr="00667943" w:rsidRDefault="009324F9" w:rsidP="00767B45">
      <w:pPr>
        <w:jc w:val="both"/>
        <w:rPr>
          <w:rFonts w:ascii="Arial" w:hAnsi="Arial" w:cs="Arial"/>
        </w:rPr>
      </w:pPr>
      <w:r w:rsidRPr="00667943">
        <w:rPr>
          <w:rFonts w:ascii="Arial" w:hAnsi="Arial" w:cs="Arial"/>
        </w:rPr>
        <w:t xml:space="preserve">Ponudnik se mora pred oddajo ponudbe registrirati na spletnem naslovu </w:t>
      </w:r>
      <w:hyperlink r:id="rId10" w:history="1">
        <w:r w:rsidRPr="00667943">
          <w:rPr>
            <w:rStyle w:val="Hiperpovezava"/>
            <w:rFonts w:ascii="Arial" w:eastAsia="Calibri" w:hAnsi="Arial" w:cs="Arial"/>
          </w:rPr>
          <w:t>https://ejn.gov.si/</w:t>
        </w:r>
      </w:hyperlink>
      <w:r w:rsidRPr="00667943">
        <w:rPr>
          <w:rFonts w:ascii="Arial" w:hAnsi="Arial" w:cs="Arial"/>
        </w:rPr>
        <w:t>, v skladu z Navodili za uporabo e-JN. Če je ponudnik že registriran v sistem e-JN, se v aplikacijo prijavi na istem naslovu.</w:t>
      </w:r>
    </w:p>
    <w:p w14:paraId="29564BC7" w14:textId="77777777" w:rsidR="009324F9" w:rsidRPr="00667943" w:rsidRDefault="009324F9" w:rsidP="00767B45">
      <w:pPr>
        <w:jc w:val="both"/>
        <w:rPr>
          <w:rFonts w:ascii="Arial" w:hAnsi="Arial" w:cs="Arial"/>
        </w:rPr>
      </w:pPr>
    </w:p>
    <w:p w14:paraId="6EA5E0B7" w14:textId="76017195" w:rsidR="009324F9" w:rsidRPr="00667943" w:rsidRDefault="009324F9" w:rsidP="00767B45">
      <w:pPr>
        <w:jc w:val="both"/>
        <w:rPr>
          <w:rFonts w:ascii="Arial" w:hAnsi="Arial" w:cs="Arial"/>
        </w:rPr>
      </w:pPr>
      <w:r w:rsidRPr="00667943">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CAABAFF" w14:textId="77777777" w:rsidR="009324F9" w:rsidRPr="00667943" w:rsidRDefault="009324F9" w:rsidP="00767B45">
      <w:pPr>
        <w:jc w:val="both"/>
        <w:rPr>
          <w:rFonts w:ascii="Arial" w:hAnsi="Arial" w:cs="Arial"/>
        </w:rPr>
      </w:pPr>
    </w:p>
    <w:p w14:paraId="6CD4C5D7" w14:textId="35C55751" w:rsidR="009324F9" w:rsidRDefault="009324F9" w:rsidP="00767B45">
      <w:pPr>
        <w:jc w:val="both"/>
        <w:rPr>
          <w:rFonts w:ascii="Arial" w:hAnsi="Arial" w:cs="Arial"/>
        </w:rPr>
      </w:pPr>
      <w:r w:rsidRPr="00667943">
        <w:rPr>
          <w:rFonts w:ascii="Arial" w:hAnsi="Arial" w:cs="Arial"/>
        </w:rPr>
        <w:t xml:space="preserve">Ponudba se šteje za pravočasno oddano, če jo naročnik prejme preko sistema e-JN </w:t>
      </w:r>
      <w:hyperlink r:id="rId11" w:history="1">
        <w:r w:rsidRPr="00667943">
          <w:rPr>
            <w:rStyle w:val="Hiperpovezava"/>
            <w:rFonts w:ascii="Arial" w:eastAsia="Calibri" w:hAnsi="Arial" w:cs="Arial"/>
          </w:rPr>
          <w:t>https://ejn.gov.si</w:t>
        </w:r>
      </w:hyperlink>
      <w:r w:rsidRPr="00667943">
        <w:rPr>
          <w:rFonts w:ascii="Arial" w:hAnsi="Arial" w:cs="Arial"/>
        </w:rPr>
        <w:t xml:space="preserve"> </w:t>
      </w:r>
      <w:r w:rsidRPr="00667943">
        <w:rPr>
          <w:rFonts w:ascii="Arial" w:hAnsi="Arial" w:cs="Arial"/>
          <w:b/>
        </w:rPr>
        <w:t>najkasneje do</w:t>
      </w:r>
      <w:r w:rsidRPr="00667943">
        <w:rPr>
          <w:rFonts w:ascii="Arial" w:hAnsi="Arial" w:cs="Arial"/>
        </w:rPr>
        <w:t xml:space="preserve"> </w:t>
      </w:r>
      <w:r w:rsidR="00A70A3E">
        <w:rPr>
          <w:rFonts w:ascii="Arial" w:hAnsi="Arial" w:cs="Arial"/>
          <w:b/>
          <w:bCs/>
        </w:rPr>
        <w:t>19</w:t>
      </w:r>
      <w:r w:rsidR="000C4A52" w:rsidRPr="000C4A52">
        <w:rPr>
          <w:rFonts w:ascii="Arial" w:hAnsi="Arial" w:cs="Arial"/>
          <w:b/>
          <w:bCs/>
        </w:rPr>
        <w:t>.</w:t>
      </w:r>
      <w:r w:rsidR="00A70A3E">
        <w:rPr>
          <w:rFonts w:ascii="Arial" w:hAnsi="Arial" w:cs="Arial"/>
          <w:b/>
          <w:bCs/>
        </w:rPr>
        <w:t>9</w:t>
      </w:r>
      <w:r w:rsidR="000C4A52" w:rsidRPr="000C4A52">
        <w:rPr>
          <w:rFonts w:ascii="Arial" w:hAnsi="Arial" w:cs="Arial"/>
          <w:b/>
          <w:bCs/>
        </w:rPr>
        <w:t>.202</w:t>
      </w:r>
      <w:r w:rsidR="00A70A3E">
        <w:rPr>
          <w:rFonts w:ascii="Arial" w:hAnsi="Arial" w:cs="Arial"/>
          <w:b/>
          <w:bCs/>
        </w:rPr>
        <w:t>5</w:t>
      </w:r>
      <w:r w:rsidRPr="00667943">
        <w:rPr>
          <w:rFonts w:ascii="Arial" w:hAnsi="Arial" w:cs="Arial"/>
        </w:rPr>
        <w:t xml:space="preserve"> </w:t>
      </w:r>
      <w:r w:rsidRPr="00667943">
        <w:rPr>
          <w:rFonts w:ascii="Arial" w:hAnsi="Arial" w:cs="Arial"/>
          <w:b/>
        </w:rPr>
        <w:t xml:space="preserve">do </w:t>
      </w:r>
      <w:r w:rsidR="000C4A52">
        <w:rPr>
          <w:rFonts w:ascii="Arial" w:hAnsi="Arial" w:cs="Arial"/>
          <w:b/>
        </w:rPr>
        <w:t>10:00</w:t>
      </w:r>
      <w:r w:rsidRPr="00667943">
        <w:rPr>
          <w:rFonts w:ascii="Arial" w:hAnsi="Arial" w:cs="Arial"/>
        </w:rPr>
        <w:t xml:space="preserve"> </w:t>
      </w:r>
      <w:r w:rsidRPr="00667943">
        <w:rPr>
          <w:rFonts w:ascii="Arial" w:hAnsi="Arial" w:cs="Arial"/>
          <w:b/>
        </w:rPr>
        <w:t>ure</w:t>
      </w:r>
      <w:r w:rsidRPr="00667943">
        <w:rPr>
          <w:rFonts w:ascii="Arial" w:hAnsi="Arial" w:cs="Arial"/>
        </w:rPr>
        <w:t>. Za oddano ponudbo se šteje ponudba, ki je v sistemu e-JN označena s statusom »ODDANA«.</w:t>
      </w:r>
    </w:p>
    <w:p w14:paraId="76FA0782" w14:textId="77777777" w:rsidR="00A70A3E" w:rsidRPr="00667943" w:rsidRDefault="00A70A3E" w:rsidP="00767B45">
      <w:pPr>
        <w:jc w:val="both"/>
        <w:rPr>
          <w:rFonts w:ascii="Arial" w:hAnsi="Arial" w:cs="Arial"/>
          <w:lang w:eastAsia="en-US"/>
        </w:rPr>
      </w:pPr>
    </w:p>
    <w:p w14:paraId="31984D01" w14:textId="77777777" w:rsidR="009324F9" w:rsidRPr="00667943" w:rsidRDefault="009324F9" w:rsidP="00767B45">
      <w:pPr>
        <w:jc w:val="both"/>
        <w:rPr>
          <w:rFonts w:ascii="Arial" w:hAnsi="Arial" w:cs="Arial"/>
        </w:rPr>
      </w:pPr>
      <w:r w:rsidRPr="00667943">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ACEE173" w14:textId="77777777" w:rsidR="009324F9" w:rsidRPr="00667943" w:rsidRDefault="009324F9" w:rsidP="00767B45">
      <w:pPr>
        <w:jc w:val="both"/>
        <w:rPr>
          <w:rFonts w:ascii="Arial" w:hAnsi="Arial" w:cs="Arial"/>
        </w:rPr>
      </w:pPr>
    </w:p>
    <w:p w14:paraId="2DABDA8F" w14:textId="77777777" w:rsidR="009324F9" w:rsidRDefault="009324F9" w:rsidP="00767B45">
      <w:pPr>
        <w:jc w:val="both"/>
        <w:rPr>
          <w:rFonts w:ascii="Arial" w:hAnsi="Arial" w:cs="Arial"/>
        </w:rPr>
      </w:pPr>
      <w:r w:rsidRPr="00667943">
        <w:rPr>
          <w:rFonts w:ascii="Arial" w:hAnsi="Arial" w:cs="Arial"/>
        </w:rPr>
        <w:t>Po preteku roka za predložitev ponudb ponudbe ne bo več mogoče oddati.</w:t>
      </w:r>
    </w:p>
    <w:p w14:paraId="18D7D0B5" w14:textId="77777777" w:rsidR="00251621" w:rsidRDefault="00251621" w:rsidP="00767B45">
      <w:pPr>
        <w:jc w:val="both"/>
        <w:rPr>
          <w:rFonts w:ascii="Arial" w:hAnsi="Arial" w:cs="Arial"/>
        </w:rPr>
      </w:pPr>
    </w:p>
    <w:p w14:paraId="3C62B8FF" w14:textId="0E150036" w:rsidR="003979E7" w:rsidRDefault="003979E7" w:rsidP="00E71367">
      <w:pPr>
        <w:pStyle w:val="Odstavekseznama"/>
        <w:numPr>
          <w:ilvl w:val="1"/>
          <w:numId w:val="41"/>
        </w:numPr>
        <w:shd w:val="clear" w:color="auto" w:fill="E2EFD9"/>
        <w:spacing w:before="120"/>
        <w:contextualSpacing/>
      </w:pPr>
      <w:bookmarkStart w:id="5" w:name="_Toc467501160"/>
      <w:bookmarkStart w:id="6" w:name="_Toc467501161"/>
      <w:bookmarkStart w:id="7" w:name="_Toc131057046"/>
      <w:bookmarkStart w:id="8" w:name="_Toc336851781"/>
      <w:bookmarkStart w:id="9" w:name="_Toc336851733"/>
      <w:bookmarkEnd w:id="5"/>
      <w:bookmarkEnd w:id="6"/>
      <w:r w:rsidRPr="00E71367">
        <w:rPr>
          <w:rFonts w:ascii="Arial" w:hAnsi="Arial" w:cs="Arial"/>
          <w:b/>
          <w:bCs/>
        </w:rPr>
        <w:t>ČAS IN KRAJ ODPIRANJA PONUDB</w:t>
      </w:r>
    </w:p>
    <w:p w14:paraId="20C30BE5" w14:textId="77777777" w:rsidR="003979E7" w:rsidRPr="003979E7" w:rsidRDefault="003979E7" w:rsidP="00767B45"/>
    <w:bookmarkEnd w:id="7"/>
    <w:bookmarkEnd w:id="8"/>
    <w:bookmarkEnd w:id="9"/>
    <w:p w14:paraId="54E6FE2E" w14:textId="63090A81" w:rsidR="009324F9" w:rsidRPr="003979E7" w:rsidRDefault="009324F9" w:rsidP="00767B45">
      <w:pPr>
        <w:jc w:val="both"/>
        <w:rPr>
          <w:rFonts w:ascii="Arial" w:hAnsi="Arial" w:cs="Arial"/>
        </w:rPr>
      </w:pPr>
      <w:r w:rsidRPr="003979E7">
        <w:rPr>
          <w:rFonts w:ascii="Arial" w:hAnsi="Arial" w:cs="Arial"/>
        </w:rPr>
        <w:t xml:space="preserve">Odpiranje ponudb bo potekalo avtomatično v sistemu e-JN dne </w:t>
      </w:r>
      <w:r w:rsidR="00A70A3E">
        <w:rPr>
          <w:rFonts w:ascii="Arial" w:hAnsi="Arial" w:cs="Arial"/>
          <w:b/>
          <w:bCs/>
        </w:rPr>
        <w:t>19</w:t>
      </w:r>
      <w:r w:rsidR="000C4A52" w:rsidRPr="000C4A52">
        <w:rPr>
          <w:rFonts w:ascii="Arial" w:hAnsi="Arial" w:cs="Arial"/>
          <w:b/>
          <w:bCs/>
        </w:rPr>
        <w:t>.</w:t>
      </w:r>
      <w:r w:rsidR="00A70A3E">
        <w:rPr>
          <w:rFonts w:ascii="Arial" w:hAnsi="Arial" w:cs="Arial"/>
          <w:b/>
          <w:bCs/>
        </w:rPr>
        <w:t>9</w:t>
      </w:r>
      <w:r w:rsidR="000C4A52" w:rsidRPr="000C4A52">
        <w:rPr>
          <w:rFonts w:ascii="Arial" w:hAnsi="Arial" w:cs="Arial"/>
          <w:b/>
          <w:bCs/>
        </w:rPr>
        <w:t>.202</w:t>
      </w:r>
      <w:r w:rsidR="00A70A3E">
        <w:rPr>
          <w:rFonts w:ascii="Arial" w:hAnsi="Arial" w:cs="Arial"/>
          <w:b/>
          <w:bCs/>
        </w:rPr>
        <w:t>5</w:t>
      </w:r>
      <w:r w:rsidRPr="003979E7">
        <w:rPr>
          <w:rFonts w:ascii="Arial" w:hAnsi="Arial" w:cs="Arial"/>
        </w:rPr>
        <w:t xml:space="preserve"> in se bo začelo </w:t>
      </w:r>
      <w:r w:rsidRPr="003979E7">
        <w:rPr>
          <w:rFonts w:ascii="Arial" w:hAnsi="Arial" w:cs="Arial"/>
          <w:b/>
        </w:rPr>
        <w:t xml:space="preserve">ob </w:t>
      </w:r>
      <w:r w:rsidR="000C4A52">
        <w:rPr>
          <w:rFonts w:ascii="Arial" w:hAnsi="Arial" w:cs="Arial"/>
          <w:b/>
        </w:rPr>
        <w:t>11:00</w:t>
      </w:r>
      <w:r w:rsidRPr="003979E7">
        <w:rPr>
          <w:rFonts w:ascii="Arial" w:hAnsi="Arial" w:cs="Arial"/>
          <w:b/>
        </w:rPr>
        <w:t xml:space="preserve"> uri</w:t>
      </w:r>
      <w:r w:rsidRPr="003979E7">
        <w:rPr>
          <w:rFonts w:ascii="Arial" w:hAnsi="Arial" w:cs="Arial"/>
        </w:rPr>
        <w:t xml:space="preserve"> na spletnem naslovu </w:t>
      </w:r>
      <w:hyperlink r:id="rId12" w:history="1">
        <w:r w:rsidRPr="003979E7">
          <w:rPr>
            <w:rStyle w:val="Hiperpovezava"/>
            <w:rFonts w:ascii="Arial" w:eastAsia="Calibri" w:hAnsi="Arial" w:cs="Arial"/>
          </w:rPr>
          <w:t>https://ejn.gov.si/</w:t>
        </w:r>
      </w:hyperlink>
      <w:r w:rsidRPr="003979E7">
        <w:rPr>
          <w:rFonts w:ascii="Arial" w:hAnsi="Arial" w:cs="Arial"/>
        </w:rPr>
        <w:t xml:space="preserve">. </w:t>
      </w:r>
    </w:p>
    <w:p w14:paraId="3CB200F4" w14:textId="77777777" w:rsidR="009324F9" w:rsidRPr="003979E7" w:rsidRDefault="009324F9" w:rsidP="00767B45">
      <w:pPr>
        <w:jc w:val="both"/>
        <w:rPr>
          <w:rFonts w:ascii="Arial" w:hAnsi="Arial" w:cs="Arial"/>
          <w:lang w:eastAsia="en-US"/>
        </w:rPr>
      </w:pPr>
    </w:p>
    <w:p w14:paraId="13DB6D1B" w14:textId="77777777" w:rsidR="009324F9" w:rsidRDefault="009324F9" w:rsidP="00767B45">
      <w:pPr>
        <w:jc w:val="both"/>
        <w:rPr>
          <w:rFonts w:ascii="Arial" w:hAnsi="Arial" w:cs="Arial"/>
        </w:rPr>
      </w:pPr>
      <w:r w:rsidRPr="003979E7">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339B7AA" w14:textId="77777777" w:rsidR="00767B45" w:rsidRDefault="00767B45" w:rsidP="00767B45">
      <w:pPr>
        <w:jc w:val="both"/>
        <w:rPr>
          <w:rFonts w:ascii="Arial" w:hAnsi="Arial" w:cs="Arial"/>
        </w:rPr>
      </w:pPr>
    </w:p>
    <w:p w14:paraId="2D19BD21" w14:textId="3B97D5BE" w:rsidR="00D12382" w:rsidRDefault="00D12382" w:rsidP="00E71367">
      <w:pPr>
        <w:pStyle w:val="Odstavekseznama"/>
        <w:numPr>
          <w:ilvl w:val="1"/>
          <w:numId w:val="41"/>
        </w:numPr>
        <w:shd w:val="clear" w:color="auto" w:fill="E2EFD9"/>
        <w:spacing w:before="120"/>
        <w:contextualSpacing/>
      </w:pPr>
      <w:r w:rsidRPr="00743BA9">
        <w:rPr>
          <w:rFonts w:ascii="Arial" w:hAnsi="Arial" w:cs="Arial"/>
          <w:b/>
          <w:bCs/>
        </w:rPr>
        <w:lastRenderedPageBreak/>
        <w:t>PRAVNA PODLAGA</w:t>
      </w:r>
    </w:p>
    <w:p w14:paraId="47FF00C5" w14:textId="77777777" w:rsidR="00D12382" w:rsidRPr="003979E7" w:rsidRDefault="00D12382" w:rsidP="00767B45">
      <w:pPr>
        <w:jc w:val="both"/>
        <w:rPr>
          <w:rFonts w:ascii="Arial" w:hAnsi="Arial" w:cs="Arial"/>
        </w:rPr>
      </w:pPr>
    </w:p>
    <w:p w14:paraId="571D709F" w14:textId="77777777" w:rsidR="009324F9" w:rsidRDefault="009324F9" w:rsidP="00767B45">
      <w:pPr>
        <w:jc w:val="both"/>
        <w:rPr>
          <w:rFonts w:ascii="Arial" w:hAnsi="Arial" w:cs="Arial"/>
        </w:rPr>
      </w:pPr>
      <w:bookmarkStart w:id="10" w:name="_Toc509686720"/>
      <w:bookmarkStart w:id="11" w:name="_Toc509690828"/>
      <w:bookmarkStart w:id="12" w:name="_Toc509691985"/>
      <w:bookmarkStart w:id="13" w:name="_Toc509686721"/>
      <w:bookmarkStart w:id="14" w:name="_Toc509690829"/>
      <w:bookmarkStart w:id="15" w:name="_Toc509691986"/>
      <w:bookmarkStart w:id="16" w:name="_Toc509686722"/>
      <w:bookmarkStart w:id="17" w:name="_Toc509690830"/>
      <w:bookmarkStart w:id="18" w:name="_Toc509691987"/>
      <w:bookmarkStart w:id="19" w:name="_Toc509686723"/>
      <w:bookmarkStart w:id="20" w:name="_Toc509690831"/>
      <w:bookmarkStart w:id="21" w:name="_Toc509691988"/>
      <w:bookmarkStart w:id="22" w:name="_Toc509686725"/>
      <w:bookmarkStart w:id="23" w:name="_Toc509690833"/>
      <w:bookmarkStart w:id="24" w:name="_Toc509691990"/>
      <w:bookmarkStart w:id="25" w:name="_Toc509686727"/>
      <w:bookmarkStart w:id="26" w:name="_Toc509690835"/>
      <w:bookmarkStart w:id="27" w:name="_Toc509691992"/>
      <w:bookmarkStart w:id="28" w:name="_Toc509686729"/>
      <w:bookmarkStart w:id="29" w:name="_Toc509690837"/>
      <w:bookmarkStart w:id="30" w:name="_Toc509691994"/>
      <w:bookmarkStart w:id="31" w:name="_Toc509686731"/>
      <w:bookmarkStart w:id="32" w:name="_Toc509690839"/>
      <w:bookmarkStart w:id="33" w:name="_Toc509691996"/>
      <w:bookmarkStart w:id="34" w:name="_Toc509686733"/>
      <w:bookmarkStart w:id="35" w:name="_Toc509690841"/>
      <w:bookmarkStart w:id="36" w:name="_Toc509691998"/>
      <w:bookmarkStart w:id="37" w:name="_Toc509686735"/>
      <w:bookmarkStart w:id="38" w:name="_Toc509690843"/>
      <w:bookmarkStart w:id="39" w:name="_Toc509692000"/>
      <w:bookmarkStart w:id="40" w:name="_Toc466382877"/>
      <w:bookmarkStart w:id="41" w:name="_Toc466382878"/>
      <w:bookmarkStart w:id="42" w:name="_Toc466382879"/>
      <w:bookmarkStart w:id="43" w:name="_Toc466382881"/>
      <w:bookmarkStart w:id="44" w:name="_Toc466382883"/>
      <w:bookmarkStart w:id="45" w:name="_Toc466382885"/>
      <w:bookmarkStart w:id="46" w:name="_Toc46638288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D12382">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p w14:paraId="6427A443" w14:textId="77777777" w:rsidR="00D12382" w:rsidRDefault="00D12382" w:rsidP="00767B45">
      <w:pPr>
        <w:jc w:val="both"/>
        <w:rPr>
          <w:rFonts w:ascii="Arial" w:hAnsi="Arial" w:cs="Arial"/>
        </w:rPr>
      </w:pPr>
    </w:p>
    <w:p w14:paraId="2A1B4A97" w14:textId="0F056A59" w:rsidR="00D12382" w:rsidRDefault="00D12382" w:rsidP="00E71367">
      <w:pPr>
        <w:numPr>
          <w:ilvl w:val="1"/>
          <w:numId w:val="41"/>
        </w:numPr>
        <w:shd w:val="clear" w:color="auto" w:fill="E2EFD9"/>
        <w:spacing w:before="120"/>
        <w:ind w:left="567" w:hanging="567"/>
        <w:contextualSpacing/>
      </w:pPr>
      <w:r>
        <w:rPr>
          <w:rFonts w:ascii="Arial" w:hAnsi="Arial" w:cs="Arial"/>
          <w:b/>
          <w:bCs/>
        </w:rPr>
        <w:t>TEMELJNA PRAVILA ZA DOSTOP, OBVESTILA IN POJASNILA V ZVEZI Z RAZPISNO DOKUMENTACIJO</w:t>
      </w:r>
    </w:p>
    <w:p w14:paraId="1D02BC48" w14:textId="01FA000A" w:rsidR="00D12382" w:rsidRPr="00D12382" w:rsidRDefault="00D12382" w:rsidP="00767B45">
      <w:pPr>
        <w:jc w:val="both"/>
        <w:rPr>
          <w:rFonts w:ascii="Arial" w:hAnsi="Arial" w:cs="Arial"/>
        </w:rPr>
      </w:pPr>
    </w:p>
    <w:p w14:paraId="0C81A3AB" w14:textId="77777777" w:rsidR="009324F9" w:rsidRPr="00D12382" w:rsidRDefault="009324F9" w:rsidP="00767B45">
      <w:pPr>
        <w:rPr>
          <w:rFonts w:ascii="Arial" w:hAnsi="Arial" w:cs="Arial"/>
        </w:rPr>
      </w:pPr>
      <w:r w:rsidRPr="00D12382">
        <w:rPr>
          <w:rFonts w:ascii="Arial" w:hAnsi="Arial" w:cs="Arial"/>
        </w:rPr>
        <w:t>Razpisno dokumentacijo lahko ponudniki dobijo na portalu javnih naročil.</w:t>
      </w:r>
    </w:p>
    <w:p w14:paraId="647082CD" w14:textId="77777777" w:rsidR="009324F9" w:rsidRPr="00D12382" w:rsidRDefault="009324F9" w:rsidP="00767B45">
      <w:pPr>
        <w:rPr>
          <w:rFonts w:ascii="Arial" w:hAnsi="Arial" w:cs="Arial"/>
        </w:rPr>
      </w:pPr>
    </w:p>
    <w:p w14:paraId="61104F5F" w14:textId="77777777" w:rsidR="009324F9" w:rsidRDefault="009324F9" w:rsidP="00767B45">
      <w:pPr>
        <w:rPr>
          <w:rFonts w:ascii="Arial" w:hAnsi="Arial" w:cs="Arial"/>
        </w:rPr>
      </w:pPr>
      <w:r w:rsidRPr="00D12382">
        <w:rPr>
          <w:rFonts w:ascii="Arial" w:hAnsi="Arial" w:cs="Arial"/>
        </w:rPr>
        <w:t>Dostop do razpisne dokumentacije je brezplačen.</w:t>
      </w:r>
    </w:p>
    <w:p w14:paraId="5E17DF78" w14:textId="77777777" w:rsidR="00D12382" w:rsidRDefault="00D12382" w:rsidP="00767B45">
      <w:pPr>
        <w:rPr>
          <w:rFonts w:ascii="Arial" w:hAnsi="Arial" w:cs="Arial"/>
        </w:rPr>
      </w:pPr>
    </w:p>
    <w:p w14:paraId="2E41863C" w14:textId="77777777" w:rsidR="009324F9" w:rsidRPr="00D12382" w:rsidRDefault="009324F9" w:rsidP="00767B45">
      <w:pPr>
        <w:jc w:val="both"/>
        <w:rPr>
          <w:rFonts w:ascii="Arial" w:hAnsi="Arial" w:cs="Arial"/>
        </w:rPr>
      </w:pPr>
      <w:r w:rsidRPr="00D12382">
        <w:rPr>
          <w:rFonts w:ascii="Arial" w:hAnsi="Arial" w:cs="Arial"/>
        </w:rPr>
        <w:t>Komunikacija s ponudniki o vprašanjih v zvezi z vsebino naročila in v zvezi s pripravo ponudbe poteka izključno preko portala javnih naročil.</w:t>
      </w:r>
    </w:p>
    <w:p w14:paraId="22C77262" w14:textId="77777777" w:rsidR="009324F9" w:rsidRPr="00D12382" w:rsidRDefault="009324F9" w:rsidP="00767B45">
      <w:pPr>
        <w:jc w:val="both"/>
        <w:rPr>
          <w:rFonts w:ascii="Arial" w:hAnsi="Arial" w:cs="Arial"/>
        </w:rPr>
      </w:pPr>
    </w:p>
    <w:p w14:paraId="7C986717" w14:textId="5B985A33" w:rsidR="003A3DD9" w:rsidRDefault="009324F9" w:rsidP="00767B45">
      <w:pPr>
        <w:jc w:val="both"/>
        <w:rPr>
          <w:rFonts w:ascii="Arial" w:hAnsi="Arial" w:cs="Arial"/>
        </w:rPr>
      </w:pPr>
      <w:r w:rsidRPr="00D12382">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1571CE">
        <w:rPr>
          <w:rFonts w:ascii="Arial" w:hAnsi="Arial" w:cs="Arial"/>
          <w:b/>
          <w:bCs/>
        </w:rPr>
        <w:t>1</w:t>
      </w:r>
      <w:r w:rsidR="00A70A3E">
        <w:rPr>
          <w:rFonts w:ascii="Arial" w:hAnsi="Arial" w:cs="Arial"/>
          <w:b/>
          <w:bCs/>
        </w:rPr>
        <w:t>1</w:t>
      </w:r>
      <w:r w:rsidR="003A3DD9" w:rsidRPr="003A3DD9">
        <w:rPr>
          <w:rFonts w:ascii="Arial" w:hAnsi="Arial" w:cs="Arial"/>
          <w:b/>
          <w:bCs/>
        </w:rPr>
        <w:t>.</w:t>
      </w:r>
      <w:r w:rsidR="00A70A3E">
        <w:rPr>
          <w:rFonts w:ascii="Arial" w:hAnsi="Arial" w:cs="Arial"/>
          <w:b/>
          <w:bCs/>
        </w:rPr>
        <w:t>9</w:t>
      </w:r>
      <w:r w:rsidR="003A3DD9" w:rsidRPr="003A3DD9">
        <w:rPr>
          <w:rFonts w:ascii="Arial" w:hAnsi="Arial" w:cs="Arial"/>
          <w:b/>
          <w:bCs/>
        </w:rPr>
        <w:t>.202</w:t>
      </w:r>
      <w:r w:rsidR="00A70A3E">
        <w:rPr>
          <w:rFonts w:ascii="Arial" w:hAnsi="Arial" w:cs="Arial"/>
          <w:b/>
          <w:bCs/>
        </w:rPr>
        <w:t>5</w:t>
      </w:r>
      <w:r w:rsidRPr="003A3DD9">
        <w:rPr>
          <w:rFonts w:ascii="Arial" w:hAnsi="Arial" w:cs="Arial"/>
          <w:b/>
          <w:bCs/>
        </w:rPr>
        <w:t xml:space="preserve"> do </w:t>
      </w:r>
      <w:r w:rsidR="003A3DD9" w:rsidRPr="003A3DD9">
        <w:rPr>
          <w:rFonts w:ascii="Arial" w:hAnsi="Arial" w:cs="Arial"/>
          <w:b/>
          <w:bCs/>
        </w:rPr>
        <w:t>12:00 ure</w:t>
      </w:r>
      <w:r w:rsidR="003A3DD9">
        <w:rPr>
          <w:rFonts w:ascii="Arial" w:hAnsi="Arial" w:cs="Arial"/>
        </w:rPr>
        <w:t xml:space="preserve">. </w:t>
      </w:r>
    </w:p>
    <w:p w14:paraId="06FDFB93" w14:textId="77777777" w:rsidR="00A70A3E" w:rsidRDefault="00A70A3E" w:rsidP="00767B45">
      <w:pPr>
        <w:jc w:val="both"/>
        <w:rPr>
          <w:rFonts w:ascii="Arial" w:hAnsi="Arial" w:cs="Arial"/>
        </w:rPr>
      </w:pPr>
    </w:p>
    <w:p w14:paraId="63BC676D" w14:textId="78578CE4" w:rsidR="00A70A3E" w:rsidRDefault="00A70A3E" w:rsidP="00767B45">
      <w:pPr>
        <w:jc w:val="both"/>
        <w:rPr>
          <w:rFonts w:ascii="Arial" w:hAnsi="Arial" w:cs="Arial"/>
        </w:rPr>
      </w:pPr>
      <w:r>
        <w:rPr>
          <w:rFonts w:ascii="Arial" w:hAnsi="Arial" w:cs="Arial"/>
        </w:rPr>
        <w:t>Zaradi odsotnosti naročnik na vprašanja v obdobju od 15.8. do 31. 8.2025 ne bo odgovarjal.</w:t>
      </w:r>
    </w:p>
    <w:p w14:paraId="2013C3ED" w14:textId="77777777" w:rsidR="00C30C77" w:rsidRDefault="00C30C77" w:rsidP="00C30C77">
      <w:pPr>
        <w:jc w:val="both"/>
        <w:rPr>
          <w:rFonts w:ascii="Arial" w:hAnsi="Arial" w:cs="Arial"/>
        </w:rPr>
      </w:pPr>
    </w:p>
    <w:p w14:paraId="65E4ED83" w14:textId="1A789C60" w:rsidR="00C30C77" w:rsidRPr="00D12382" w:rsidRDefault="00C30C77" w:rsidP="00C30C77">
      <w:pPr>
        <w:jc w:val="both"/>
        <w:rPr>
          <w:rFonts w:ascii="Arial" w:hAnsi="Arial" w:cs="Arial"/>
        </w:rPr>
      </w:pPr>
      <w:r w:rsidRPr="00D12382">
        <w:rPr>
          <w:rFonts w:ascii="Arial" w:hAnsi="Arial" w:cs="Arial"/>
        </w:rPr>
        <w:t>Na zahteve za pojasnila oziroma druga vprašanja v zvezi z naročilom, zastavljena po tem roku, naročnik ne bo odgovarjal.</w:t>
      </w:r>
    </w:p>
    <w:p w14:paraId="36310223" w14:textId="77777777" w:rsidR="00C30C77" w:rsidRDefault="00C30C77" w:rsidP="00767B45">
      <w:pPr>
        <w:jc w:val="both"/>
        <w:rPr>
          <w:rFonts w:ascii="Arial" w:hAnsi="Arial" w:cs="Arial"/>
        </w:rPr>
      </w:pPr>
    </w:p>
    <w:p w14:paraId="1F5735F4" w14:textId="611F5D47" w:rsidR="009324F9" w:rsidRPr="00D12382" w:rsidRDefault="009324F9" w:rsidP="00767B45">
      <w:pPr>
        <w:jc w:val="both"/>
        <w:rPr>
          <w:rFonts w:ascii="Arial" w:hAnsi="Arial" w:cs="Arial"/>
        </w:rPr>
      </w:pPr>
      <w:r w:rsidRPr="00D12382">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w:t>
      </w:r>
      <w:r w:rsidR="001571CE">
        <w:rPr>
          <w:rFonts w:ascii="Arial" w:hAnsi="Arial" w:cs="Arial"/>
        </w:rPr>
        <w:t xml:space="preserve"> ter pojasnila</w:t>
      </w:r>
      <w:r w:rsidRPr="00D12382">
        <w:rPr>
          <w:rFonts w:ascii="Arial" w:hAnsi="Arial" w:cs="Arial"/>
        </w:rPr>
        <w:t>, objavljen</w:t>
      </w:r>
      <w:r w:rsidR="001571CE">
        <w:rPr>
          <w:rFonts w:ascii="Arial" w:hAnsi="Arial" w:cs="Arial"/>
        </w:rPr>
        <w:t>a</w:t>
      </w:r>
      <w:r w:rsidRPr="00D12382">
        <w:rPr>
          <w:rFonts w:ascii="Arial" w:hAnsi="Arial" w:cs="Arial"/>
        </w:rPr>
        <w:t xml:space="preserve"> na portalu javnih naročil.</w:t>
      </w:r>
    </w:p>
    <w:p w14:paraId="5CC55413" w14:textId="77777777" w:rsidR="00D12382" w:rsidRDefault="00D12382" w:rsidP="00767B45"/>
    <w:p w14:paraId="164D1B25" w14:textId="31D0B124" w:rsidR="00D12382" w:rsidRPr="00667943" w:rsidRDefault="00E71367" w:rsidP="00E71367">
      <w:pPr>
        <w:pStyle w:val="Odstavekseznama"/>
        <w:numPr>
          <w:ilvl w:val="0"/>
          <w:numId w:val="41"/>
        </w:numPr>
        <w:shd w:val="clear" w:color="auto" w:fill="DBDBDB"/>
        <w:spacing w:before="120"/>
        <w:contextualSpacing/>
        <w:rPr>
          <w:rFonts w:ascii="Arial" w:eastAsia="Calibri" w:hAnsi="Arial" w:cs="Arial"/>
          <w:b/>
          <w:bCs/>
        </w:rPr>
      </w:pPr>
      <w:r>
        <w:rPr>
          <w:rFonts w:ascii="Arial" w:eastAsia="Calibri" w:hAnsi="Arial" w:cs="Arial"/>
          <w:b/>
          <w:bCs/>
        </w:rPr>
        <w:t>U</w:t>
      </w:r>
      <w:r w:rsidR="00D12382">
        <w:rPr>
          <w:rFonts w:ascii="Arial" w:eastAsia="Calibri" w:hAnsi="Arial" w:cs="Arial"/>
          <w:b/>
          <w:bCs/>
        </w:rPr>
        <w:t>GOTAVLJANJE SPOSOBNOSTI</w:t>
      </w:r>
    </w:p>
    <w:p w14:paraId="79CB1FB2" w14:textId="77777777" w:rsidR="00D12382" w:rsidRDefault="00D12382" w:rsidP="00767B45"/>
    <w:p w14:paraId="51F60FC9" w14:textId="77777777" w:rsidR="009324F9" w:rsidRPr="00D12382" w:rsidRDefault="009324F9" w:rsidP="00767B45">
      <w:pPr>
        <w:jc w:val="both"/>
        <w:rPr>
          <w:rFonts w:ascii="Arial" w:hAnsi="Arial" w:cs="Arial"/>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12382">
        <w:rPr>
          <w:rFonts w:ascii="Arial" w:hAnsi="Arial" w:cs="Arial"/>
        </w:rPr>
        <w:t xml:space="preserve">Ponudnik mora izpolnjevati vse v tej točki navedene pogoje. </w:t>
      </w:r>
    </w:p>
    <w:p w14:paraId="67C86749" w14:textId="77777777" w:rsidR="009324F9" w:rsidRPr="00D12382" w:rsidRDefault="009324F9" w:rsidP="00767B45">
      <w:pPr>
        <w:jc w:val="both"/>
        <w:rPr>
          <w:rFonts w:ascii="Arial" w:hAnsi="Arial" w:cs="Arial"/>
        </w:rPr>
      </w:pPr>
    </w:p>
    <w:p w14:paraId="0E2F507C" w14:textId="4A0070FC" w:rsidR="009324F9" w:rsidRPr="00D12382" w:rsidRDefault="009324F9" w:rsidP="00767B45">
      <w:pPr>
        <w:jc w:val="both"/>
        <w:rPr>
          <w:rFonts w:ascii="Arial" w:hAnsi="Arial" w:cs="Arial"/>
        </w:rPr>
      </w:pPr>
      <w:r w:rsidRPr="00D12382">
        <w:rPr>
          <w:rFonts w:ascii="Arial" w:hAnsi="Arial" w:cs="Arial"/>
        </w:rPr>
        <w:t xml:space="preserve">Ob predložitvi ponudbe bo naročnik namesto potrdil, ki jih izdajajo javni organi ali tretje osebe, v skladu z 79. členom ZJN-3 sprejel ESPD, ki predstavlja lastno izjavo, kot predhodni dokaz v zvezi </w:t>
      </w:r>
      <w:r w:rsidR="00E72FDC">
        <w:rPr>
          <w:rFonts w:ascii="Arial" w:hAnsi="Arial" w:cs="Arial"/>
        </w:rPr>
        <w:t xml:space="preserve">z razlogi za izključitev in pogoji za sodelovanje. </w:t>
      </w:r>
      <w:r w:rsidRPr="00D12382">
        <w:rPr>
          <w:rFonts w:ascii="Arial" w:hAnsi="Arial" w:cs="Arial"/>
        </w:rPr>
        <w:t xml:space="preserve"> </w:t>
      </w:r>
    </w:p>
    <w:p w14:paraId="482F6D47" w14:textId="77777777" w:rsidR="009324F9" w:rsidRPr="00D12382" w:rsidRDefault="009324F9" w:rsidP="00767B45">
      <w:pPr>
        <w:jc w:val="both"/>
        <w:rPr>
          <w:rFonts w:ascii="Arial" w:hAnsi="Arial" w:cs="Arial"/>
        </w:rPr>
      </w:pPr>
    </w:p>
    <w:p w14:paraId="5E801A87" w14:textId="3F94C187" w:rsidR="009324F9" w:rsidRPr="00D12382" w:rsidRDefault="009324F9" w:rsidP="00767B45">
      <w:pPr>
        <w:jc w:val="both"/>
        <w:rPr>
          <w:rFonts w:ascii="Arial" w:hAnsi="Arial" w:cs="Arial"/>
        </w:rPr>
      </w:pPr>
      <w:r w:rsidRPr="00D12382">
        <w:rPr>
          <w:rFonts w:ascii="Arial" w:hAnsi="Arial" w:cs="Arial"/>
        </w:rPr>
        <w:t>Gospodarski subjekt mora v obrazcu ESPD navesti vse informacije, na podlagi katerih bo naročnik potrdila ali druge informacije pridobil v nacionalni bazi podatkov, ter v predmetnem obrazcu podati soglasje, da dokazila pridobi naročnik.</w:t>
      </w:r>
      <w:r w:rsidR="003A3DD9">
        <w:rPr>
          <w:rFonts w:ascii="Arial" w:hAnsi="Arial" w:cs="Arial"/>
        </w:rPr>
        <w:t xml:space="preserve"> </w:t>
      </w:r>
    </w:p>
    <w:p w14:paraId="73868FCC" w14:textId="77777777" w:rsidR="009324F9" w:rsidRPr="00D12382" w:rsidRDefault="009324F9" w:rsidP="00767B45">
      <w:pPr>
        <w:jc w:val="both"/>
        <w:rPr>
          <w:rFonts w:ascii="Arial" w:hAnsi="Arial" w:cs="Arial"/>
        </w:rPr>
      </w:pPr>
    </w:p>
    <w:p w14:paraId="0C476E63" w14:textId="151FE2FE" w:rsidR="009324F9" w:rsidRPr="00D12382" w:rsidRDefault="009324F9" w:rsidP="00767B45">
      <w:pPr>
        <w:jc w:val="both"/>
        <w:rPr>
          <w:rFonts w:ascii="Arial" w:hAnsi="Arial" w:cs="Arial"/>
        </w:rPr>
      </w:pPr>
      <w:r w:rsidRPr="00D12382">
        <w:rPr>
          <w:rFonts w:ascii="Arial" w:hAnsi="Arial" w:cs="Arial"/>
        </w:rPr>
        <w:t xml:space="preserve">Naročnik bo pred oddajo javnega naročila od ponudnika, kateremu se je odločil oddati predmetno naročilo, </w:t>
      </w:r>
      <w:r w:rsidR="00E72FDC">
        <w:rPr>
          <w:rFonts w:ascii="Arial" w:hAnsi="Arial" w:cs="Arial"/>
        </w:rPr>
        <w:t xml:space="preserve">v primeru, da ponudnik dokumentacije še ni predložil, </w:t>
      </w:r>
      <w:r w:rsidRPr="00D12382">
        <w:rPr>
          <w:rFonts w:ascii="Arial" w:hAnsi="Arial" w:cs="Arial"/>
        </w:rPr>
        <w:t>zahteval, da predloži dokazila (potrdila, izjave) kot dokaz neobstoja razlogov za izključitev in kot dokaz izpolnjevanja pogojev za sodelovanje iz t</w:t>
      </w:r>
      <w:r w:rsidR="00E72FDC">
        <w:rPr>
          <w:rFonts w:ascii="Arial" w:hAnsi="Arial" w:cs="Arial"/>
        </w:rPr>
        <w:t>eg poglavja</w:t>
      </w:r>
      <w:r w:rsidRPr="00D12382">
        <w:rPr>
          <w:rFonts w:ascii="Arial" w:hAnsi="Arial" w:cs="Arial"/>
        </w:rPr>
        <w:t>.</w:t>
      </w:r>
    </w:p>
    <w:p w14:paraId="2B628762" w14:textId="77777777" w:rsidR="009324F9" w:rsidRPr="00D12382" w:rsidRDefault="009324F9" w:rsidP="00767B45">
      <w:pPr>
        <w:jc w:val="both"/>
        <w:rPr>
          <w:rFonts w:ascii="Arial" w:hAnsi="Arial" w:cs="Arial"/>
        </w:rPr>
      </w:pPr>
    </w:p>
    <w:p w14:paraId="7DF09603" w14:textId="44C2683D" w:rsidR="009324F9" w:rsidRPr="00D12382" w:rsidRDefault="009324F9" w:rsidP="00767B45">
      <w:pPr>
        <w:jc w:val="both"/>
        <w:rPr>
          <w:rFonts w:ascii="Arial" w:hAnsi="Arial" w:cs="Arial"/>
        </w:rPr>
      </w:pPr>
      <w:r w:rsidRPr="00D12382">
        <w:rPr>
          <w:rFonts w:ascii="Arial" w:hAnsi="Arial" w:cs="Arial"/>
        </w:rPr>
        <w:t>Gospodarski subjekt lahko dokazila o neobstoju razlogov za izključitev in dokazila o izpolnjevanju pogojev za sodelovanje teh navodil predloži tudi sam. Naročnik si pridržuje pravico do preveritve verodostojnosti predloženih dokazil pri podpisniku le-teh.</w:t>
      </w:r>
    </w:p>
    <w:p w14:paraId="11B7E203" w14:textId="77777777" w:rsidR="009324F9" w:rsidRPr="00D12382" w:rsidRDefault="009324F9" w:rsidP="00767B45">
      <w:pPr>
        <w:jc w:val="both"/>
        <w:rPr>
          <w:rFonts w:ascii="Arial" w:hAnsi="Arial" w:cs="Arial"/>
        </w:rPr>
      </w:pPr>
    </w:p>
    <w:p w14:paraId="56663660" w14:textId="14E8A359" w:rsidR="009324F9" w:rsidRPr="00D12382" w:rsidRDefault="003C74A7" w:rsidP="00767B45">
      <w:pPr>
        <w:jc w:val="both"/>
        <w:rPr>
          <w:rFonts w:ascii="Arial" w:hAnsi="Arial" w:cs="Arial"/>
        </w:rPr>
      </w:pPr>
      <w:r>
        <w:rPr>
          <w:rFonts w:ascii="Arial" w:hAnsi="Arial" w:cs="Arial"/>
        </w:rPr>
        <w:t>Če</w:t>
      </w:r>
      <w:r w:rsidR="009324F9" w:rsidRPr="00D12382">
        <w:rPr>
          <w:rFonts w:ascii="Arial" w:hAnsi="Arial" w:cs="Arial"/>
        </w:rPr>
        <w:t xml:space="preserv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A40DDF0" w14:textId="77777777" w:rsidR="009324F9" w:rsidRPr="00D12382" w:rsidRDefault="009324F9" w:rsidP="00767B45">
      <w:pPr>
        <w:jc w:val="both"/>
        <w:rPr>
          <w:rFonts w:ascii="Arial" w:hAnsi="Arial" w:cs="Arial"/>
        </w:rPr>
      </w:pPr>
    </w:p>
    <w:p w14:paraId="158F0A98" w14:textId="656B018A" w:rsidR="009324F9" w:rsidRPr="00D12382" w:rsidRDefault="009324F9" w:rsidP="00767B45">
      <w:pPr>
        <w:jc w:val="both"/>
        <w:rPr>
          <w:rFonts w:ascii="Arial" w:hAnsi="Arial" w:cs="Arial"/>
        </w:rPr>
      </w:pPr>
      <w:r w:rsidRPr="00D12382">
        <w:rPr>
          <w:rFonts w:ascii="Arial" w:hAnsi="Arial" w:cs="Arial"/>
        </w:rPr>
        <w:t xml:space="preserve">Za skupne ponudbe in ponudbe s podizvajalci je potrebno upoštevati še točki </w:t>
      </w:r>
      <w:r w:rsidR="003C74A7">
        <w:rPr>
          <w:rFonts w:ascii="Arial" w:hAnsi="Arial" w:cs="Arial"/>
        </w:rPr>
        <w:t>»</w:t>
      </w:r>
      <w:r w:rsidRPr="00D12382">
        <w:rPr>
          <w:rFonts w:ascii="Arial" w:hAnsi="Arial" w:cs="Arial"/>
        </w:rPr>
        <w:t>Skupna ponudba</w:t>
      </w:r>
      <w:r w:rsidR="003C74A7">
        <w:rPr>
          <w:rFonts w:ascii="Arial" w:hAnsi="Arial" w:cs="Arial"/>
        </w:rPr>
        <w:t>«</w:t>
      </w:r>
      <w:r w:rsidRPr="00D12382">
        <w:rPr>
          <w:rFonts w:ascii="Arial" w:hAnsi="Arial" w:cs="Arial"/>
        </w:rPr>
        <w:t xml:space="preserve"> in </w:t>
      </w:r>
      <w:r w:rsidR="003C74A7">
        <w:rPr>
          <w:rFonts w:ascii="Arial" w:hAnsi="Arial" w:cs="Arial"/>
        </w:rPr>
        <w:t>»</w:t>
      </w:r>
      <w:r w:rsidRPr="00D12382">
        <w:rPr>
          <w:rFonts w:ascii="Arial" w:hAnsi="Arial" w:cs="Arial"/>
        </w:rPr>
        <w:t>Ponudba s podizvajalci</w:t>
      </w:r>
      <w:r w:rsidR="003C74A7">
        <w:rPr>
          <w:rFonts w:ascii="Arial" w:hAnsi="Arial" w:cs="Arial"/>
        </w:rPr>
        <w:t>«</w:t>
      </w:r>
      <w:r w:rsidRPr="00D12382">
        <w:rPr>
          <w:rFonts w:ascii="Arial" w:hAnsi="Arial" w:cs="Arial"/>
        </w:rPr>
        <w:t xml:space="preserve"> teh navodil.</w:t>
      </w:r>
    </w:p>
    <w:p w14:paraId="2B962ADC" w14:textId="77777777" w:rsidR="009324F9" w:rsidRDefault="009324F9" w:rsidP="00767B45"/>
    <w:p w14:paraId="351934C7" w14:textId="5F245487" w:rsidR="00D12382" w:rsidRDefault="00767B45" w:rsidP="00767B45">
      <w:pPr>
        <w:shd w:val="clear" w:color="auto" w:fill="E2EFD9"/>
        <w:spacing w:before="120"/>
        <w:contextualSpacing/>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rFonts w:ascii="Arial" w:hAnsi="Arial" w:cs="Arial"/>
          <w:b/>
          <w:bCs/>
        </w:rPr>
        <w:lastRenderedPageBreak/>
        <w:t xml:space="preserve">2.1 </w:t>
      </w:r>
      <w:r w:rsidR="00D12382" w:rsidRPr="00767B45">
        <w:rPr>
          <w:rFonts w:ascii="Arial" w:hAnsi="Arial" w:cs="Arial"/>
          <w:b/>
          <w:bCs/>
        </w:rPr>
        <w:t>RAZLOGI ZA IZKLJUČITEV</w:t>
      </w:r>
    </w:p>
    <w:p w14:paraId="171C4A1F" w14:textId="77777777" w:rsidR="00D12382" w:rsidRDefault="00D12382" w:rsidP="00767B45">
      <w:pPr>
        <w:ind w:left="426"/>
        <w:jc w:val="both"/>
      </w:pPr>
    </w:p>
    <w:p w14:paraId="2EAAABF8" w14:textId="5DCE1460" w:rsidR="009324F9" w:rsidRPr="00D12382" w:rsidRDefault="009324F9" w:rsidP="00CE2B68">
      <w:pPr>
        <w:pStyle w:val="Odstavekseznama"/>
        <w:numPr>
          <w:ilvl w:val="0"/>
          <w:numId w:val="13"/>
        </w:numPr>
        <w:jc w:val="both"/>
        <w:rPr>
          <w:rFonts w:ascii="Arial" w:hAnsi="Arial" w:cs="Arial"/>
        </w:rPr>
      </w:pPr>
      <w:r w:rsidRPr="00D12382">
        <w:rPr>
          <w:rFonts w:ascii="Arial" w:hAnsi="Arial" w:cs="Arial"/>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4941166" w14:textId="77777777" w:rsidR="009324F9" w:rsidRPr="00D12382" w:rsidRDefault="009324F9" w:rsidP="00767B45">
      <w:pPr>
        <w:ind w:left="426"/>
        <w:jc w:val="both"/>
        <w:rPr>
          <w:rFonts w:ascii="Arial" w:hAnsi="Arial" w:cs="Arial"/>
        </w:rPr>
      </w:pPr>
    </w:p>
    <w:p w14:paraId="1F6C5AC3" w14:textId="1D5E2D2D" w:rsidR="009324F9" w:rsidRPr="00D12382" w:rsidRDefault="004F7ACB" w:rsidP="00767B45">
      <w:pPr>
        <w:ind w:left="708"/>
        <w:jc w:val="both"/>
        <w:rPr>
          <w:rFonts w:ascii="Arial" w:hAnsi="Arial" w:cs="Arial"/>
        </w:rPr>
      </w:pPr>
      <w:r>
        <w:rPr>
          <w:rFonts w:ascii="Arial" w:hAnsi="Arial" w:cs="Arial"/>
        </w:rPr>
        <w:t>Če</w:t>
      </w:r>
      <w:r w:rsidR="009324F9" w:rsidRPr="00D12382">
        <w:rPr>
          <w:rFonts w:ascii="Arial" w:hAnsi="Arial" w:cs="Arial"/>
        </w:rPr>
        <w:t xml:space="preserv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AE2A31D" w14:textId="77777777" w:rsidR="009324F9" w:rsidRPr="00D12382" w:rsidRDefault="009324F9" w:rsidP="00767B45">
      <w:pPr>
        <w:ind w:left="1134"/>
        <w:jc w:val="both"/>
        <w:rPr>
          <w:rFonts w:ascii="Arial" w:hAnsi="Arial" w:cs="Arial"/>
        </w:rPr>
      </w:pPr>
    </w:p>
    <w:p w14:paraId="4FA23DB1" w14:textId="0E47442C" w:rsidR="00D12382" w:rsidRDefault="00D12382" w:rsidP="00767B45">
      <w:pPr>
        <w:ind w:left="708"/>
        <w:jc w:val="both"/>
        <w:rPr>
          <w:rFonts w:ascii="Arial" w:hAnsi="Arial" w:cs="Arial"/>
          <w:b/>
        </w:rPr>
      </w:pPr>
      <w:r>
        <w:rPr>
          <w:rFonts w:ascii="Arial" w:hAnsi="Arial" w:cs="Arial"/>
          <w:b/>
        </w:rPr>
        <w:t>Dokazilo:</w:t>
      </w:r>
    </w:p>
    <w:p w14:paraId="039852D3" w14:textId="44A02B19" w:rsidR="009324F9" w:rsidRPr="00D12382" w:rsidRDefault="009324F9" w:rsidP="00767B45">
      <w:pPr>
        <w:ind w:left="708"/>
        <w:jc w:val="both"/>
        <w:rPr>
          <w:rFonts w:ascii="Arial" w:hAnsi="Arial" w:cs="Arial"/>
          <w:b/>
        </w:rPr>
      </w:pPr>
      <w:r w:rsidRPr="00C30C77">
        <w:rPr>
          <w:rFonts w:ascii="Arial" w:hAnsi="Arial" w:cs="Arial"/>
          <w:bCs/>
        </w:rPr>
        <w:t>Izpolnjen</w:t>
      </w:r>
      <w:r w:rsidRPr="00D12382">
        <w:rPr>
          <w:rFonts w:ascii="Arial" w:hAnsi="Arial" w:cs="Arial"/>
          <w:b/>
        </w:rPr>
        <w:t xml:space="preserve"> obrazec ESPD </w:t>
      </w:r>
      <w:r w:rsidRPr="00D12382">
        <w:rPr>
          <w:rFonts w:ascii="Arial" w:hAnsi="Arial" w:cs="Arial"/>
          <w:bCs/>
        </w:rPr>
        <w:t>(v »Del III: Razlogi za izključitev, Oddelek A: Razlogi, povezani</w:t>
      </w:r>
      <w:r w:rsidRPr="00D12382">
        <w:rPr>
          <w:rFonts w:ascii="Arial" w:hAnsi="Arial" w:cs="Arial"/>
          <w:b/>
        </w:rPr>
        <w:t xml:space="preserve"> </w:t>
      </w:r>
      <w:r w:rsidRPr="00D12382">
        <w:rPr>
          <w:rFonts w:ascii="Arial" w:hAnsi="Arial" w:cs="Arial"/>
          <w:bCs/>
        </w:rPr>
        <w:t>s kazenskimi obsodbami</w:t>
      </w:r>
      <w:r w:rsidRPr="00D12382">
        <w:rPr>
          <w:rFonts w:ascii="Arial" w:hAnsi="Arial" w:cs="Arial"/>
        </w:rPr>
        <w:t>«)</w:t>
      </w:r>
      <w:r w:rsidRPr="00D12382">
        <w:rPr>
          <w:rFonts w:ascii="Arial" w:hAnsi="Arial" w:cs="Arial"/>
          <w:bCs/>
        </w:rPr>
        <w:t xml:space="preserve">, za vse gospodarske subjekte v ponudbi. </w:t>
      </w:r>
      <w:r w:rsidRPr="00D12382">
        <w:rPr>
          <w:rFonts w:ascii="Arial" w:hAnsi="Arial" w:cs="Arial"/>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5AE207A" w14:textId="77777777" w:rsidR="009324F9" w:rsidRPr="00D12382" w:rsidRDefault="009324F9" w:rsidP="00767B45">
      <w:pPr>
        <w:ind w:left="1100"/>
        <w:jc w:val="both"/>
        <w:rPr>
          <w:rFonts w:ascii="Arial" w:hAnsi="Arial" w:cs="Arial"/>
          <w:bCs/>
        </w:rPr>
      </w:pPr>
    </w:p>
    <w:p w14:paraId="5CC46B0A" w14:textId="4022F8CC" w:rsidR="00D12382" w:rsidRDefault="00D12382" w:rsidP="00767B45">
      <w:pPr>
        <w:ind w:left="708"/>
        <w:jc w:val="both"/>
        <w:rPr>
          <w:rFonts w:ascii="Arial" w:hAnsi="Arial" w:cs="Arial"/>
          <w:b/>
        </w:rPr>
      </w:pPr>
      <w:r>
        <w:rPr>
          <w:rFonts w:ascii="Arial" w:hAnsi="Arial" w:cs="Arial"/>
          <w:b/>
        </w:rPr>
        <w:t>Dokazilo:</w:t>
      </w:r>
    </w:p>
    <w:p w14:paraId="0420A82A" w14:textId="5D6E0A33" w:rsidR="009324F9" w:rsidRPr="00D12382" w:rsidRDefault="009324F9" w:rsidP="00767B45">
      <w:pPr>
        <w:ind w:left="708"/>
        <w:jc w:val="both"/>
        <w:rPr>
          <w:rFonts w:ascii="Arial" w:eastAsia="Calibri" w:hAnsi="Arial" w:cs="Arial"/>
          <w:szCs w:val="22"/>
          <w:lang w:eastAsia="en-US"/>
        </w:rPr>
      </w:pPr>
      <w:r w:rsidRPr="00C30C77">
        <w:rPr>
          <w:rFonts w:ascii="Arial" w:hAnsi="Arial" w:cs="Arial"/>
          <w:bCs/>
        </w:rPr>
        <w:t xml:space="preserve">Izpolnjen </w:t>
      </w:r>
      <w:r w:rsidRPr="00D12382">
        <w:rPr>
          <w:rFonts w:ascii="Arial" w:hAnsi="Arial" w:cs="Arial"/>
          <w:b/>
        </w:rPr>
        <w:t xml:space="preserve">obrazec ESPD </w:t>
      </w:r>
      <w:r w:rsidRPr="00D12382">
        <w:rPr>
          <w:rFonts w:ascii="Arial" w:hAnsi="Arial" w:cs="Arial"/>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C74A7">
        <w:rPr>
          <w:rFonts w:ascii="Arial" w:hAnsi="Arial" w:cs="Arial"/>
        </w:rPr>
        <w:t xml:space="preserve">Obrazcu št. </w:t>
      </w:r>
      <w:r w:rsidR="004F7ACB">
        <w:rPr>
          <w:rFonts w:ascii="Arial" w:hAnsi="Arial" w:cs="Arial"/>
        </w:rPr>
        <w:t>6 – Izjava za gospodarski subjekt – izključitveni razlog</w:t>
      </w:r>
      <w:r w:rsidRPr="00D12382">
        <w:rPr>
          <w:rFonts w:ascii="Arial" w:hAnsi="Arial" w:cs="Arial"/>
        </w:rPr>
        <w:t>.</w:t>
      </w:r>
    </w:p>
    <w:p w14:paraId="73DFFD71" w14:textId="77777777" w:rsidR="009324F9" w:rsidRPr="00D12382" w:rsidRDefault="009324F9" w:rsidP="00767B45">
      <w:pPr>
        <w:ind w:left="1100"/>
        <w:jc w:val="both"/>
        <w:rPr>
          <w:rFonts w:ascii="Arial" w:hAnsi="Arial" w:cs="Arial"/>
          <w:bCs/>
        </w:rPr>
      </w:pPr>
    </w:p>
    <w:p w14:paraId="1BD28405" w14:textId="718A7E27" w:rsidR="003A3DD9" w:rsidRDefault="003A3DD9" w:rsidP="00767B45">
      <w:pPr>
        <w:tabs>
          <w:tab w:val="left" w:pos="887"/>
        </w:tabs>
        <w:ind w:left="708"/>
        <w:jc w:val="both"/>
        <w:rPr>
          <w:rFonts w:ascii="Arial" w:hAnsi="Arial" w:cs="Arial"/>
        </w:rPr>
      </w:pPr>
      <w:r>
        <w:rPr>
          <w:rFonts w:ascii="Arial" w:hAnsi="Arial" w:cs="Arial"/>
        </w:rPr>
        <w:t xml:space="preserve">Ponudniki s podpisom ESPD obrazca naročniku dajejo pooblastilo, da le-ta pridobi podatke iz Kazenske evidence, pri čemer mora </w:t>
      </w:r>
      <w:r w:rsidR="00C30C77">
        <w:rPr>
          <w:rFonts w:ascii="Arial" w:hAnsi="Arial" w:cs="Arial"/>
        </w:rPr>
        <w:t xml:space="preserve">ponudnik </w:t>
      </w:r>
      <w:r>
        <w:rPr>
          <w:rFonts w:ascii="Arial" w:hAnsi="Arial" w:cs="Arial"/>
        </w:rPr>
        <w:t xml:space="preserve">za fizične osebe, ki so članice upravnega, vodstvenega ali nadzornega </w:t>
      </w:r>
      <w:r w:rsidRPr="00D12382">
        <w:rPr>
          <w:rFonts w:ascii="Arial" w:hAnsi="Arial" w:cs="Arial"/>
        </w:rPr>
        <w:t>organa tega gospodarskega subjekta ali ki ima</w:t>
      </w:r>
      <w:r>
        <w:rPr>
          <w:rFonts w:ascii="Arial" w:hAnsi="Arial" w:cs="Arial"/>
        </w:rPr>
        <w:t>jo</w:t>
      </w:r>
      <w:r w:rsidRPr="00D12382">
        <w:rPr>
          <w:rFonts w:ascii="Arial" w:hAnsi="Arial" w:cs="Arial"/>
        </w:rPr>
        <w:t xml:space="preserve"> pooblastilo za njegovo zastopanje ali odločanje ali nadzor v njem</w:t>
      </w:r>
      <w:r>
        <w:rPr>
          <w:rFonts w:ascii="Arial" w:hAnsi="Arial" w:cs="Arial"/>
        </w:rPr>
        <w:t xml:space="preserve">, navesti </w:t>
      </w:r>
      <w:r w:rsidR="00C30C77">
        <w:rPr>
          <w:rFonts w:ascii="Arial" w:hAnsi="Arial" w:cs="Arial"/>
        </w:rPr>
        <w:t xml:space="preserve">njihove </w:t>
      </w:r>
      <w:r>
        <w:rPr>
          <w:rFonts w:ascii="Arial" w:hAnsi="Arial" w:cs="Arial"/>
        </w:rPr>
        <w:t>osebne podatke (EMŠO).</w:t>
      </w:r>
      <w:r w:rsidR="00C626E1">
        <w:rPr>
          <w:rFonts w:ascii="Arial" w:hAnsi="Arial" w:cs="Arial"/>
        </w:rPr>
        <w:t xml:space="preserve"> Podatek se navede v oddelku B II dela ESPD.</w:t>
      </w:r>
    </w:p>
    <w:p w14:paraId="75340AC9" w14:textId="77777777" w:rsidR="003A3DD9" w:rsidRDefault="003A3DD9" w:rsidP="00767B45">
      <w:pPr>
        <w:tabs>
          <w:tab w:val="left" w:pos="887"/>
        </w:tabs>
        <w:ind w:left="708"/>
        <w:jc w:val="both"/>
        <w:rPr>
          <w:rFonts w:ascii="Arial" w:hAnsi="Arial" w:cs="Arial"/>
        </w:rPr>
      </w:pPr>
    </w:p>
    <w:p w14:paraId="730ABC01" w14:textId="48D12DB0" w:rsidR="009324F9" w:rsidRPr="00D12382" w:rsidRDefault="009324F9" w:rsidP="00767B45">
      <w:pPr>
        <w:tabs>
          <w:tab w:val="left" w:pos="887"/>
        </w:tabs>
        <w:ind w:left="708"/>
        <w:jc w:val="both"/>
        <w:rPr>
          <w:rFonts w:ascii="Arial" w:eastAsia="Calibri" w:hAnsi="Arial" w:cs="Arial"/>
          <w:szCs w:val="22"/>
          <w:lang w:eastAsia="en-US"/>
        </w:rPr>
      </w:pPr>
      <w:r w:rsidRPr="00D12382">
        <w:rPr>
          <w:rFonts w:ascii="Arial" w:hAnsi="Arial" w:cs="Arial"/>
        </w:rPr>
        <w:t>Ponudnik lahko potrdila iz Kazenske evidence priloži sam. Tako predložena potrdila ne smejo biti starejša od 4 mesecev od roka za oddajo ponudbe.</w:t>
      </w:r>
    </w:p>
    <w:p w14:paraId="7DDB5830" w14:textId="77777777" w:rsidR="009324F9" w:rsidRDefault="009324F9" w:rsidP="00767B45">
      <w:pPr>
        <w:tabs>
          <w:tab w:val="left" w:pos="887"/>
        </w:tabs>
        <w:ind w:left="392"/>
      </w:pPr>
    </w:p>
    <w:p w14:paraId="62D323F2" w14:textId="65C1B9A5" w:rsidR="009324F9" w:rsidRPr="00D12382" w:rsidRDefault="009324F9" w:rsidP="00CE2B68">
      <w:pPr>
        <w:pStyle w:val="Odstavekseznama"/>
        <w:numPr>
          <w:ilvl w:val="0"/>
          <w:numId w:val="13"/>
        </w:numPr>
        <w:jc w:val="both"/>
        <w:rPr>
          <w:rFonts w:ascii="Arial" w:hAnsi="Arial" w:cs="Arial"/>
        </w:rPr>
      </w:pPr>
      <w:r w:rsidRPr="00D12382">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916D427" w14:textId="77777777" w:rsidR="009324F9" w:rsidRPr="001B1909" w:rsidRDefault="009324F9" w:rsidP="00767B45">
      <w:pPr>
        <w:rPr>
          <w:rFonts w:ascii="Arial" w:hAnsi="Arial" w:cs="Arial"/>
          <w:b/>
          <w:bCs/>
        </w:rPr>
      </w:pPr>
    </w:p>
    <w:p w14:paraId="5BD5C2D1" w14:textId="05FB5DEA" w:rsidR="009324F9" w:rsidRPr="001B1909" w:rsidRDefault="001B1909" w:rsidP="00767B45">
      <w:pPr>
        <w:ind w:firstLine="708"/>
        <w:rPr>
          <w:rFonts w:ascii="Arial" w:hAnsi="Arial" w:cs="Arial"/>
          <w:b/>
          <w:bCs/>
        </w:rPr>
      </w:pPr>
      <w:r w:rsidRPr="001B1909">
        <w:rPr>
          <w:rFonts w:ascii="Arial" w:hAnsi="Arial" w:cs="Arial"/>
          <w:b/>
          <w:bCs/>
        </w:rPr>
        <w:t>Dokazilo</w:t>
      </w:r>
      <w:r w:rsidR="009324F9" w:rsidRPr="001B1909">
        <w:rPr>
          <w:rFonts w:ascii="Arial" w:hAnsi="Arial" w:cs="Arial"/>
          <w:b/>
          <w:bCs/>
        </w:rPr>
        <w:t>:</w:t>
      </w:r>
    </w:p>
    <w:p w14:paraId="329FC649" w14:textId="77777777" w:rsidR="009324F9" w:rsidRPr="00D12382" w:rsidRDefault="009324F9" w:rsidP="00767B45">
      <w:pPr>
        <w:ind w:left="708"/>
        <w:jc w:val="both"/>
        <w:rPr>
          <w:rFonts w:ascii="Arial" w:hAnsi="Arial" w:cs="Arial"/>
        </w:rPr>
      </w:pPr>
      <w:r w:rsidRPr="00D12382">
        <w:rPr>
          <w:rFonts w:ascii="Arial" w:hAnsi="Arial" w:cs="Arial"/>
        </w:rPr>
        <w:t xml:space="preserve">Izpolnjen </w:t>
      </w:r>
      <w:r w:rsidRPr="00D12382">
        <w:rPr>
          <w:rFonts w:ascii="Arial" w:hAnsi="Arial" w:cs="Arial"/>
          <w:b/>
        </w:rPr>
        <w:t xml:space="preserve">obrazec ESPD </w:t>
      </w:r>
      <w:r w:rsidRPr="00D12382">
        <w:rPr>
          <w:rFonts w:ascii="Arial" w:hAnsi="Arial" w:cs="Arial"/>
        </w:rPr>
        <w:t>(v »Del III: Razlogi za izključitev, Oddelek B: Razlogi, povezani s plačilom davkov ali prispevkov za socialno varnost«) za vse gospodarske subjekte v ponudbi</w:t>
      </w:r>
    </w:p>
    <w:p w14:paraId="3686A9C0" w14:textId="77777777" w:rsidR="009324F9" w:rsidRPr="00D12382" w:rsidRDefault="009324F9" w:rsidP="00767B45">
      <w:pPr>
        <w:tabs>
          <w:tab w:val="left" w:pos="887"/>
        </w:tabs>
        <w:ind w:left="392"/>
        <w:rPr>
          <w:rFonts w:ascii="Arial" w:hAnsi="Arial" w:cs="Arial"/>
        </w:rPr>
      </w:pPr>
    </w:p>
    <w:p w14:paraId="672AEC4F" w14:textId="77777777" w:rsidR="009324F9" w:rsidRPr="001B1909" w:rsidRDefault="009324F9" w:rsidP="00CE2B68">
      <w:pPr>
        <w:numPr>
          <w:ilvl w:val="0"/>
          <w:numId w:val="13"/>
        </w:numPr>
        <w:ind w:left="710" w:hanging="284"/>
        <w:jc w:val="both"/>
        <w:rPr>
          <w:rFonts w:ascii="Arial" w:hAnsi="Arial" w:cs="Arial"/>
        </w:rPr>
      </w:pPr>
      <w:r w:rsidRPr="001B1909">
        <w:rPr>
          <w:rFonts w:ascii="Arial" w:hAnsi="Arial" w:cs="Arial"/>
        </w:rPr>
        <w:t>Gospodarski subjekt na dan, ko poteče rok za oddajo ponudb ne sme biti uvrščen v evidenco gospodarskih subjektov z izrečenimi stranskimi sankcijami izločitve iz postopkov javnega naročanja iz a) točke četrtega odstavka 75. člena ZJN-3.</w:t>
      </w:r>
    </w:p>
    <w:p w14:paraId="74B8906D" w14:textId="77777777" w:rsidR="009324F9" w:rsidRPr="001B1909" w:rsidRDefault="009324F9" w:rsidP="00767B45">
      <w:pPr>
        <w:ind w:left="284"/>
        <w:jc w:val="both"/>
        <w:rPr>
          <w:rFonts w:ascii="Arial" w:hAnsi="Arial" w:cs="Arial"/>
        </w:rPr>
      </w:pPr>
    </w:p>
    <w:p w14:paraId="67899DDB" w14:textId="4CE43D84" w:rsidR="009324F9" w:rsidRPr="001B1909" w:rsidRDefault="001B1909" w:rsidP="00767B45">
      <w:pPr>
        <w:ind w:left="284" w:firstLine="426"/>
        <w:jc w:val="both"/>
        <w:rPr>
          <w:rFonts w:ascii="Arial" w:hAnsi="Arial" w:cs="Arial"/>
        </w:rPr>
      </w:pPr>
      <w:r>
        <w:rPr>
          <w:rFonts w:ascii="Arial" w:hAnsi="Arial" w:cs="Arial"/>
        </w:rPr>
        <w:t>Dokazilo:</w:t>
      </w:r>
    </w:p>
    <w:p w14:paraId="2579C8EE" w14:textId="77777777" w:rsidR="009324F9" w:rsidRPr="001B1909" w:rsidRDefault="009324F9" w:rsidP="00767B45">
      <w:pPr>
        <w:ind w:left="710"/>
        <w:jc w:val="both"/>
        <w:rPr>
          <w:rFonts w:ascii="Arial" w:hAnsi="Arial" w:cs="Arial"/>
          <w:b/>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(v »Del III: Razlogi za izključitev, Oddelek D: Nacionalni razlogi za izključitev«) za vse gospodarske subjekte v ponudbi</w:t>
      </w:r>
    </w:p>
    <w:p w14:paraId="4C1E1B4A" w14:textId="77777777" w:rsidR="009324F9" w:rsidRDefault="009324F9" w:rsidP="00767B45">
      <w:pPr>
        <w:rPr>
          <w:rFonts w:cs="Arial"/>
          <w:i/>
          <w:sz w:val="18"/>
          <w:szCs w:val="18"/>
          <w:highlight w:val="yellow"/>
        </w:rPr>
      </w:pPr>
    </w:p>
    <w:p w14:paraId="3A09D501" w14:textId="77777777" w:rsidR="009324F9" w:rsidRPr="001B1909" w:rsidRDefault="009324F9" w:rsidP="00CE2B68">
      <w:pPr>
        <w:numPr>
          <w:ilvl w:val="0"/>
          <w:numId w:val="13"/>
        </w:numPr>
        <w:ind w:left="710" w:hanging="284"/>
        <w:jc w:val="both"/>
        <w:rPr>
          <w:rFonts w:ascii="Arial" w:hAnsi="Arial" w:cs="Arial"/>
          <w:szCs w:val="22"/>
        </w:rPr>
      </w:pPr>
      <w:r w:rsidRPr="001B1909">
        <w:rPr>
          <w:rFonts w:ascii="Arial" w:hAnsi="Arial" w:cs="Arial"/>
        </w:rPr>
        <w:t xml:space="preserve">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w:t>
      </w:r>
      <w:r w:rsidRPr="001B1909">
        <w:rPr>
          <w:rFonts w:ascii="Arial" w:hAnsi="Arial" w:cs="Arial"/>
        </w:rPr>
        <w:lastRenderedPageBreak/>
        <w:t>podlagi pogodb civilnega prava kljub obstoju elementov delovnega razmerja ali v zvezi z zaposlovanjem na črno, za kateri mu je bila s pravnomočno odločitvijo ali več pravnomočnimi odločitvami izrečena globa za prekršek.</w:t>
      </w:r>
    </w:p>
    <w:p w14:paraId="263D4927" w14:textId="77777777" w:rsidR="009324F9" w:rsidRPr="001B1909" w:rsidRDefault="009324F9" w:rsidP="000F05A3">
      <w:pPr>
        <w:ind w:left="710"/>
        <w:jc w:val="both"/>
        <w:rPr>
          <w:rFonts w:ascii="Arial" w:hAnsi="Arial" w:cs="Arial"/>
        </w:rPr>
      </w:pPr>
    </w:p>
    <w:p w14:paraId="182C2314" w14:textId="77777777" w:rsidR="009324F9" w:rsidRPr="001B1909" w:rsidRDefault="009324F9" w:rsidP="000F05A3">
      <w:pPr>
        <w:ind w:left="710"/>
        <w:jc w:val="both"/>
        <w:rPr>
          <w:rFonts w:ascii="Arial" w:eastAsia="Calibri" w:hAnsi="Arial" w:cs="Arial"/>
        </w:rPr>
      </w:pPr>
      <w:r w:rsidRPr="001B1909">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04A7BCC" w14:textId="77777777" w:rsidR="009324F9" w:rsidRPr="001B1909" w:rsidRDefault="009324F9" w:rsidP="000F05A3">
      <w:pPr>
        <w:ind w:left="284"/>
        <w:jc w:val="both"/>
        <w:rPr>
          <w:rFonts w:ascii="Arial" w:hAnsi="Arial" w:cs="Arial"/>
        </w:rPr>
      </w:pPr>
    </w:p>
    <w:p w14:paraId="747C3086" w14:textId="1D2D0235" w:rsidR="009324F9" w:rsidRPr="001B1909" w:rsidRDefault="009324F9" w:rsidP="000F05A3">
      <w:pPr>
        <w:ind w:left="284" w:firstLine="426"/>
        <w:jc w:val="both"/>
        <w:rPr>
          <w:rFonts w:ascii="Arial" w:hAnsi="Arial" w:cs="Arial"/>
          <w:b/>
          <w:bCs/>
        </w:rPr>
      </w:pPr>
      <w:r w:rsidRPr="001B1909">
        <w:rPr>
          <w:rFonts w:ascii="Arial" w:hAnsi="Arial" w:cs="Arial"/>
          <w:b/>
          <w:bCs/>
        </w:rPr>
        <w:t>D</w:t>
      </w:r>
      <w:r w:rsidR="001B1909" w:rsidRPr="001B1909">
        <w:rPr>
          <w:rFonts w:ascii="Arial" w:hAnsi="Arial" w:cs="Arial"/>
          <w:b/>
          <w:bCs/>
        </w:rPr>
        <w:t>okazilo:</w:t>
      </w:r>
    </w:p>
    <w:p w14:paraId="5B5E88C7" w14:textId="5D7336CD" w:rsidR="009324F9" w:rsidRDefault="009324F9" w:rsidP="000F05A3">
      <w:pPr>
        <w:ind w:left="676"/>
        <w:jc w:val="both"/>
        <w:rPr>
          <w:rFonts w:ascii="Arial" w:hAnsi="Arial" w:cs="Arial"/>
        </w:rPr>
      </w:pPr>
      <w:r w:rsidRPr="00C30C77">
        <w:rPr>
          <w:rFonts w:ascii="Arial" w:hAnsi="Arial" w:cs="Arial"/>
          <w:bCs/>
        </w:rPr>
        <w:t>Izpolnjen</w:t>
      </w:r>
      <w:r w:rsidRPr="001B1909">
        <w:rPr>
          <w:rFonts w:ascii="Arial" w:hAnsi="Arial" w:cs="Arial"/>
          <w:b/>
        </w:rPr>
        <w:t xml:space="preserve"> obrazec ESPD </w:t>
      </w:r>
      <w:r w:rsidRPr="001B1909">
        <w:rPr>
          <w:rFonts w:ascii="Arial" w:hAnsi="Arial" w:cs="Arial"/>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4F7ACB">
        <w:rPr>
          <w:rFonts w:ascii="Arial" w:hAnsi="Arial" w:cs="Arial"/>
        </w:rPr>
        <w:t>Obrazcu št. 6 – Izjava za gospodarski subjekt – izključitveni razlog</w:t>
      </w:r>
      <w:r w:rsidR="003C74A7">
        <w:rPr>
          <w:rFonts w:ascii="Arial" w:hAnsi="Arial" w:cs="Arial"/>
        </w:rPr>
        <w:t>.</w:t>
      </w:r>
    </w:p>
    <w:p w14:paraId="41943EB3" w14:textId="77777777" w:rsidR="001B1909" w:rsidRDefault="001B1909" w:rsidP="00767B45">
      <w:pPr>
        <w:ind w:left="392"/>
        <w:jc w:val="both"/>
        <w:rPr>
          <w:rFonts w:ascii="Arial" w:hAnsi="Arial" w:cs="Arial"/>
        </w:rPr>
      </w:pPr>
    </w:p>
    <w:p w14:paraId="58DF09C9" w14:textId="77777777" w:rsidR="00A34B44" w:rsidRDefault="00A34B44" w:rsidP="00767B45">
      <w:pPr>
        <w:ind w:left="392"/>
        <w:jc w:val="both"/>
        <w:rPr>
          <w:rFonts w:ascii="Arial" w:hAnsi="Arial" w:cs="Arial"/>
        </w:rPr>
      </w:pPr>
    </w:p>
    <w:p w14:paraId="063F85DA" w14:textId="77777777" w:rsidR="00A34B44" w:rsidRDefault="00A34B44" w:rsidP="00767B45">
      <w:pPr>
        <w:ind w:left="392"/>
        <w:jc w:val="both"/>
        <w:rPr>
          <w:rFonts w:ascii="Arial" w:hAnsi="Arial" w:cs="Arial"/>
        </w:rPr>
      </w:pPr>
    </w:p>
    <w:p w14:paraId="294EDBD9" w14:textId="77777777" w:rsidR="00A34B44" w:rsidRDefault="00A34B44" w:rsidP="00767B45">
      <w:pPr>
        <w:ind w:left="392"/>
        <w:jc w:val="both"/>
        <w:rPr>
          <w:rFonts w:ascii="Arial" w:hAnsi="Arial" w:cs="Arial"/>
        </w:rPr>
      </w:pPr>
    </w:p>
    <w:p w14:paraId="0BF10F02" w14:textId="77777777" w:rsidR="00A70A3E" w:rsidRDefault="00A70A3E" w:rsidP="00767B45">
      <w:pPr>
        <w:ind w:left="392"/>
        <w:jc w:val="both"/>
        <w:rPr>
          <w:rFonts w:ascii="Arial" w:hAnsi="Arial" w:cs="Arial"/>
        </w:rPr>
      </w:pPr>
    </w:p>
    <w:p w14:paraId="66AC7D7B" w14:textId="77777777" w:rsidR="00A70A3E" w:rsidRDefault="00A70A3E" w:rsidP="00767B45">
      <w:pPr>
        <w:ind w:left="392"/>
        <w:jc w:val="both"/>
        <w:rPr>
          <w:rFonts w:ascii="Arial" w:hAnsi="Arial" w:cs="Arial"/>
        </w:rPr>
      </w:pPr>
    </w:p>
    <w:p w14:paraId="584BD525" w14:textId="77777777" w:rsidR="00A70A3E" w:rsidRDefault="00A70A3E" w:rsidP="00767B45">
      <w:pPr>
        <w:ind w:left="392"/>
        <w:jc w:val="both"/>
        <w:rPr>
          <w:rFonts w:ascii="Arial" w:hAnsi="Arial" w:cs="Arial"/>
        </w:rPr>
      </w:pPr>
    </w:p>
    <w:p w14:paraId="68642BC0" w14:textId="77777777" w:rsidR="00A70A3E" w:rsidRDefault="00A70A3E" w:rsidP="00767B45">
      <w:pPr>
        <w:ind w:left="392"/>
        <w:jc w:val="both"/>
        <w:rPr>
          <w:rFonts w:ascii="Arial" w:hAnsi="Arial" w:cs="Arial"/>
        </w:rPr>
      </w:pPr>
    </w:p>
    <w:p w14:paraId="27A5687E" w14:textId="77777777" w:rsidR="00A70A3E" w:rsidRDefault="00A70A3E" w:rsidP="00767B45">
      <w:pPr>
        <w:ind w:left="392"/>
        <w:jc w:val="both"/>
        <w:rPr>
          <w:rFonts w:ascii="Arial" w:hAnsi="Arial" w:cs="Arial"/>
        </w:rPr>
      </w:pPr>
    </w:p>
    <w:p w14:paraId="002B45B2" w14:textId="77777777" w:rsidR="00A70A3E" w:rsidRDefault="00A70A3E" w:rsidP="00767B45">
      <w:pPr>
        <w:ind w:left="392"/>
        <w:jc w:val="both"/>
        <w:rPr>
          <w:rFonts w:ascii="Arial" w:hAnsi="Arial" w:cs="Arial"/>
        </w:rPr>
      </w:pPr>
    </w:p>
    <w:p w14:paraId="60FA3332" w14:textId="77777777" w:rsidR="00A70A3E" w:rsidRDefault="00A70A3E" w:rsidP="00767B45">
      <w:pPr>
        <w:ind w:left="392"/>
        <w:jc w:val="both"/>
        <w:rPr>
          <w:rFonts w:ascii="Arial" w:hAnsi="Arial" w:cs="Arial"/>
        </w:rPr>
      </w:pPr>
    </w:p>
    <w:p w14:paraId="631FDA7A" w14:textId="77777777" w:rsidR="00A70A3E" w:rsidRDefault="00A70A3E" w:rsidP="00767B45">
      <w:pPr>
        <w:ind w:left="392"/>
        <w:jc w:val="both"/>
        <w:rPr>
          <w:rFonts w:ascii="Arial" w:hAnsi="Arial" w:cs="Arial"/>
        </w:rPr>
      </w:pPr>
    </w:p>
    <w:p w14:paraId="144B2495" w14:textId="77777777" w:rsidR="00A70A3E" w:rsidRDefault="00A70A3E" w:rsidP="00767B45">
      <w:pPr>
        <w:ind w:left="392"/>
        <w:jc w:val="both"/>
        <w:rPr>
          <w:rFonts w:ascii="Arial" w:hAnsi="Arial" w:cs="Arial"/>
        </w:rPr>
      </w:pPr>
    </w:p>
    <w:p w14:paraId="72A82ADE" w14:textId="77777777" w:rsidR="00A70A3E" w:rsidRDefault="00A70A3E" w:rsidP="00767B45">
      <w:pPr>
        <w:ind w:left="392"/>
        <w:jc w:val="both"/>
        <w:rPr>
          <w:rFonts w:ascii="Arial" w:hAnsi="Arial" w:cs="Arial"/>
        </w:rPr>
      </w:pPr>
    </w:p>
    <w:p w14:paraId="5C476921" w14:textId="77777777" w:rsidR="00A70A3E" w:rsidRDefault="00A70A3E" w:rsidP="00767B45">
      <w:pPr>
        <w:ind w:left="392"/>
        <w:jc w:val="both"/>
        <w:rPr>
          <w:rFonts w:ascii="Arial" w:hAnsi="Arial" w:cs="Arial"/>
        </w:rPr>
      </w:pPr>
    </w:p>
    <w:p w14:paraId="1C2FFA97" w14:textId="77777777" w:rsidR="00A70A3E" w:rsidRDefault="00A70A3E" w:rsidP="00767B45">
      <w:pPr>
        <w:ind w:left="392"/>
        <w:jc w:val="both"/>
        <w:rPr>
          <w:rFonts w:ascii="Arial" w:hAnsi="Arial" w:cs="Arial"/>
        </w:rPr>
      </w:pPr>
    </w:p>
    <w:p w14:paraId="4AB264E2" w14:textId="77777777" w:rsidR="00A70A3E" w:rsidRDefault="00A70A3E" w:rsidP="00767B45">
      <w:pPr>
        <w:ind w:left="392"/>
        <w:jc w:val="both"/>
        <w:rPr>
          <w:rFonts w:ascii="Arial" w:hAnsi="Arial" w:cs="Arial"/>
        </w:rPr>
      </w:pPr>
    </w:p>
    <w:p w14:paraId="6220983C" w14:textId="77777777" w:rsidR="00A70A3E" w:rsidRDefault="00A70A3E" w:rsidP="00767B45">
      <w:pPr>
        <w:ind w:left="392"/>
        <w:jc w:val="both"/>
        <w:rPr>
          <w:rFonts w:ascii="Arial" w:hAnsi="Arial" w:cs="Arial"/>
        </w:rPr>
      </w:pPr>
    </w:p>
    <w:p w14:paraId="37FB01C7" w14:textId="77777777" w:rsidR="00A70A3E" w:rsidRDefault="00A70A3E" w:rsidP="00767B45">
      <w:pPr>
        <w:ind w:left="392"/>
        <w:jc w:val="both"/>
        <w:rPr>
          <w:rFonts w:ascii="Arial" w:hAnsi="Arial" w:cs="Arial"/>
        </w:rPr>
      </w:pPr>
    </w:p>
    <w:p w14:paraId="52136D36" w14:textId="77777777" w:rsidR="00A70A3E" w:rsidRDefault="00A70A3E" w:rsidP="00767B45">
      <w:pPr>
        <w:ind w:left="392"/>
        <w:jc w:val="both"/>
        <w:rPr>
          <w:rFonts w:ascii="Arial" w:hAnsi="Arial" w:cs="Arial"/>
        </w:rPr>
      </w:pPr>
    </w:p>
    <w:p w14:paraId="2C025C1B" w14:textId="77777777" w:rsidR="00A70A3E" w:rsidRDefault="00A70A3E" w:rsidP="00767B45">
      <w:pPr>
        <w:ind w:left="392"/>
        <w:jc w:val="both"/>
        <w:rPr>
          <w:rFonts w:ascii="Arial" w:hAnsi="Arial" w:cs="Arial"/>
        </w:rPr>
      </w:pPr>
    </w:p>
    <w:p w14:paraId="5E4D0A2B" w14:textId="77777777" w:rsidR="00A70A3E" w:rsidRDefault="00A70A3E" w:rsidP="00767B45">
      <w:pPr>
        <w:ind w:left="392"/>
        <w:jc w:val="both"/>
        <w:rPr>
          <w:rFonts w:ascii="Arial" w:hAnsi="Arial" w:cs="Arial"/>
        </w:rPr>
      </w:pPr>
    </w:p>
    <w:p w14:paraId="341DE01F" w14:textId="77777777" w:rsidR="00A70A3E" w:rsidRDefault="00A70A3E" w:rsidP="00767B45">
      <w:pPr>
        <w:ind w:left="392"/>
        <w:jc w:val="both"/>
        <w:rPr>
          <w:rFonts w:ascii="Arial" w:hAnsi="Arial" w:cs="Arial"/>
        </w:rPr>
      </w:pPr>
    </w:p>
    <w:p w14:paraId="1F0A28EF" w14:textId="77777777" w:rsidR="00A70A3E" w:rsidRDefault="00A70A3E" w:rsidP="00767B45">
      <w:pPr>
        <w:ind w:left="392"/>
        <w:jc w:val="both"/>
        <w:rPr>
          <w:rFonts w:ascii="Arial" w:hAnsi="Arial" w:cs="Arial"/>
        </w:rPr>
      </w:pPr>
    </w:p>
    <w:p w14:paraId="6AD97DB4" w14:textId="77777777" w:rsidR="00A70A3E" w:rsidRDefault="00A70A3E" w:rsidP="00767B45">
      <w:pPr>
        <w:ind w:left="392"/>
        <w:jc w:val="both"/>
        <w:rPr>
          <w:rFonts w:ascii="Arial" w:hAnsi="Arial" w:cs="Arial"/>
        </w:rPr>
      </w:pPr>
    </w:p>
    <w:p w14:paraId="1FE1FC05" w14:textId="77777777" w:rsidR="00A70A3E" w:rsidRDefault="00A70A3E" w:rsidP="00767B45">
      <w:pPr>
        <w:ind w:left="392"/>
        <w:jc w:val="both"/>
        <w:rPr>
          <w:rFonts w:ascii="Arial" w:hAnsi="Arial" w:cs="Arial"/>
        </w:rPr>
      </w:pPr>
    </w:p>
    <w:p w14:paraId="557E6444" w14:textId="77777777" w:rsidR="00A70A3E" w:rsidRDefault="00A70A3E" w:rsidP="00767B45">
      <w:pPr>
        <w:ind w:left="392"/>
        <w:jc w:val="both"/>
        <w:rPr>
          <w:rFonts w:ascii="Arial" w:hAnsi="Arial" w:cs="Arial"/>
        </w:rPr>
      </w:pPr>
    </w:p>
    <w:p w14:paraId="6A7167A4" w14:textId="77777777" w:rsidR="00A70A3E" w:rsidRDefault="00A70A3E" w:rsidP="00767B45">
      <w:pPr>
        <w:ind w:left="392"/>
        <w:jc w:val="both"/>
        <w:rPr>
          <w:rFonts w:ascii="Arial" w:hAnsi="Arial" w:cs="Arial"/>
        </w:rPr>
      </w:pPr>
    </w:p>
    <w:p w14:paraId="2C4B8349" w14:textId="77777777" w:rsidR="00A70A3E" w:rsidRDefault="00A70A3E" w:rsidP="00767B45">
      <w:pPr>
        <w:ind w:left="392"/>
        <w:jc w:val="both"/>
        <w:rPr>
          <w:rFonts w:ascii="Arial" w:hAnsi="Arial" w:cs="Arial"/>
        </w:rPr>
      </w:pPr>
    </w:p>
    <w:p w14:paraId="3AC8059E" w14:textId="77777777" w:rsidR="00A70A3E" w:rsidRDefault="00A70A3E" w:rsidP="00767B45">
      <w:pPr>
        <w:ind w:left="392"/>
        <w:jc w:val="both"/>
        <w:rPr>
          <w:rFonts w:ascii="Arial" w:hAnsi="Arial" w:cs="Arial"/>
        </w:rPr>
      </w:pPr>
    </w:p>
    <w:p w14:paraId="6FFCBB05" w14:textId="77777777" w:rsidR="00A70A3E" w:rsidRDefault="00A70A3E" w:rsidP="00767B45">
      <w:pPr>
        <w:ind w:left="392"/>
        <w:jc w:val="both"/>
        <w:rPr>
          <w:rFonts w:ascii="Arial" w:hAnsi="Arial" w:cs="Arial"/>
        </w:rPr>
      </w:pPr>
    </w:p>
    <w:p w14:paraId="01B9A830" w14:textId="77777777" w:rsidR="00A70A3E" w:rsidRDefault="00A70A3E" w:rsidP="00767B45">
      <w:pPr>
        <w:ind w:left="392"/>
        <w:jc w:val="both"/>
        <w:rPr>
          <w:rFonts w:ascii="Arial" w:hAnsi="Arial" w:cs="Arial"/>
        </w:rPr>
      </w:pPr>
    </w:p>
    <w:p w14:paraId="2A1432EA" w14:textId="77777777" w:rsidR="00A70A3E" w:rsidRDefault="00A70A3E" w:rsidP="00767B45">
      <w:pPr>
        <w:ind w:left="392"/>
        <w:jc w:val="both"/>
        <w:rPr>
          <w:rFonts w:ascii="Arial" w:hAnsi="Arial" w:cs="Arial"/>
        </w:rPr>
      </w:pPr>
    </w:p>
    <w:p w14:paraId="5802A6EB" w14:textId="77777777" w:rsidR="00A70A3E" w:rsidRDefault="00A70A3E" w:rsidP="00767B45">
      <w:pPr>
        <w:ind w:left="392"/>
        <w:jc w:val="both"/>
        <w:rPr>
          <w:rFonts w:ascii="Arial" w:hAnsi="Arial" w:cs="Arial"/>
        </w:rPr>
      </w:pPr>
    </w:p>
    <w:p w14:paraId="086E1860" w14:textId="77777777" w:rsidR="00A70A3E" w:rsidRDefault="00A70A3E" w:rsidP="00767B45">
      <w:pPr>
        <w:ind w:left="392"/>
        <w:jc w:val="both"/>
        <w:rPr>
          <w:rFonts w:ascii="Arial" w:hAnsi="Arial" w:cs="Arial"/>
        </w:rPr>
      </w:pPr>
    </w:p>
    <w:p w14:paraId="49ED86E1" w14:textId="77777777" w:rsidR="00A70A3E" w:rsidRDefault="00A70A3E" w:rsidP="00767B45">
      <w:pPr>
        <w:ind w:left="392"/>
        <w:jc w:val="both"/>
        <w:rPr>
          <w:rFonts w:ascii="Arial" w:hAnsi="Arial" w:cs="Arial"/>
        </w:rPr>
      </w:pPr>
    </w:p>
    <w:p w14:paraId="422051CE" w14:textId="77777777" w:rsidR="00A34B44" w:rsidRDefault="00A34B44" w:rsidP="00767B45">
      <w:pPr>
        <w:ind w:left="392"/>
        <w:jc w:val="both"/>
        <w:rPr>
          <w:rFonts w:ascii="Arial" w:hAnsi="Arial" w:cs="Arial"/>
        </w:rPr>
      </w:pPr>
    </w:p>
    <w:p w14:paraId="2ACAAEF3" w14:textId="77777777" w:rsidR="00A34B44" w:rsidRDefault="00A34B44" w:rsidP="00767B45">
      <w:pPr>
        <w:ind w:left="392"/>
        <w:jc w:val="both"/>
        <w:rPr>
          <w:rFonts w:ascii="Arial" w:hAnsi="Arial" w:cs="Arial"/>
        </w:rPr>
      </w:pPr>
    </w:p>
    <w:p w14:paraId="5471DE94" w14:textId="77777777" w:rsidR="00A34B44" w:rsidRDefault="00A34B44" w:rsidP="00767B45">
      <w:pPr>
        <w:ind w:left="392"/>
        <w:jc w:val="both"/>
        <w:rPr>
          <w:rFonts w:ascii="Arial" w:hAnsi="Arial" w:cs="Arial"/>
        </w:rPr>
      </w:pPr>
    </w:p>
    <w:p w14:paraId="293DB01B" w14:textId="77777777" w:rsidR="00A34B44" w:rsidRDefault="00A34B44" w:rsidP="00767B45">
      <w:pPr>
        <w:ind w:left="392"/>
        <w:jc w:val="both"/>
        <w:rPr>
          <w:rFonts w:ascii="Arial" w:hAnsi="Arial" w:cs="Arial"/>
        </w:rPr>
      </w:pPr>
    </w:p>
    <w:p w14:paraId="2A33C631" w14:textId="77777777" w:rsidR="00A34B44" w:rsidRDefault="00A34B44" w:rsidP="00767B45">
      <w:pPr>
        <w:ind w:left="392"/>
        <w:jc w:val="both"/>
        <w:rPr>
          <w:rFonts w:ascii="Arial" w:hAnsi="Arial" w:cs="Arial"/>
        </w:rPr>
      </w:pPr>
    </w:p>
    <w:p w14:paraId="03DE078D" w14:textId="77777777" w:rsidR="00A34B44" w:rsidRDefault="00A34B44" w:rsidP="00767B45">
      <w:pPr>
        <w:ind w:left="392"/>
        <w:jc w:val="both"/>
        <w:rPr>
          <w:rFonts w:ascii="Arial" w:hAnsi="Arial" w:cs="Arial"/>
        </w:rPr>
      </w:pPr>
    </w:p>
    <w:p w14:paraId="295128BC" w14:textId="77777777" w:rsidR="00A34B44" w:rsidRDefault="00A34B44" w:rsidP="00767B45">
      <w:pPr>
        <w:ind w:left="392"/>
        <w:jc w:val="both"/>
        <w:rPr>
          <w:rFonts w:ascii="Arial" w:hAnsi="Arial" w:cs="Arial"/>
        </w:rPr>
      </w:pPr>
    </w:p>
    <w:p w14:paraId="42433037" w14:textId="77777777" w:rsidR="00A34B44" w:rsidRDefault="00A34B44" w:rsidP="00767B45">
      <w:pPr>
        <w:ind w:left="392"/>
        <w:jc w:val="both"/>
        <w:rPr>
          <w:rFonts w:ascii="Arial" w:hAnsi="Arial" w:cs="Arial"/>
        </w:rPr>
      </w:pPr>
    </w:p>
    <w:p w14:paraId="05508AE1" w14:textId="77777777" w:rsidR="00A34B44" w:rsidRDefault="00A34B44" w:rsidP="00767B45">
      <w:pPr>
        <w:ind w:left="392"/>
        <w:jc w:val="both"/>
        <w:rPr>
          <w:rFonts w:ascii="Arial" w:hAnsi="Arial" w:cs="Arial"/>
        </w:rPr>
      </w:pPr>
    </w:p>
    <w:p w14:paraId="74B36284" w14:textId="77777777" w:rsidR="00A34B44" w:rsidRDefault="00A34B44" w:rsidP="00767B45">
      <w:pPr>
        <w:ind w:left="392"/>
        <w:jc w:val="both"/>
        <w:rPr>
          <w:rFonts w:ascii="Arial" w:hAnsi="Arial" w:cs="Arial"/>
        </w:rPr>
      </w:pPr>
    </w:p>
    <w:p w14:paraId="62783D5D" w14:textId="6070B155" w:rsidR="001B1909" w:rsidRDefault="001B1909" w:rsidP="00CE2B68">
      <w:pPr>
        <w:pStyle w:val="Odstavekseznama"/>
        <w:numPr>
          <w:ilvl w:val="1"/>
          <w:numId w:val="15"/>
        </w:numPr>
        <w:shd w:val="clear" w:color="auto" w:fill="E2EFD9"/>
        <w:spacing w:before="120"/>
        <w:contextualSpacing/>
      </w:pPr>
      <w:r w:rsidRPr="00767B45">
        <w:rPr>
          <w:rFonts w:ascii="Arial" w:hAnsi="Arial" w:cs="Arial"/>
          <w:b/>
          <w:bCs/>
        </w:rPr>
        <w:lastRenderedPageBreak/>
        <w:t>POGOJI ZA SODELOVANJE</w:t>
      </w:r>
    </w:p>
    <w:p w14:paraId="0C980858" w14:textId="77777777" w:rsidR="001B1909" w:rsidRPr="001B1909" w:rsidRDefault="001B1909" w:rsidP="00767B45">
      <w:pPr>
        <w:ind w:left="392"/>
        <w:jc w:val="both"/>
        <w:rPr>
          <w:rFonts w:ascii="Arial" w:hAnsi="Arial" w:cs="Arial"/>
        </w:rPr>
      </w:pPr>
    </w:p>
    <w:p w14:paraId="2EE31873" w14:textId="758BC56F" w:rsidR="009324F9" w:rsidRPr="00DF5D71" w:rsidRDefault="009324F9" w:rsidP="00CE2B68">
      <w:pPr>
        <w:numPr>
          <w:ilvl w:val="0"/>
          <w:numId w:val="6"/>
        </w:numPr>
        <w:ind w:left="786" w:hanging="284"/>
        <w:jc w:val="both"/>
        <w:rPr>
          <w:rFonts w:ascii="Arial" w:eastAsia="Calibri" w:hAnsi="Arial" w:cs="Arial"/>
          <w:szCs w:val="22"/>
        </w:rPr>
      </w:pPr>
      <w:bookmarkStart w:id="83" w:name="_Toc464638529"/>
      <w:bookmarkStart w:id="84" w:name="_Toc336851790"/>
      <w:bookmarkStart w:id="85" w:name="_Toc336851742"/>
      <w:bookmarkEnd w:id="83"/>
      <w:r w:rsidRPr="001B1909">
        <w:rPr>
          <w:rFonts w:ascii="Arial" w:hAnsi="Arial" w:cs="Arial"/>
        </w:rPr>
        <w:t>Gospodarski subjekt mora biti vpisan v enega od poslovnih registrov, ki se vodijo v državi članici, v kateri ima gospodarski subjekt sedež. Seznam poslovnih registrov v državah članicah Evropske unije določa Priloga XI Direktive 2014/24/EU.</w:t>
      </w:r>
    </w:p>
    <w:p w14:paraId="66103D50" w14:textId="77777777" w:rsidR="00DF5D71" w:rsidRPr="001B1909" w:rsidRDefault="00DF5D71" w:rsidP="00DF5D71">
      <w:pPr>
        <w:ind w:left="786"/>
        <w:jc w:val="both"/>
        <w:rPr>
          <w:rFonts w:ascii="Arial" w:eastAsia="Calibri" w:hAnsi="Arial" w:cs="Arial"/>
          <w:szCs w:val="22"/>
        </w:rPr>
      </w:pPr>
    </w:p>
    <w:p w14:paraId="180D133C" w14:textId="1D233FAF" w:rsidR="00DF5D71" w:rsidRPr="007D5A78" w:rsidRDefault="00D747E5" w:rsidP="00DF5D71">
      <w:pPr>
        <w:ind w:left="786"/>
        <w:jc w:val="both"/>
        <w:rPr>
          <w:rFonts w:ascii="Arial" w:hAnsi="Arial" w:cs="Arial"/>
          <w:b/>
          <w:bCs/>
          <w:u w:val="single"/>
        </w:rPr>
      </w:pPr>
      <w:r>
        <w:rPr>
          <w:rFonts w:ascii="Arial" w:hAnsi="Arial" w:cs="Arial"/>
          <w:b/>
          <w:bCs/>
          <w:u w:val="single"/>
        </w:rPr>
        <w:t>POGOJ</w:t>
      </w:r>
      <w:r w:rsidR="00DF5D71" w:rsidRPr="007D5A78">
        <w:rPr>
          <w:rFonts w:ascii="Arial" w:hAnsi="Arial" w:cs="Arial"/>
          <w:b/>
          <w:bCs/>
          <w:u w:val="single"/>
        </w:rPr>
        <w:t xml:space="preserve"> VELJA ZA VSE SKLOPE</w:t>
      </w:r>
    </w:p>
    <w:p w14:paraId="4C7560BC" w14:textId="77777777" w:rsidR="009324F9" w:rsidRPr="001B1909" w:rsidRDefault="009324F9" w:rsidP="007F0254">
      <w:pPr>
        <w:ind w:left="360" w:firstLine="426"/>
        <w:jc w:val="both"/>
        <w:rPr>
          <w:rFonts w:ascii="Arial" w:hAnsi="Arial" w:cs="Arial"/>
        </w:rPr>
      </w:pPr>
      <w:r w:rsidRPr="001B1909">
        <w:rPr>
          <w:rFonts w:ascii="Arial" w:hAnsi="Arial" w:cs="Arial"/>
        </w:rPr>
        <w:t>DOKAZILA:</w:t>
      </w:r>
    </w:p>
    <w:p w14:paraId="30051FC5" w14:textId="0E221A5B" w:rsidR="007F0254" w:rsidRDefault="009324F9" w:rsidP="007F0254">
      <w:pPr>
        <w:ind w:left="786"/>
        <w:jc w:val="both"/>
        <w:rPr>
          <w:rFonts w:ascii="Arial" w:hAnsi="Arial" w:cs="Arial"/>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 xml:space="preserve">(v »Del IV: Pogoji za sodelovanje, Oddelek A: Ustreznost, Vpis v ustrezen poslovni register«) </w:t>
      </w:r>
    </w:p>
    <w:p w14:paraId="29BA5C5C" w14:textId="4C7474C0" w:rsidR="000F05A3" w:rsidRPr="007F0254" w:rsidRDefault="007F0254" w:rsidP="007F0254">
      <w:pPr>
        <w:ind w:left="786"/>
        <w:jc w:val="both"/>
        <w:rPr>
          <w:rFonts w:ascii="Arial" w:hAnsi="Arial" w:cs="Arial"/>
          <w:u w:val="single"/>
        </w:rPr>
      </w:pPr>
      <w:r w:rsidRPr="007F0254">
        <w:rPr>
          <w:rFonts w:ascii="Arial" w:hAnsi="Arial" w:cs="Arial"/>
          <w:u w:val="single"/>
        </w:rPr>
        <w:t>Pogoj je obvezen za v</w:t>
      </w:r>
      <w:r w:rsidR="00882555" w:rsidRPr="007F0254">
        <w:rPr>
          <w:rFonts w:ascii="Arial" w:hAnsi="Arial" w:cs="Arial"/>
          <w:u w:val="single"/>
        </w:rPr>
        <w:t>odilnega ponudnika</w:t>
      </w:r>
      <w:r w:rsidR="00FE652E" w:rsidRPr="007F0254">
        <w:rPr>
          <w:rFonts w:ascii="Arial" w:hAnsi="Arial" w:cs="Arial"/>
          <w:u w:val="single"/>
        </w:rPr>
        <w:t xml:space="preserve"> oz. vse gospodarsk</w:t>
      </w:r>
      <w:r w:rsidRPr="007F0254">
        <w:rPr>
          <w:rFonts w:ascii="Arial" w:hAnsi="Arial" w:cs="Arial"/>
          <w:u w:val="single"/>
        </w:rPr>
        <w:t>e</w:t>
      </w:r>
      <w:r w:rsidR="00FE652E" w:rsidRPr="007F0254">
        <w:rPr>
          <w:rFonts w:ascii="Arial" w:hAnsi="Arial" w:cs="Arial"/>
          <w:u w:val="single"/>
        </w:rPr>
        <w:t xml:space="preserve"> subjekt</w:t>
      </w:r>
      <w:r w:rsidRPr="007F0254">
        <w:rPr>
          <w:rFonts w:ascii="Arial" w:hAnsi="Arial" w:cs="Arial"/>
          <w:u w:val="single"/>
        </w:rPr>
        <w:t>e</w:t>
      </w:r>
      <w:r w:rsidR="00FE652E" w:rsidRPr="007F0254">
        <w:rPr>
          <w:rFonts w:ascii="Arial" w:hAnsi="Arial" w:cs="Arial"/>
          <w:u w:val="single"/>
        </w:rPr>
        <w:t>, če gre za skupno ponudbo.</w:t>
      </w:r>
      <w:r w:rsidR="000F05A3" w:rsidRPr="007F0254">
        <w:rPr>
          <w:rFonts w:ascii="Arial" w:hAnsi="Arial" w:cs="Arial"/>
          <w:u w:val="single"/>
        </w:rPr>
        <w:t xml:space="preserve"> </w:t>
      </w:r>
    </w:p>
    <w:p w14:paraId="4E0CED41" w14:textId="117E5F88" w:rsidR="009324F9" w:rsidRPr="007F0254" w:rsidRDefault="007F0254" w:rsidP="007F0254">
      <w:pPr>
        <w:ind w:left="786"/>
        <w:jc w:val="both"/>
        <w:rPr>
          <w:rFonts w:ascii="Arial" w:hAnsi="Arial" w:cs="Arial"/>
          <w:b/>
        </w:rPr>
      </w:pPr>
      <w:r w:rsidRPr="007F0254">
        <w:rPr>
          <w:rFonts w:ascii="Arial" w:hAnsi="Arial" w:cs="Arial"/>
        </w:rPr>
        <w:t>V primeru izpolnjevanja ESPD obrazca za podizvajalca oz. subjekta, katerih zmogljivost se uporablja, se, v primeru, da le-ta ni vpisan v poslovni register (npr. fizične osebe) navedeno okoliščino vpiše kot opombo.</w:t>
      </w:r>
    </w:p>
    <w:p w14:paraId="60F6B219" w14:textId="77777777" w:rsidR="009324F9" w:rsidRDefault="009324F9" w:rsidP="007F0254">
      <w:pPr>
        <w:ind w:left="786"/>
        <w:rPr>
          <w:b/>
        </w:rPr>
      </w:pPr>
    </w:p>
    <w:p w14:paraId="731B60F7" w14:textId="5B2D4CDB" w:rsidR="009324F9" w:rsidRDefault="00A673E9" w:rsidP="007F0254">
      <w:pPr>
        <w:ind w:left="786"/>
        <w:jc w:val="both"/>
        <w:rPr>
          <w:rFonts w:ascii="Arial" w:hAnsi="Arial" w:cs="Arial"/>
        </w:rPr>
      </w:pPr>
      <w:r>
        <w:rPr>
          <w:rFonts w:ascii="Arial" w:hAnsi="Arial" w:cs="Arial"/>
        </w:rPr>
        <w:t>Če naročnik v uradni evidenci ne bo mogel preveriti izpolnjevanja navedenega pogoja, si pridržuje pravico, da od ponudnika zahteva predložitev ustreznih dokazil (npr. kopije vpisa v enega od poslovnih registrov)</w:t>
      </w:r>
      <w:r w:rsidR="009324F9" w:rsidRPr="001B1909">
        <w:rPr>
          <w:rFonts w:ascii="Arial" w:hAnsi="Arial" w:cs="Arial"/>
        </w:rPr>
        <w:t xml:space="preserve"> </w:t>
      </w:r>
    </w:p>
    <w:p w14:paraId="2DB27C48" w14:textId="77777777" w:rsidR="00251621" w:rsidRDefault="00251621" w:rsidP="007F0254">
      <w:pPr>
        <w:ind w:left="786"/>
        <w:jc w:val="both"/>
        <w:rPr>
          <w:rFonts w:ascii="Arial" w:hAnsi="Arial" w:cs="Arial"/>
        </w:rPr>
      </w:pPr>
    </w:p>
    <w:p w14:paraId="1AB6C0C9" w14:textId="1321AF0F" w:rsidR="00A34B44" w:rsidRDefault="00251621" w:rsidP="00CE2B68">
      <w:pPr>
        <w:pStyle w:val="Odstavekseznama"/>
        <w:numPr>
          <w:ilvl w:val="0"/>
          <w:numId w:val="6"/>
        </w:numPr>
        <w:jc w:val="both"/>
        <w:rPr>
          <w:rFonts w:ascii="Arial" w:hAnsi="Arial" w:cs="Arial"/>
        </w:rPr>
      </w:pPr>
      <w:r>
        <w:rPr>
          <w:rFonts w:ascii="Arial" w:hAnsi="Arial" w:cs="Arial"/>
        </w:rPr>
        <w:t xml:space="preserve">Gospodarski subjekt </w:t>
      </w:r>
      <w:r w:rsidR="00A34B44" w:rsidRPr="00A34B44">
        <w:rPr>
          <w:rFonts w:ascii="Arial" w:hAnsi="Arial" w:cs="Arial"/>
        </w:rPr>
        <w:t xml:space="preserve"> mora material  </w:t>
      </w:r>
      <w:r>
        <w:rPr>
          <w:rFonts w:ascii="Arial" w:hAnsi="Arial" w:cs="Arial"/>
        </w:rPr>
        <w:t xml:space="preserve">za vzdrževanje cest </w:t>
      </w:r>
      <w:r w:rsidR="00A34B44" w:rsidRPr="00A34B44">
        <w:rPr>
          <w:rFonts w:ascii="Arial" w:hAnsi="Arial" w:cs="Arial"/>
        </w:rPr>
        <w:t xml:space="preserve"> </w:t>
      </w:r>
      <w:r w:rsidRPr="00A34B44">
        <w:rPr>
          <w:rFonts w:ascii="Arial" w:hAnsi="Arial" w:cs="Arial"/>
        </w:rPr>
        <w:t xml:space="preserve">dobavljati </w:t>
      </w:r>
      <w:r w:rsidR="00A34B44" w:rsidRPr="00A34B44">
        <w:rPr>
          <w:rFonts w:ascii="Arial" w:hAnsi="Arial" w:cs="Arial"/>
        </w:rPr>
        <w:t xml:space="preserve">iz kamnoloma, za katerega je z državo sklenjena koncesijska pogodba. Nosilec rudarske pravice oz. koncesionar za izkoriščanje mineralnih surovih nastopa kot podizvajalec glavnega ponudnika. </w:t>
      </w:r>
      <w:r w:rsidR="002273DB">
        <w:rPr>
          <w:rFonts w:ascii="Arial" w:hAnsi="Arial" w:cs="Arial"/>
        </w:rPr>
        <w:t>Izbrani ponudnik mora navedeni pogoj izpolnjevati ves čas trajanja javnega naročila.</w:t>
      </w:r>
    </w:p>
    <w:p w14:paraId="2B2AE118" w14:textId="77777777" w:rsidR="00A34B44" w:rsidRPr="00A34B44" w:rsidRDefault="00A34B44" w:rsidP="00A34B44">
      <w:pPr>
        <w:pStyle w:val="Odstavekseznama"/>
        <w:ind w:left="720"/>
        <w:jc w:val="both"/>
        <w:rPr>
          <w:rFonts w:ascii="Arial" w:hAnsi="Arial" w:cs="Arial"/>
        </w:rPr>
      </w:pPr>
    </w:p>
    <w:p w14:paraId="1FBF5359" w14:textId="746800E1" w:rsidR="00A34B44" w:rsidRPr="007D5A78" w:rsidRDefault="00A34B44" w:rsidP="00A34B44">
      <w:pPr>
        <w:ind w:firstLine="708"/>
        <w:jc w:val="both"/>
        <w:rPr>
          <w:rFonts w:ascii="Arial" w:hAnsi="Arial" w:cs="Arial"/>
          <w:b/>
          <w:bCs/>
          <w:u w:val="single"/>
        </w:rPr>
      </w:pPr>
      <w:r>
        <w:rPr>
          <w:rFonts w:ascii="Arial" w:hAnsi="Arial" w:cs="Arial"/>
          <w:b/>
          <w:bCs/>
          <w:u w:val="single"/>
        </w:rPr>
        <w:t xml:space="preserve">POGOJ </w:t>
      </w:r>
      <w:r w:rsidRPr="007D5A78">
        <w:rPr>
          <w:rFonts w:ascii="Arial" w:hAnsi="Arial" w:cs="Arial"/>
          <w:b/>
          <w:bCs/>
          <w:u w:val="single"/>
        </w:rPr>
        <w:t>VELJA ZA SKLOP</w:t>
      </w:r>
      <w:r>
        <w:rPr>
          <w:rFonts w:ascii="Arial" w:hAnsi="Arial" w:cs="Arial"/>
          <w:b/>
          <w:bCs/>
          <w:u w:val="single"/>
        </w:rPr>
        <w:t xml:space="preserve"> 1</w:t>
      </w:r>
    </w:p>
    <w:p w14:paraId="651B45C0" w14:textId="1464B581" w:rsidR="00A34B44" w:rsidRDefault="00A34B44" w:rsidP="00A34B44">
      <w:pPr>
        <w:ind w:firstLine="708"/>
        <w:jc w:val="both"/>
        <w:rPr>
          <w:rFonts w:ascii="Arial" w:hAnsi="Arial" w:cs="Arial"/>
        </w:rPr>
      </w:pPr>
      <w:r>
        <w:rPr>
          <w:rFonts w:ascii="Arial" w:hAnsi="Arial" w:cs="Arial"/>
        </w:rPr>
        <w:t>DOKAZILO:</w:t>
      </w:r>
    </w:p>
    <w:p w14:paraId="14C107EB" w14:textId="7731EADD" w:rsidR="00A34B44" w:rsidRDefault="00A34B44" w:rsidP="00A34B44">
      <w:pPr>
        <w:ind w:left="708"/>
        <w:jc w:val="both"/>
        <w:rPr>
          <w:rFonts w:ascii="Arial" w:hAnsi="Arial" w:cs="Arial"/>
        </w:rPr>
      </w:pPr>
      <w:r>
        <w:rPr>
          <w:rFonts w:ascii="Arial" w:hAnsi="Arial" w:cs="Arial"/>
        </w:rPr>
        <w:t>I</w:t>
      </w:r>
      <w:r w:rsidRPr="001B1909">
        <w:rPr>
          <w:rFonts w:ascii="Arial" w:hAnsi="Arial" w:cs="Arial"/>
        </w:rPr>
        <w:t xml:space="preserve">zpolnjen </w:t>
      </w:r>
      <w:r w:rsidRPr="001B1909">
        <w:rPr>
          <w:rFonts w:ascii="Arial" w:hAnsi="Arial" w:cs="Arial"/>
          <w:b/>
        </w:rPr>
        <w:t xml:space="preserve">obrazec ESPD </w:t>
      </w:r>
      <w:r w:rsidRPr="001B1909">
        <w:rPr>
          <w:rFonts w:ascii="Arial" w:hAnsi="Arial" w:cs="Arial"/>
        </w:rPr>
        <w:t xml:space="preserve">(v »Del IV: Pogoji za sodelovanje, Oddelek A: Ustreznost, </w:t>
      </w:r>
      <w:r>
        <w:rPr>
          <w:rFonts w:ascii="Arial" w:hAnsi="Arial" w:cs="Arial"/>
        </w:rPr>
        <w:t>Določeno dovoljenje</w:t>
      </w:r>
      <w:r w:rsidRPr="001B1909">
        <w:rPr>
          <w:rFonts w:ascii="Arial" w:hAnsi="Arial" w:cs="Arial"/>
        </w:rPr>
        <w:t xml:space="preserve">«) </w:t>
      </w:r>
    </w:p>
    <w:p w14:paraId="7890C4AC" w14:textId="77777777" w:rsidR="00A34B44" w:rsidRDefault="00A34B44" w:rsidP="00A34B44">
      <w:pPr>
        <w:ind w:firstLine="708"/>
        <w:jc w:val="both"/>
        <w:rPr>
          <w:rFonts w:ascii="Arial" w:hAnsi="Arial" w:cs="Arial"/>
        </w:rPr>
      </w:pPr>
      <w:r w:rsidRPr="00A34B44">
        <w:rPr>
          <w:rFonts w:ascii="Arial" w:hAnsi="Arial" w:cs="Arial"/>
          <w:u w:val="single"/>
        </w:rPr>
        <w:t>Gospodarski subjekti v ponudbi lahko skupno izpolnjujejo predmetni pogoj</w:t>
      </w:r>
      <w:r w:rsidRPr="00A34B44">
        <w:rPr>
          <w:rFonts w:ascii="Arial" w:hAnsi="Arial" w:cs="Arial"/>
        </w:rPr>
        <w:t>.</w:t>
      </w:r>
    </w:p>
    <w:p w14:paraId="58D15288" w14:textId="77777777" w:rsidR="00A34B44" w:rsidRDefault="00A34B44" w:rsidP="00A34B44">
      <w:pPr>
        <w:ind w:firstLine="708"/>
        <w:jc w:val="both"/>
        <w:rPr>
          <w:rFonts w:ascii="Arial" w:hAnsi="Arial" w:cs="Arial"/>
        </w:rPr>
      </w:pPr>
    </w:p>
    <w:p w14:paraId="5D268182" w14:textId="77777777" w:rsidR="00A34B44" w:rsidRPr="00A34B44" w:rsidRDefault="00A34B44" w:rsidP="00A34B44">
      <w:pPr>
        <w:ind w:firstLine="708"/>
        <w:jc w:val="both"/>
        <w:rPr>
          <w:rFonts w:ascii="Arial" w:hAnsi="Arial" w:cs="Arial"/>
        </w:rPr>
      </w:pPr>
    </w:p>
    <w:p w14:paraId="6B429DD0" w14:textId="30F80CBF" w:rsidR="00D747E5" w:rsidRDefault="00251621" w:rsidP="00F57969">
      <w:pPr>
        <w:pStyle w:val="Odstavekseznama"/>
        <w:numPr>
          <w:ilvl w:val="0"/>
          <w:numId w:val="6"/>
        </w:numPr>
        <w:ind w:left="708"/>
        <w:jc w:val="both"/>
        <w:rPr>
          <w:rFonts w:ascii="Arial" w:hAnsi="Arial" w:cs="Arial"/>
        </w:rPr>
      </w:pPr>
      <w:r>
        <w:rPr>
          <w:rFonts w:ascii="Arial" w:hAnsi="Arial" w:cs="Arial"/>
        </w:rPr>
        <w:t xml:space="preserve">Gospodarski subjekt bo moral </w:t>
      </w:r>
      <w:r w:rsidR="00D747E5">
        <w:rPr>
          <w:rFonts w:ascii="Arial" w:hAnsi="Arial" w:cs="Arial"/>
        </w:rPr>
        <w:t>imeti o</w:t>
      </w:r>
      <w:r>
        <w:rPr>
          <w:rFonts w:ascii="Arial" w:hAnsi="Arial" w:cs="Arial"/>
        </w:rPr>
        <w:t>b</w:t>
      </w:r>
      <w:r w:rsidR="00D747E5">
        <w:rPr>
          <w:rFonts w:ascii="Arial" w:hAnsi="Arial" w:cs="Arial"/>
        </w:rPr>
        <w:t xml:space="preserve"> sklenitvi okvirnega sporazuma </w:t>
      </w:r>
      <w:r w:rsidR="00A34B44" w:rsidRPr="00A34B44">
        <w:rPr>
          <w:rFonts w:ascii="Arial" w:hAnsi="Arial" w:cs="Arial"/>
        </w:rPr>
        <w:t>sklenjeno zavarovanje odgovornosti iz dejavnost</w:t>
      </w:r>
      <w:r w:rsidR="00E65D90">
        <w:rPr>
          <w:rFonts w:ascii="Arial" w:hAnsi="Arial" w:cs="Arial"/>
        </w:rPr>
        <w:t xml:space="preserve">i  </w:t>
      </w:r>
      <w:r w:rsidR="00E65D90" w:rsidRPr="00E65D90">
        <w:rPr>
          <w:rFonts w:ascii="Arial" w:hAnsi="Arial" w:cs="Arial"/>
        </w:rPr>
        <w:t xml:space="preserve">za škodo, ki bi jo z nerednim in nevestnim opravljanjem </w:t>
      </w:r>
      <w:r w:rsidR="00D11742">
        <w:rPr>
          <w:rFonts w:ascii="Arial" w:hAnsi="Arial" w:cs="Arial"/>
        </w:rPr>
        <w:t>del</w:t>
      </w:r>
      <w:r w:rsidR="00E65D90" w:rsidRPr="00E65D90">
        <w:rPr>
          <w:rFonts w:ascii="Arial" w:hAnsi="Arial" w:cs="Arial"/>
        </w:rPr>
        <w:t xml:space="preserve"> povzročil sam ali pri njem zaposlene osebe ali pogodbeni podizvajalcu naročniku ali tretjim osebam. </w:t>
      </w:r>
    </w:p>
    <w:p w14:paraId="2638E095" w14:textId="77777777" w:rsidR="00F57969" w:rsidRDefault="00F57969" w:rsidP="00D747E5">
      <w:pPr>
        <w:ind w:firstLine="708"/>
        <w:jc w:val="both"/>
        <w:rPr>
          <w:rFonts w:ascii="Arial" w:hAnsi="Arial" w:cs="Arial"/>
          <w:b/>
          <w:bCs/>
          <w:u w:val="single"/>
        </w:rPr>
      </w:pPr>
    </w:p>
    <w:p w14:paraId="19B0C817" w14:textId="3153EFAC" w:rsidR="000379FB" w:rsidRDefault="00D747E5" w:rsidP="00D747E5">
      <w:pPr>
        <w:ind w:firstLine="708"/>
        <w:jc w:val="both"/>
        <w:rPr>
          <w:rFonts w:ascii="Arial" w:hAnsi="Arial" w:cs="Arial"/>
          <w:b/>
          <w:bCs/>
          <w:u w:val="single"/>
        </w:rPr>
      </w:pPr>
      <w:r>
        <w:rPr>
          <w:rFonts w:ascii="Arial" w:hAnsi="Arial" w:cs="Arial"/>
          <w:b/>
          <w:bCs/>
          <w:u w:val="single"/>
        </w:rPr>
        <w:t xml:space="preserve">POGOJ </w:t>
      </w:r>
      <w:r w:rsidRPr="007D5A78">
        <w:rPr>
          <w:rFonts w:ascii="Arial" w:hAnsi="Arial" w:cs="Arial"/>
          <w:b/>
          <w:bCs/>
          <w:u w:val="single"/>
        </w:rPr>
        <w:t xml:space="preserve">VELJA ZA </w:t>
      </w:r>
      <w:r w:rsidR="00F57969">
        <w:rPr>
          <w:rFonts w:ascii="Arial" w:hAnsi="Arial" w:cs="Arial"/>
          <w:b/>
          <w:bCs/>
          <w:u w:val="single"/>
        </w:rPr>
        <w:t xml:space="preserve">VSE </w:t>
      </w:r>
      <w:r w:rsidRPr="007D5A78">
        <w:rPr>
          <w:rFonts w:ascii="Arial" w:hAnsi="Arial" w:cs="Arial"/>
          <w:b/>
          <w:bCs/>
          <w:u w:val="single"/>
        </w:rPr>
        <w:t>SKLOPE</w:t>
      </w:r>
    </w:p>
    <w:p w14:paraId="4DA2FE6A" w14:textId="66670828" w:rsidR="00D747E5" w:rsidRDefault="00D747E5" w:rsidP="00D747E5">
      <w:pPr>
        <w:ind w:firstLine="708"/>
        <w:jc w:val="both"/>
        <w:rPr>
          <w:rFonts w:ascii="Arial" w:hAnsi="Arial" w:cs="Arial"/>
        </w:rPr>
      </w:pPr>
      <w:r>
        <w:rPr>
          <w:rFonts w:ascii="Arial" w:hAnsi="Arial" w:cs="Arial"/>
        </w:rPr>
        <w:t>DOKAZILO:</w:t>
      </w:r>
    </w:p>
    <w:p w14:paraId="010701C0" w14:textId="4496BAAA" w:rsidR="00D747E5" w:rsidRDefault="00D747E5" w:rsidP="00D747E5">
      <w:pPr>
        <w:ind w:left="708"/>
        <w:jc w:val="both"/>
        <w:rPr>
          <w:rFonts w:ascii="Arial" w:hAnsi="Arial" w:cs="Arial"/>
        </w:rPr>
      </w:pPr>
      <w:r>
        <w:rPr>
          <w:rFonts w:ascii="Arial" w:hAnsi="Arial" w:cs="Arial"/>
        </w:rPr>
        <w:t>I</w:t>
      </w:r>
      <w:r w:rsidRPr="001B1909">
        <w:rPr>
          <w:rFonts w:ascii="Arial" w:hAnsi="Arial" w:cs="Arial"/>
        </w:rPr>
        <w:t xml:space="preserve">zpolnjen </w:t>
      </w:r>
      <w:r w:rsidRPr="001B1909">
        <w:rPr>
          <w:rFonts w:ascii="Arial" w:hAnsi="Arial" w:cs="Arial"/>
          <w:b/>
        </w:rPr>
        <w:t xml:space="preserve">obrazec ESPD </w:t>
      </w:r>
      <w:r w:rsidRPr="001B1909">
        <w:rPr>
          <w:rFonts w:ascii="Arial" w:hAnsi="Arial" w:cs="Arial"/>
        </w:rPr>
        <w:t xml:space="preserve">(v »Del IV: Pogoji za sodelovanje, Oddelek </w:t>
      </w:r>
      <w:r>
        <w:rPr>
          <w:rFonts w:ascii="Arial" w:hAnsi="Arial" w:cs="Arial"/>
        </w:rPr>
        <w:t>B</w:t>
      </w:r>
      <w:r w:rsidRPr="001B1909">
        <w:rPr>
          <w:rFonts w:ascii="Arial" w:hAnsi="Arial" w:cs="Arial"/>
        </w:rPr>
        <w:t xml:space="preserve">: </w:t>
      </w:r>
      <w:r>
        <w:rPr>
          <w:rFonts w:ascii="Arial" w:hAnsi="Arial" w:cs="Arial"/>
        </w:rPr>
        <w:t>Ekonomski in finančni položaj</w:t>
      </w:r>
      <w:r w:rsidRPr="001B1909">
        <w:rPr>
          <w:rFonts w:ascii="Arial" w:hAnsi="Arial" w:cs="Arial"/>
        </w:rPr>
        <w:t xml:space="preserve">, </w:t>
      </w:r>
      <w:r>
        <w:rPr>
          <w:rFonts w:ascii="Arial" w:hAnsi="Arial" w:cs="Arial"/>
        </w:rPr>
        <w:t>Drugi pogoji</w:t>
      </w:r>
      <w:r w:rsidRPr="001B1909">
        <w:rPr>
          <w:rFonts w:ascii="Arial" w:hAnsi="Arial" w:cs="Arial"/>
        </w:rPr>
        <w:t xml:space="preserve">«) </w:t>
      </w:r>
    </w:p>
    <w:p w14:paraId="0FDDF254" w14:textId="77777777" w:rsidR="00D747E5" w:rsidRDefault="00D747E5" w:rsidP="00E65D90">
      <w:pPr>
        <w:ind w:left="708"/>
        <w:jc w:val="both"/>
        <w:rPr>
          <w:rFonts w:ascii="Arial" w:hAnsi="Arial" w:cs="Arial"/>
          <w:u w:val="single"/>
        </w:rPr>
      </w:pPr>
      <w:r w:rsidRPr="007F0254">
        <w:rPr>
          <w:rFonts w:ascii="Arial" w:hAnsi="Arial" w:cs="Arial"/>
          <w:u w:val="single"/>
        </w:rPr>
        <w:t xml:space="preserve">Pogoj je obvezen za vodilnega ponudnika oz. vse gospodarske subjekte, če gre za skupno ponudbo. </w:t>
      </w:r>
    </w:p>
    <w:p w14:paraId="3320B96B" w14:textId="77777777" w:rsidR="00D747E5" w:rsidRDefault="00D747E5" w:rsidP="00E65D90">
      <w:pPr>
        <w:ind w:left="708"/>
        <w:jc w:val="both"/>
        <w:rPr>
          <w:rFonts w:ascii="Arial" w:hAnsi="Arial" w:cs="Arial"/>
        </w:rPr>
      </w:pPr>
      <w:r w:rsidRPr="007F0254">
        <w:rPr>
          <w:rFonts w:ascii="Arial" w:hAnsi="Arial" w:cs="Arial"/>
        </w:rPr>
        <w:t>V primeru izpolnjevanja ESPD obrazca za podizvajalca oz. subjekta, katerih zmogljivost se uporablja, se, v primeru, da le-ta ni vpisan v poslovni register (npr. fizične osebe) navedeno okoliščino vpiše kot opombo.</w:t>
      </w:r>
    </w:p>
    <w:p w14:paraId="71A767B1" w14:textId="7EA6F7C1" w:rsidR="00251621" w:rsidRDefault="005D5BDB" w:rsidP="00E65D90">
      <w:pPr>
        <w:ind w:left="708"/>
        <w:jc w:val="both"/>
        <w:rPr>
          <w:rFonts w:ascii="Arial" w:hAnsi="Arial" w:cs="Arial"/>
        </w:rPr>
      </w:pPr>
      <w:r>
        <w:rPr>
          <w:rFonts w:ascii="Arial" w:hAnsi="Arial" w:cs="Arial"/>
        </w:rPr>
        <w:t xml:space="preserve">S podpisom ESPD obrazca se gospodarski subjekt zavezuje, da bo </w:t>
      </w:r>
      <w:r w:rsidR="00251621">
        <w:rPr>
          <w:rFonts w:ascii="Arial" w:hAnsi="Arial" w:cs="Arial"/>
        </w:rPr>
        <w:t xml:space="preserve">kopijo veljavne zavarovalne police, iz katere je razvidno, da izpolnjuje </w:t>
      </w:r>
      <w:r>
        <w:rPr>
          <w:rFonts w:ascii="Arial" w:hAnsi="Arial" w:cs="Arial"/>
        </w:rPr>
        <w:t xml:space="preserve">navedeni </w:t>
      </w:r>
      <w:r w:rsidR="00251621">
        <w:rPr>
          <w:rFonts w:ascii="Arial" w:hAnsi="Arial" w:cs="Arial"/>
        </w:rPr>
        <w:t xml:space="preserve">pogoj, </w:t>
      </w:r>
      <w:r w:rsidR="00F57969">
        <w:rPr>
          <w:rFonts w:ascii="Arial" w:hAnsi="Arial" w:cs="Arial"/>
        </w:rPr>
        <w:t>predložil</w:t>
      </w:r>
      <w:r w:rsidR="00251621">
        <w:rPr>
          <w:rFonts w:ascii="Arial" w:hAnsi="Arial" w:cs="Arial"/>
        </w:rPr>
        <w:t xml:space="preserve"> ob podpisu okvirnega sporazuma. Če izbrani ponudnik tega ne bo storil, naročnik </w:t>
      </w:r>
      <w:r w:rsidR="00F57969">
        <w:rPr>
          <w:rFonts w:ascii="Arial" w:hAnsi="Arial" w:cs="Arial"/>
        </w:rPr>
        <w:t>okvirnega sporazuma ne bo sklenil.</w:t>
      </w:r>
    </w:p>
    <w:p w14:paraId="331C80DA" w14:textId="77777777" w:rsidR="008C432D" w:rsidRDefault="008C432D" w:rsidP="00D747E5">
      <w:pPr>
        <w:ind w:left="786"/>
        <w:jc w:val="both"/>
        <w:rPr>
          <w:rFonts w:ascii="Arial" w:hAnsi="Arial" w:cs="Arial"/>
        </w:rPr>
      </w:pPr>
    </w:p>
    <w:p w14:paraId="0FA60233" w14:textId="77777777" w:rsidR="00D747E5" w:rsidRPr="00A34B44" w:rsidRDefault="00D747E5" w:rsidP="00A34B44">
      <w:pPr>
        <w:pStyle w:val="Odstavekseznama"/>
        <w:jc w:val="both"/>
        <w:rPr>
          <w:rFonts w:ascii="Arial" w:hAnsi="Arial" w:cs="Arial"/>
        </w:rPr>
      </w:pPr>
    </w:p>
    <w:p w14:paraId="249B0617" w14:textId="4F33C3F6" w:rsidR="007F0254" w:rsidRPr="00B659FA" w:rsidRDefault="007F0254" w:rsidP="00CE2B68">
      <w:pPr>
        <w:pStyle w:val="Odstavekseznama"/>
        <w:numPr>
          <w:ilvl w:val="0"/>
          <w:numId w:val="6"/>
        </w:numPr>
        <w:jc w:val="both"/>
        <w:rPr>
          <w:rFonts w:ascii="Arial" w:hAnsi="Arial" w:cs="Arial"/>
        </w:rPr>
      </w:pPr>
      <w:r w:rsidRPr="00B659FA">
        <w:rPr>
          <w:rFonts w:ascii="Arial" w:hAnsi="Arial" w:cs="Arial"/>
        </w:rPr>
        <w:t xml:space="preserve">Gospodarski subjekt mora imeti </w:t>
      </w:r>
      <w:r w:rsidR="00F57969">
        <w:rPr>
          <w:rFonts w:ascii="Arial" w:hAnsi="Arial" w:cs="Arial"/>
        </w:rPr>
        <w:t xml:space="preserve">ves čas trajanja javnega naročila </w:t>
      </w:r>
      <w:r w:rsidRPr="00B659FA">
        <w:rPr>
          <w:rFonts w:ascii="Arial" w:hAnsi="Arial" w:cs="Arial"/>
        </w:rPr>
        <w:t>zagotovljene potrebne tehnične zmogljivosti za kvalitetno izvedbo celotnega naročila v predvidenem roku, skladno z zahtevami iz razpisne dokumentacije, predpisi in standardi s področja predmeta naročila ter delovnopravno zakonodajo.</w:t>
      </w:r>
      <w:r w:rsidR="00F57969" w:rsidRPr="00F57969">
        <w:rPr>
          <w:rFonts w:ascii="Arial" w:hAnsi="Arial" w:cs="Arial"/>
        </w:rPr>
        <w:t xml:space="preserve"> </w:t>
      </w:r>
      <w:r w:rsidR="00F57969">
        <w:rPr>
          <w:rFonts w:ascii="Arial" w:hAnsi="Arial" w:cs="Arial"/>
        </w:rPr>
        <w:t xml:space="preserve">Vozila in stroji morajo biti </w:t>
      </w:r>
      <w:r w:rsidR="00F57969" w:rsidRPr="009149E3">
        <w:rPr>
          <w:rFonts w:ascii="Arial" w:hAnsi="Arial" w:cs="Arial"/>
        </w:rPr>
        <w:t>tehnično brezhibni in ustrezno zavarovani</w:t>
      </w:r>
      <w:r w:rsidR="00F57969">
        <w:rPr>
          <w:rFonts w:ascii="Arial" w:hAnsi="Arial" w:cs="Arial"/>
        </w:rPr>
        <w:t>.</w:t>
      </w:r>
    </w:p>
    <w:p w14:paraId="36B3D9C5" w14:textId="77777777" w:rsidR="007F0254" w:rsidRDefault="007F0254" w:rsidP="007F0254">
      <w:pPr>
        <w:jc w:val="both"/>
        <w:rPr>
          <w:rFonts w:ascii="Arial" w:hAnsi="Arial" w:cs="Arial"/>
        </w:rPr>
      </w:pPr>
    </w:p>
    <w:p w14:paraId="22E02F15" w14:textId="65D2A093" w:rsidR="00DF5D71" w:rsidRDefault="00DF5D71" w:rsidP="00DF5D71">
      <w:pPr>
        <w:pStyle w:val="Odstavekseznama"/>
        <w:ind w:left="720"/>
        <w:jc w:val="both"/>
        <w:rPr>
          <w:rFonts w:ascii="Arial" w:hAnsi="Arial" w:cs="Arial"/>
          <w:b/>
          <w:bCs/>
          <w:u w:val="single"/>
        </w:rPr>
      </w:pPr>
      <w:r>
        <w:rPr>
          <w:rFonts w:ascii="Arial" w:hAnsi="Arial" w:cs="Arial"/>
          <w:b/>
          <w:bCs/>
          <w:u w:val="single"/>
        </w:rPr>
        <w:t>NAVODILO</w:t>
      </w:r>
      <w:r w:rsidRPr="00DF5D71">
        <w:rPr>
          <w:rFonts w:ascii="Arial" w:hAnsi="Arial" w:cs="Arial"/>
          <w:b/>
          <w:bCs/>
          <w:u w:val="single"/>
        </w:rPr>
        <w:t xml:space="preserve"> VELJA </w:t>
      </w:r>
      <w:r w:rsidR="00F57969">
        <w:rPr>
          <w:rFonts w:ascii="Arial" w:hAnsi="Arial" w:cs="Arial"/>
          <w:b/>
          <w:bCs/>
          <w:u w:val="single"/>
        </w:rPr>
        <w:t xml:space="preserve">ZA </w:t>
      </w:r>
      <w:r w:rsidR="00A70A3E">
        <w:rPr>
          <w:rFonts w:ascii="Arial" w:hAnsi="Arial" w:cs="Arial"/>
          <w:b/>
          <w:bCs/>
          <w:u w:val="single"/>
        </w:rPr>
        <w:t xml:space="preserve">VSE </w:t>
      </w:r>
      <w:r w:rsidRPr="00DF5D71">
        <w:rPr>
          <w:rFonts w:ascii="Arial" w:hAnsi="Arial" w:cs="Arial"/>
          <w:b/>
          <w:bCs/>
          <w:u w:val="single"/>
        </w:rPr>
        <w:t>SKLOPE</w:t>
      </w:r>
      <w:r w:rsidR="00F57969">
        <w:rPr>
          <w:rFonts w:ascii="Arial" w:hAnsi="Arial" w:cs="Arial"/>
          <w:b/>
          <w:bCs/>
          <w:u w:val="single"/>
        </w:rPr>
        <w:t xml:space="preserve"> </w:t>
      </w:r>
    </w:p>
    <w:p w14:paraId="297D8B13" w14:textId="03EC1B2C" w:rsidR="00DF5D71" w:rsidRDefault="00DF5D71" w:rsidP="00DF5D71">
      <w:pPr>
        <w:ind w:left="1416"/>
        <w:jc w:val="both"/>
        <w:rPr>
          <w:rFonts w:ascii="Arial" w:hAnsi="Arial" w:cs="Arial"/>
        </w:rPr>
      </w:pPr>
      <w:r>
        <w:rPr>
          <w:rFonts w:ascii="Arial" w:hAnsi="Arial" w:cs="Arial"/>
        </w:rPr>
        <w:t xml:space="preserve">Gospodarski subjekt s podpisom ESP obrazca potrjuje, da bo ves čas trajanja </w:t>
      </w:r>
      <w:r w:rsidR="000570C8">
        <w:rPr>
          <w:rFonts w:ascii="Arial" w:hAnsi="Arial" w:cs="Arial"/>
        </w:rPr>
        <w:t xml:space="preserve">navedeni pogoj izpolnjeval. </w:t>
      </w:r>
      <w:r w:rsidR="000379FB">
        <w:rPr>
          <w:rFonts w:ascii="Arial" w:hAnsi="Arial" w:cs="Arial"/>
        </w:rPr>
        <w:t>V ESPD obrazec ponudnik napiše »Imam zagotovljene tehnične zmogljivosti«. Naročnik bo sprejel navedbo in nadaljnjih preverjanj ne bo izvajal.</w:t>
      </w:r>
    </w:p>
    <w:p w14:paraId="12F93705" w14:textId="11273DE1" w:rsidR="00DF5D71" w:rsidRPr="00A673E9" w:rsidRDefault="00DF5D71" w:rsidP="00DF5D71">
      <w:pPr>
        <w:ind w:left="1416"/>
        <w:jc w:val="both"/>
        <w:rPr>
          <w:rFonts w:ascii="Arial" w:hAnsi="Arial" w:cs="Arial"/>
        </w:rPr>
      </w:pPr>
      <w:r w:rsidRPr="00A673E9">
        <w:rPr>
          <w:rFonts w:ascii="Arial" w:hAnsi="Arial" w:cs="Arial"/>
        </w:rPr>
        <w:lastRenderedPageBreak/>
        <w:t>Dokazilo:</w:t>
      </w:r>
    </w:p>
    <w:p w14:paraId="7DC065E6" w14:textId="77777777" w:rsidR="00DF5D71" w:rsidRDefault="00DF5D71" w:rsidP="00DF5D71">
      <w:pPr>
        <w:ind w:left="1416"/>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59121367" w14:textId="77777777" w:rsidR="00DF5D71" w:rsidRDefault="00DF5D71" w:rsidP="00DF5D71">
      <w:pPr>
        <w:pStyle w:val="Odstavekseznama"/>
        <w:ind w:left="1428"/>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19AA1195" w14:textId="77777777" w:rsidR="00DF5D71" w:rsidRPr="00DF5D71" w:rsidRDefault="00DF5D71" w:rsidP="00DF5D71">
      <w:pPr>
        <w:pStyle w:val="Odstavekseznama"/>
        <w:ind w:left="720"/>
        <w:jc w:val="both"/>
        <w:rPr>
          <w:rFonts w:ascii="Arial" w:hAnsi="Arial" w:cs="Arial"/>
          <w:b/>
          <w:bCs/>
        </w:rPr>
      </w:pPr>
    </w:p>
    <w:p w14:paraId="13BF4281" w14:textId="77777777" w:rsidR="00DF5D71" w:rsidRDefault="00DF5D71" w:rsidP="007F0254">
      <w:pPr>
        <w:ind w:left="708"/>
        <w:jc w:val="both"/>
        <w:rPr>
          <w:rFonts w:ascii="Arial" w:hAnsi="Arial" w:cs="Arial"/>
        </w:rPr>
      </w:pPr>
    </w:p>
    <w:p w14:paraId="052AC9E9" w14:textId="382CD458" w:rsidR="00A673E9" w:rsidRDefault="00A673E9" w:rsidP="00CE2B68">
      <w:pPr>
        <w:pStyle w:val="Odstavekseznama"/>
        <w:numPr>
          <w:ilvl w:val="0"/>
          <w:numId w:val="6"/>
        </w:numPr>
        <w:jc w:val="both"/>
        <w:rPr>
          <w:rFonts w:ascii="Arial" w:hAnsi="Arial" w:cs="Arial"/>
        </w:rPr>
      </w:pPr>
      <w:r>
        <w:rPr>
          <w:rFonts w:ascii="Arial" w:hAnsi="Arial" w:cs="Arial"/>
        </w:rPr>
        <w:t xml:space="preserve">Gospodarski subjekt mora imeti </w:t>
      </w:r>
      <w:r w:rsidR="006114BD">
        <w:rPr>
          <w:rFonts w:ascii="Arial" w:hAnsi="Arial" w:cs="Arial"/>
        </w:rPr>
        <w:t xml:space="preserve">ves čas trajanja </w:t>
      </w:r>
      <w:r>
        <w:rPr>
          <w:rFonts w:ascii="Arial" w:hAnsi="Arial" w:cs="Arial"/>
        </w:rPr>
        <w:t>zagotovljene kadrovske zmogljivosti za kvalitetno izvedbo celotnega naročila v predvidenem roku, skladno s tehničnimi specifikacijami predmetnega javnega naročila ter po pravilih stroke ter skladno z določili predpisov in standardov s področja predmeta javnega naročila</w:t>
      </w:r>
      <w:r w:rsidR="00E7249D">
        <w:rPr>
          <w:rFonts w:ascii="Arial" w:hAnsi="Arial" w:cs="Arial"/>
        </w:rPr>
        <w:t xml:space="preserve"> in varstva pri delu</w:t>
      </w:r>
      <w:r>
        <w:rPr>
          <w:rFonts w:ascii="Arial" w:hAnsi="Arial" w:cs="Arial"/>
        </w:rPr>
        <w:t>.</w:t>
      </w:r>
      <w:r w:rsidR="00F57969" w:rsidRPr="00F57969">
        <w:rPr>
          <w:rFonts w:ascii="Arial" w:hAnsi="Arial" w:cs="Arial"/>
        </w:rPr>
        <w:t xml:space="preserve"> </w:t>
      </w:r>
      <w:r w:rsidR="0032416C">
        <w:rPr>
          <w:rFonts w:ascii="Arial" w:hAnsi="Arial" w:cs="Arial"/>
        </w:rPr>
        <w:t>I</w:t>
      </w:r>
      <w:r w:rsidR="00F57969">
        <w:rPr>
          <w:rFonts w:ascii="Arial" w:hAnsi="Arial" w:cs="Arial"/>
        </w:rPr>
        <w:t>meti</w:t>
      </w:r>
      <w:r w:rsidR="0032416C">
        <w:rPr>
          <w:rFonts w:ascii="Arial" w:hAnsi="Arial" w:cs="Arial"/>
        </w:rPr>
        <w:t xml:space="preserve"> mora </w:t>
      </w:r>
      <w:r w:rsidR="00F57969">
        <w:rPr>
          <w:rFonts w:ascii="Arial" w:hAnsi="Arial" w:cs="Arial"/>
        </w:rPr>
        <w:t>zagotovljene voznike oz. upravljavce vozil in strojev, ki imajo ustrezna dovoljenja za upravljanje z vozili in stroji.</w:t>
      </w:r>
    </w:p>
    <w:p w14:paraId="6280F464" w14:textId="77777777" w:rsidR="00B659FA" w:rsidRPr="00B659FA" w:rsidRDefault="00B659FA" w:rsidP="00B659FA">
      <w:pPr>
        <w:jc w:val="both"/>
        <w:rPr>
          <w:rFonts w:ascii="Arial" w:hAnsi="Arial" w:cs="Arial"/>
        </w:rPr>
      </w:pPr>
    </w:p>
    <w:p w14:paraId="3F41D0A6" w14:textId="24ED86BA" w:rsidR="007D5A78" w:rsidRDefault="007D5A78" w:rsidP="007D5A78">
      <w:pPr>
        <w:pStyle w:val="Odstavekseznama"/>
        <w:ind w:left="720"/>
        <w:jc w:val="both"/>
        <w:rPr>
          <w:rFonts w:ascii="Arial" w:hAnsi="Arial" w:cs="Arial"/>
          <w:b/>
          <w:bCs/>
          <w:u w:val="single"/>
        </w:rPr>
      </w:pPr>
      <w:r>
        <w:rPr>
          <w:rFonts w:ascii="Arial" w:hAnsi="Arial" w:cs="Arial"/>
          <w:b/>
          <w:bCs/>
          <w:u w:val="single"/>
        </w:rPr>
        <w:t>NAVODILO</w:t>
      </w:r>
      <w:r w:rsidRPr="00DF5D71">
        <w:rPr>
          <w:rFonts w:ascii="Arial" w:hAnsi="Arial" w:cs="Arial"/>
          <w:b/>
          <w:bCs/>
          <w:u w:val="single"/>
        </w:rPr>
        <w:t xml:space="preserve"> VELJA ZA </w:t>
      </w:r>
      <w:r w:rsidR="002273DB">
        <w:rPr>
          <w:rFonts w:ascii="Arial" w:hAnsi="Arial" w:cs="Arial"/>
          <w:b/>
          <w:bCs/>
          <w:u w:val="single"/>
        </w:rPr>
        <w:t xml:space="preserve">VSE </w:t>
      </w:r>
      <w:r w:rsidRPr="00DF5D71">
        <w:rPr>
          <w:rFonts w:ascii="Arial" w:hAnsi="Arial" w:cs="Arial"/>
          <w:b/>
          <w:bCs/>
          <w:u w:val="single"/>
        </w:rPr>
        <w:t xml:space="preserve">SKLOPE </w:t>
      </w:r>
    </w:p>
    <w:p w14:paraId="2388F544" w14:textId="629ED1EA" w:rsidR="000379FB" w:rsidRDefault="007D5A78" w:rsidP="000379FB">
      <w:pPr>
        <w:ind w:left="1416"/>
        <w:jc w:val="both"/>
        <w:rPr>
          <w:rFonts w:ascii="Arial" w:hAnsi="Arial" w:cs="Arial"/>
        </w:rPr>
      </w:pPr>
      <w:r>
        <w:rPr>
          <w:rFonts w:ascii="Arial" w:hAnsi="Arial" w:cs="Arial"/>
        </w:rPr>
        <w:t xml:space="preserve">Gospodarski subjekt s podpisom ESP obrazca potrjuje, da bo ves čas trajanja navedeni pogoj izpolnjeval. </w:t>
      </w:r>
      <w:r w:rsidR="000379FB">
        <w:rPr>
          <w:rFonts w:ascii="Arial" w:hAnsi="Arial" w:cs="Arial"/>
        </w:rPr>
        <w:t xml:space="preserve">V ESPD obrazec ponudnik napiše »Imam zagotovljene </w:t>
      </w:r>
      <w:r w:rsidR="00743BA9">
        <w:rPr>
          <w:rFonts w:ascii="Arial" w:hAnsi="Arial" w:cs="Arial"/>
        </w:rPr>
        <w:t>kadrovske</w:t>
      </w:r>
      <w:r w:rsidR="000379FB">
        <w:rPr>
          <w:rFonts w:ascii="Arial" w:hAnsi="Arial" w:cs="Arial"/>
        </w:rPr>
        <w:t xml:space="preserve"> zmogljivosti«. Naročnik bo sprejel navedbo in nadaljnjih preverjanj ne bo izvajal.</w:t>
      </w:r>
    </w:p>
    <w:p w14:paraId="5AEE4FC3" w14:textId="5835FF8D" w:rsidR="007D5A78" w:rsidRDefault="007D5A78" w:rsidP="007D5A78">
      <w:pPr>
        <w:ind w:left="1416"/>
        <w:jc w:val="both"/>
        <w:rPr>
          <w:rFonts w:ascii="Arial" w:hAnsi="Arial" w:cs="Arial"/>
        </w:rPr>
      </w:pPr>
    </w:p>
    <w:p w14:paraId="0376D56B" w14:textId="77777777" w:rsidR="007D5A78" w:rsidRPr="00A673E9" w:rsidRDefault="007D5A78" w:rsidP="007D5A78">
      <w:pPr>
        <w:ind w:left="1416"/>
        <w:jc w:val="both"/>
        <w:rPr>
          <w:rFonts w:ascii="Arial" w:hAnsi="Arial" w:cs="Arial"/>
        </w:rPr>
      </w:pPr>
      <w:r w:rsidRPr="00A673E9">
        <w:rPr>
          <w:rFonts w:ascii="Arial" w:hAnsi="Arial" w:cs="Arial"/>
        </w:rPr>
        <w:t>Dokazilo:</w:t>
      </w:r>
    </w:p>
    <w:p w14:paraId="00E61ABB" w14:textId="77777777" w:rsidR="007D5A78" w:rsidRDefault="007D5A78" w:rsidP="007D5A78">
      <w:pPr>
        <w:ind w:left="1416"/>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169C1588" w14:textId="77777777" w:rsidR="007D5A78" w:rsidRDefault="007D5A78" w:rsidP="007D5A78">
      <w:pPr>
        <w:pStyle w:val="Odstavekseznama"/>
        <w:ind w:left="1428"/>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2ED512DF" w14:textId="77777777" w:rsidR="007D5A78" w:rsidRDefault="007D5A78" w:rsidP="007F0254">
      <w:pPr>
        <w:ind w:left="708"/>
        <w:jc w:val="both"/>
        <w:rPr>
          <w:rFonts w:ascii="Arial" w:hAnsi="Arial" w:cs="Arial"/>
        </w:rPr>
      </w:pPr>
    </w:p>
    <w:p w14:paraId="304403BB" w14:textId="77777777" w:rsidR="007F0254" w:rsidRDefault="007F0254" w:rsidP="007F0254">
      <w:pPr>
        <w:jc w:val="both"/>
        <w:rPr>
          <w:rFonts w:ascii="Arial" w:hAnsi="Arial" w:cs="Arial"/>
        </w:rPr>
      </w:pPr>
    </w:p>
    <w:p w14:paraId="01699877" w14:textId="1CF400AB" w:rsidR="001C2E76" w:rsidRDefault="001C2E76" w:rsidP="00CE2B68">
      <w:pPr>
        <w:pStyle w:val="Odstavekseznama"/>
        <w:numPr>
          <w:ilvl w:val="0"/>
          <w:numId w:val="31"/>
        </w:numPr>
        <w:contextualSpacing/>
        <w:jc w:val="both"/>
        <w:rPr>
          <w:rFonts w:ascii="Arial" w:hAnsi="Arial" w:cs="Arial"/>
          <w:bCs/>
          <w:color w:val="000000"/>
        </w:rPr>
      </w:pPr>
      <w:r w:rsidRPr="001C2E76">
        <w:rPr>
          <w:rFonts w:ascii="Arial" w:hAnsi="Arial" w:cs="Arial"/>
        </w:rPr>
        <w:t xml:space="preserve">Gospodarski subjekt s podpisom ESPD obrazca potrjuje, </w:t>
      </w:r>
      <w:r w:rsidRPr="001C2E76">
        <w:rPr>
          <w:rFonts w:ascii="Arial" w:hAnsi="Arial" w:cs="Arial"/>
          <w:bCs/>
          <w:color w:val="000000"/>
        </w:rPr>
        <w:t>da sprejema in izpolnjuje pogoje javnega razpisa in vse pogoje, navedene v razpisni dokumentaciji, pod katerimi daje svojo ponudbo ter soglaša, da bodi ti pogoji v celoti sestavni del okvirnega sporazuma.</w:t>
      </w:r>
    </w:p>
    <w:p w14:paraId="30A80A12" w14:textId="77777777" w:rsidR="002273DB" w:rsidRPr="00841453" w:rsidRDefault="002273DB" w:rsidP="002273DB">
      <w:pPr>
        <w:pStyle w:val="Odstavekseznama"/>
        <w:ind w:left="720"/>
        <w:jc w:val="both"/>
        <w:rPr>
          <w:rFonts w:ascii="Arial" w:hAnsi="Arial" w:cs="Arial"/>
        </w:rPr>
      </w:pPr>
      <w:r>
        <w:rPr>
          <w:rFonts w:ascii="Arial" w:hAnsi="Arial" w:cs="Arial"/>
        </w:rPr>
        <w:t xml:space="preserve">Gospodarski subjekt s podpisom ESPD obrazca potrjuje, da bo v primeru, da ponudbo oddaja za več sklopov, </w:t>
      </w:r>
      <w:r w:rsidRPr="00841453">
        <w:rPr>
          <w:rFonts w:ascii="Arial" w:hAnsi="Arial" w:cs="Arial"/>
        </w:rPr>
        <w:t>v vseh sklopih zagotavljati kakovostno in pravočasno storitev</w:t>
      </w:r>
      <w:r>
        <w:rPr>
          <w:rFonts w:ascii="Arial" w:hAnsi="Arial" w:cs="Arial"/>
        </w:rPr>
        <w:t xml:space="preserve">. </w:t>
      </w:r>
    </w:p>
    <w:p w14:paraId="64F546BF" w14:textId="77777777" w:rsidR="002273DB" w:rsidRPr="001C2E76" w:rsidRDefault="002273DB" w:rsidP="002273DB">
      <w:pPr>
        <w:pStyle w:val="Odstavekseznama"/>
        <w:ind w:left="720"/>
        <w:contextualSpacing/>
        <w:jc w:val="both"/>
        <w:rPr>
          <w:rFonts w:ascii="Arial" w:hAnsi="Arial" w:cs="Arial"/>
          <w:bCs/>
          <w:color w:val="000000"/>
        </w:rPr>
      </w:pPr>
    </w:p>
    <w:p w14:paraId="740009D3" w14:textId="15A6FB13" w:rsidR="007D5A78" w:rsidRPr="007D5A78" w:rsidRDefault="008C432D" w:rsidP="001C2E76">
      <w:pPr>
        <w:pStyle w:val="Odstavekseznama"/>
        <w:ind w:left="720"/>
        <w:jc w:val="both"/>
        <w:rPr>
          <w:rFonts w:ascii="Arial" w:hAnsi="Arial" w:cs="Arial"/>
          <w:b/>
          <w:bCs/>
        </w:rPr>
      </w:pPr>
      <w:r>
        <w:rPr>
          <w:rFonts w:ascii="Arial" w:hAnsi="Arial" w:cs="Arial"/>
          <w:b/>
          <w:bCs/>
        </w:rPr>
        <w:t>POGOJ</w:t>
      </w:r>
      <w:r w:rsidR="007D5A78" w:rsidRPr="007D5A78">
        <w:rPr>
          <w:rFonts w:ascii="Arial" w:hAnsi="Arial" w:cs="Arial"/>
          <w:b/>
          <w:bCs/>
        </w:rPr>
        <w:t xml:space="preserve"> VELJA ZA VSE SKLOPE</w:t>
      </w:r>
    </w:p>
    <w:p w14:paraId="0EF9626C" w14:textId="38F6ED72" w:rsidR="001C2E76" w:rsidRDefault="001C2E76" w:rsidP="001C2E76">
      <w:pPr>
        <w:pStyle w:val="Odstavekseznama"/>
        <w:ind w:left="720"/>
        <w:jc w:val="both"/>
        <w:rPr>
          <w:rFonts w:ascii="Arial" w:hAnsi="Arial" w:cs="Arial"/>
        </w:rPr>
      </w:pPr>
      <w:r w:rsidRPr="007F0254">
        <w:rPr>
          <w:rFonts w:ascii="Arial" w:hAnsi="Arial" w:cs="Arial"/>
        </w:rPr>
        <w:t>DOKAZIL</w:t>
      </w:r>
      <w:r>
        <w:rPr>
          <w:rFonts w:ascii="Arial" w:hAnsi="Arial" w:cs="Arial"/>
        </w:rPr>
        <w:t>O</w:t>
      </w:r>
      <w:r w:rsidRPr="007F0254">
        <w:rPr>
          <w:rFonts w:ascii="Arial" w:hAnsi="Arial" w:cs="Arial"/>
        </w:rPr>
        <w:t>:</w:t>
      </w:r>
    </w:p>
    <w:p w14:paraId="1041804F" w14:textId="77777777" w:rsidR="001C2E76" w:rsidRDefault="001C2E76" w:rsidP="001C2E76">
      <w:pPr>
        <w:pStyle w:val="Odstavekseznama"/>
        <w:ind w:left="720"/>
        <w:jc w:val="both"/>
        <w:rPr>
          <w:rFonts w:ascii="Arial" w:hAnsi="Arial" w:cs="Arial"/>
          <w:b/>
        </w:rPr>
      </w:pPr>
      <w:r w:rsidRPr="007F0254">
        <w:rPr>
          <w:rFonts w:ascii="Arial" w:hAnsi="Arial" w:cs="Arial"/>
        </w:rPr>
        <w:t xml:space="preserve">Izpolnjen </w:t>
      </w:r>
      <w:r w:rsidRPr="007F0254">
        <w:rPr>
          <w:rFonts w:ascii="Arial" w:hAnsi="Arial" w:cs="Arial"/>
          <w:b/>
        </w:rPr>
        <w:t xml:space="preserve">obrazec ESPD </w:t>
      </w:r>
    </w:p>
    <w:p w14:paraId="696CA0AF" w14:textId="77777777" w:rsidR="0098566A" w:rsidRDefault="0098566A" w:rsidP="001C2E76">
      <w:pPr>
        <w:pStyle w:val="Odstavekseznama"/>
        <w:ind w:left="720"/>
        <w:jc w:val="both"/>
        <w:rPr>
          <w:rFonts w:ascii="Arial" w:hAnsi="Arial" w:cs="Arial"/>
          <w:b/>
        </w:rPr>
      </w:pPr>
    </w:p>
    <w:p w14:paraId="1E1434F9" w14:textId="77777777" w:rsidR="0098566A" w:rsidRDefault="0098566A" w:rsidP="001C2E76">
      <w:pPr>
        <w:pStyle w:val="Odstavekseznama"/>
        <w:ind w:left="720"/>
        <w:jc w:val="both"/>
        <w:rPr>
          <w:rFonts w:ascii="Arial" w:hAnsi="Arial" w:cs="Arial"/>
          <w:b/>
        </w:rPr>
      </w:pPr>
    </w:p>
    <w:p w14:paraId="41D71667" w14:textId="77777777" w:rsidR="0098566A" w:rsidRDefault="0098566A" w:rsidP="001C2E76">
      <w:pPr>
        <w:pStyle w:val="Odstavekseznama"/>
        <w:ind w:left="720"/>
        <w:jc w:val="both"/>
        <w:rPr>
          <w:rFonts w:ascii="Arial" w:hAnsi="Arial" w:cs="Arial"/>
          <w:b/>
        </w:rPr>
      </w:pPr>
    </w:p>
    <w:p w14:paraId="0F9EF1A6" w14:textId="77777777" w:rsidR="0098566A" w:rsidRDefault="0098566A" w:rsidP="001C2E76">
      <w:pPr>
        <w:pStyle w:val="Odstavekseznama"/>
        <w:ind w:left="720"/>
        <w:jc w:val="both"/>
        <w:rPr>
          <w:rFonts w:ascii="Arial" w:hAnsi="Arial" w:cs="Arial"/>
          <w:b/>
        </w:rPr>
      </w:pPr>
    </w:p>
    <w:p w14:paraId="0CB0A2DE" w14:textId="77777777" w:rsidR="005D5BDB" w:rsidRDefault="005D5BDB" w:rsidP="001C2E76">
      <w:pPr>
        <w:pStyle w:val="Odstavekseznama"/>
        <w:ind w:left="720"/>
        <w:jc w:val="both"/>
        <w:rPr>
          <w:rFonts w:ascii="Arial" w:hAnsi="Arial" w:cs="Arial"/>
          <w:b/>
        </w:rPr>
      </w:pPr>
    </w:p>
    <w:p w14:paraId="0A4282C6" w14:textId="77777777" w:rsidR="005D5BDB" w:rsidRDefault="005D5BDB" w:rsidP="001C2E76">
      <w:pPr>
        <w:pStyle w:val="Odstavekseznama"/>
        <w:ind w:left="720"/>
        <w:jc w:val="both"/>
        <w:rPr>
          <w:rFonts w:ascii="Arial" w:hAnsi="Arial" w:cs="Arial"/>
          <w:b/>
        </w:rPr>
      </w:pPr>
    </w:p>
    <w:p w14:paraId="6B202D31" w14:textId="77777777" w:rsidR="005D5BDB" w:rsidRDefault="005D5BDB" w:rsidP="001C2E76">
      <w:pPr>
        <w:pStyle w:val="Odstavekseznama"/>
        <w:ind w:left="720"/>
        <w:jc w:val="both"/>
        <w:rPr>
          <w:rFonts w:ascii="Arial" w:hAnsi="Arial" w:cs="Arial"/>
          <w:b/>
        </w:rPr>
      </w:pPr>
    </w:p>
    <w:p w14:paraId="630972A2" w14:textId="77777777" w:rsidR="005D5BDB" w:rsidRDefault="005D5BDB" w:rsidP="001C2E76">
      <w:pPr>
        <w:pStyle w:val="Odstavekseznama"/>
        <w:ind w:left="720"/>
        <w:jc w:val="both"/>
        <w:rPr>
          <w:rFonts w:ascii="Arial" w:hAnsi="Arial" w:cs="Arial"/>
          <w:b/>
        </w:rPr>
      </w:pPr>
    </w:p>
    <w:p w14:paraId="43DE9B23" w14:textId="77777777" w:rsidR="005D5BDB" w:rsidRDefault="005D5BDB" w:rsidP="001C2E76">
      <w:pPr>
        <w:pStyle w:val="Odstavekseznama"/>
        <w:ind w:left="720"/>
        <w:jc w:val="both"/>
        <w:rPr>
          <w:rFonts w:ascii="Arial" w:hAnsi="Arial" w:cs="Arial"/>
          <w:b/>
        </w:rPr>
      </w:pPr>
    </w:p>
    <w:p w14:paraId="673C471A" w14:textId="77777777" w:rsidR="005D5BDB" w:rsidRDefault="005D5BDB" w:rsidP="001C2E76">
      <w:pPr>
        <w:pStyle w:val="Odstavekseznama"/>
        <w:ind w:left="720"/>
        <w:jc w:val="both"/>
        <w:rPr>
          <w:rFonts w:ascii="Arial" w:hAnsi="Arial" w:cs="Arial"/>
          <w:b/>
        </w:rPr>
      </w:pPr>
    </w:p>
    <w:p w14:paraId="764B4CE9" w14:textId="77777777" w:rsidR="005D5BDB" w:rsidRDefault="005D5BDB" w:rsidP="001C2E76">
      <w:pPr>
        <w:pStyle w:val="Odstavekseznama"/>
        <w:ind w:left="720"/>
        <w:jc w:val="both"/>
        <w:rPr>
          <w:rFonts w:ascii="Arial" w:hAnsi="Arial" w:cs="Arial"/>
          <w:b/>
        </w:rPr>
      </w:pPr>
    </w:p>
    <w:p w14:paraId="428C5B99" w14:textId="77777777" w:rsidR="005D5BDB" w:rsidRDefault="005D5BDB" w:rsidP="001C2E76">
      <w:pPr>
        <w:pStyle w:val="Odstavekseznama"/>
        <w:ind w:left="720"/>
        <w:jc w:val="both"/>
        <w:rPr>
          <w:rFonts w:ascii="Arial" w:hAnsi="Arial" w:cs="Arial"/>
          <w:b/>
        </w:rPr>
      </w:pPr>
    </w:p>
    <w:p w14:paraId="0CB50BA4" w14:textId="77777777" w:rsidR="005D5BDB" w:rsidRDefault="005D5BDB" w:rsidP="001C2E76">
      <w:pPr>
        <w:pStyle w:val="Odstavekseznama"/>
        <w:ind w:left="720"/>
        <w:jc w:val="both"/>
        <w:rPr>
          <w:rFonts w:ascii="Arial" w:hAnsi="Arial" w:cs="Arial"/>
          <w:b/>
        </w:rPr>
      </w:pPr>
    </w:p>
    <w:p w14:paraId="1C02B4CF" w14:textId="77777777" w:rsidR="002273DB" w:rsidRDefault="002273DB" w:rsidP="001C2E76">
      <w:pPr>
        <w:pStyle w:val="Odstavekseznama"/>
        <w:ind w:left="720"/>
        <w:jc w:val="both"/>
        <w:rPr>
          <w:rFonts w:ascii="Arial" w:hAnsi="Arial" w:cs="Arial"/>
          <w:b/>
        </w:rPr>
      </w:pPr>
    </w:p>
    <w:p w14:paraId="1CA2A199" w14:textId="77777777" w:rsidR="002273DB" w:rsidRDefault="002273DB" w:rsidP="001C2E76">
      <w:pPr>
        <w:pStyle w:val="Odstavekseznama"/>
        <w:ind w:left="720"/>
        <w:jc w:val="both"/>
        <w:rPr>
          <w:rFonts w:ascii="Arial" w:hAnsi="Arial" w:cs="Arial"/>
          <w:b/>
        </w:rPr>
      </w:pPr>
    </w:p>
    <w:p w14:paraId="706D8956" w14:textId="77777777" w:rsidR="002273DB" w:rsidRDefault="002273DB" w:rsidP="001C2E76">
      <w:pPr>
        <w:pStyle w:val="Odstavekseznama"/>
        <w:ind w:left="720"/>
        <w:jc w:val="both"/>
        <w:rPr>
          <w:rFonts w:ascii="Arial" w:hAnsi="Arial" w:cs="Arial"/>
          <w:b/>
        </w:rPr>
      </w:pPr>
    </w:p>
    <w:p w14:paraId="262371C0" w14:textId="77777777" w:rsidR="002273DB" w:rsidRDefault="002273DB" w:rsidP="001C2E76">
      <w:pPr>
        <w:pStyle w:val="Odstavekseznama"/>
        <w:ind w:left="720"/>
        <w:jc w:val="both"/>
        <w:rPr>
          <w:rFonts w:ascii="Arial" w:hAnsi="Arial" w:cs="Arial"/>
          <w:b/>
        </w:rPr>
      </w:pPr>
    </w:p>
    <w:p w14:paraId="0E31BBAA" w14:textId="77777777" w:rsidR="002273DB" w:rsidRDefault="002273DB" w:rsidP="001C2E76">
      <w:pPr>
        <w:pStyle w:val="Odstavekseznama"/>
        <w:ind w:left="720"/>
        <w:jc w:val="both"/>
        <w:rPr>
          <w:rFonts w:ascii="Arial" w:hAnsi="Arial" w:cs="Arial"/>
          <w:b/>
        </w:rPr>
      </w:pPr>
    </w:p>
    <w:p w14:paraId="067D3BCA" w14:textId="77777777" w:rsidR="002273DB" w:rsidRDefault="002273DB" w:rsidP="001C2E76">
      <w:pPr>
        <w:pStyle w:val="Odstavekseznama"/>
        <w:ind w:left="720"/>
        <w:jc w:val="both"/>
        <w:rPr>
          <w:rFonts w:ascii="Arial" w:hAnsi="Arial" w:cs="Arial"/>
          <w:b/>
        </w:rPr>
      </w:pPr>
    </w:p>
    <w:p w14:paraId="6A966A73" w14:textId="77777777" w:rsidR="002273DB" w:rsidRDefault="002273DB" w:rsidP="001C2E76">
      <w:pPr>
        <w:pStyle w:val="Odstavekseznama"/>
        <w:ind w:left="720"/>
        <w:jc w:val="both"/>
        <w:rPr>
          <w:rFonts w:ascii="Arial" w:hAnsi="Arial" w:cs="Arial"/>
          <w:b/>
        </w:rPr>
      </w:pPr>
    </w:p>
    <w:p w14:paraId="3F5D30A1" w14:textId="77777777" w:rsidR="002273DB" w:rsidRDefault="002273DB" w:rsidP="001C2E76">
      <w:pPr>
        <w:pStyle w:val="Odstavekseznama"/>
        <w:ind w:left="720"/>
        <w:jc w:val="both"/>
        <w:rPr>
          <w:rFonts w:ascii="Arial" w:hAnsi="Arial" w:cs="Arial"/>
          <w:b/>
        </w:rPr>
      </w:pPr>
    </w:p>
    <w:p w14:paraId="5216807D" w14:textId="77777777" w:rsidR="002273DB" w:rsidRDefault="002273DB" w:rsidP="001C2E76">
      <w:pPr>
        <w:pStyle w:val="Odstavekseznama"/>
        <w:ind w:left="720"/>
        <w:jc w:val="both"/>
        <w:rPr>
          <w:rFonts w:ascii="Arial" w:hAnsi="Arial" w:cs="Arial"/>
          <w:b/>
        </w:rPr>
      </w:pPr>
    </w:p>
    <w:p w14:paraId="35764E52" w14:textId="77777777" w:rsidR="002273DB" w:rsidRDefault="002273DB" w:rsidP="001C2E76">
      <w:pPr>
        <w:pStyle w:val="Odstavekseznama"/>
        <w:ind w:left="720"/>
        <w:jc w:val="both"/>
        <w:rPr>
          <w:rFonts w:ascii="Arial" w:hAnsi="Arial" w:cs="Arial"/>
          <w:b/>
        </w:rPr>
      </w:pPr>
    </w:p>
    <w:p w14:paraId="2FE0FEF5" w14:textId="77777777" w:rsidR="002273DB" w:rsidRDefault="002273DB" w:rsidP="001C2E76">
      <w:pPr>
        <w:pStyle w:val="Odstavekseznama"/>
        <w:ind w:left="720"/>
        <w:jc w:val="both"/>
        <w:rPr>
          <w:rFonts w:ascii="Arial" w:hAnsi="Arial" w:cs="Arial"/>
          <w:b/>
        </w:rPr>
      </w:pPr>
    </w:p>
    <w:p w14:paraId="584E79EC" w14:textId="77777777" w:rsidR="005D5BDB" w:rsidRDefault="005D5BDB" w:rsidP="001C2E76">
      <w:pPr>
        <w:pStyle w:val="Odstavekseznama"/>
        <w:ind w:left="720"/>
        <w:jc w:val="both"/>
        <w:rPr>
          <w:rFonts w:ascii="Arial" w:hAnsi="Arial" w:cs="Arial"/>
          <w:b/>
        </w:rPr>
      </w:pPr>
    </w:p>
    <w:p w14:paraId="2F80B80D" w14:textId="77777777" w:rsidR="005D5BDB" w:rsidRDefault="005D5BDB" w:rsidP="001C2E76">
      <w:pPr>
        <w:pStyle w:val="Odstavekseznama"/>
        <w:ind w:left="720"/>
        <w:jc w:val="both"/>
        <w:rPr>
          <w:rFonts w:ascii="Arial" w:hAnsi="Arial" w:cs="Arial"/>
          <w:b/>
        </w:rPr>
      </w:pPr>
    </w:p>
    <w:p w14:paraId="3A96BDCF" w14:textId="77777777" w:rsidR="005D5BDB" w:rsidRDefault="005D5BDB" w:rsidP="001C2E76">
      <w:pPr>
        <w:pStyle w:val="Odstavekseznama"/>
        <w:ind w:left="720"/>
        <w:jc w:val="both"/>
        <w:rPr>
          <w:rFonts w:ascii="Arial" w:hAnsi="Arial" w:cs="Arial"/>
          <w:b/>
        </w:rPr>
      </w:pPr>
    </w:p>
    <w:p w14:paraId="37903356" w14:textId="50A41A8B" w:rsidR="001B1909" w:rsidRPr="00767B45" w:rsidRDefault="001B1909" w:rsidP="00E71367">
      <w:pPr>
        <w:pStyle w:val="Odstavekseznama"/>
        <w:numPr>
          <w:ilvl w:val="0"/>
          <w:numId w:val="41"/>
        </w:numPr>
        <w:shd w:val="clear" w:color="auto" w:fill="DBDBDB"/>
        <w:spacing w:before="120"/>
        <w:contextualSpacing/>
        <w:rPr>
          <w:rFonts w:ascii="Arial" w:eastAsia="Calibri" w:hAnsi="Arial" w:cs="Arial"/>
          <w:b/>
          <w:bCs/>
        </w:rPr>
      </w:pPr>
      <w:bookmarkStart w:id="86" w:name="_Toc464638539"/>
      <w:bookmarkStart w:id="87" w:name="_Toc464638541"/>
      <w:bookmarkStart w:id="88" w:name="_Toc464638544"/>
      <w:bookmarkStart w:id="89" w:name="_Toc464638546"/>
      <w:bookmarkEnd w:id="84"/>
      <w:bookmarkEnd w:id="85"/>
      <w:bookmarkEnd w:id="86"/>
      <w:bookmarkEnd w:id="87"/>
      <w:bookmarkEnd w:id="88"/>
      <w:bookmarkEnd w:id="89"/>
      <w:r w:rsidRPr="00767B45">
        <w:rPr>
          <w:rFonts w:ascii="Arial" w:eastAsia="Calibri" w:hAnsi="Arial" w:cs="Arial"/>
          <w:b/>
          <w:bCs/>
        </w:rPr>
        <w:lastRenderedPageBreak/>
        <w:t>MERILA</w:t>
      </w:r>
    </w:p>
    <w:p w14:paraId="21199144" w14:textId="77777777" w:rsidR="001B1909" w:rsidRDefault="001B1909" w:rsidP="00767B45"/>
    <w:p w14:paraId="007E69A7" w14:textId="77777777" w:rsidR="007D6718" w:rsidRDefault="007D6718" w:rsidP="00767B45"/>
    <w:p w14:paraId="6103C1D4" w14:textId="4C5B026C" w:rsidR="001B1909" w:rsidRDefault="007D6718" w:rsidP="007D6718">
      <w:pPr>
        <w:jc w:val="both"/>
        <w:rPr>
          <w:rFonts w:ascii="Arial" w:hAnsi="Arial" w:cs="Arial"/>
        </w:rPr>
      </w:pPr>
      <w:r w:rsidRPr="001B1909">
        <w:rPr>
          <w:rFonts w:ascii="Arial" w:hAnsi="Arial" w:cs="Arial"/>
        </w:rPr>
        <w:t xml:space="preserve">Merilo za izbor najugodnejšega ponudnika je ekonomsko najugodnejša ponudba, pri čemer je najugodnejša ponudba </w:t>
      </w:r>
      <w:r w:rsidRPr="001B1909">
        <w:rPr>
          <w:rFonts w:ascii="Arial" w:hAnsi="Arial" w:cs="Arial"/>
          <w:b/>
          <w:bCs/>
        </w:rPr>
        <w:t>za vsak sklop</w:t>
      </w:r>
      <w:r w:rsidRPr="001B1909">
        <w:rPr>
          <w:rFonts w:ascii="Arial" w:hAnsi="Arial" w:cs="Arial"/>
        </w:rPr>
        <w:t xml:space="preserve"> tista</w:t>
      </w:r>
      <w:r>
        <w:rPr>
          <w:rFonts w:ascii="Arial" w:hAnsi="Arial" w:cs="Arial"/>
        </w:rPr>
        <w:t xml:space="preserve"> z najnižjo skupno ponudbeno vrednostjo.</w:t>
      </w:r>
    </w:p>
    <w:p w14:paraId="34FB4292" w14:textId="77777777" w:rsidR="00E65D90" w:rsidRDefault="00E65D90" w:rsidP="007D6718">
      <w:pPr>
        <w:jc w:val="both"/>
        <w:rPr>
          <w:rFonts w:ascii="Arial" w:hAnsi="Arial" w:cs="Arial"/>
        </w:rPr>
      </w:pPr>
    </w:p>
    <w:p w14:paraId="71021048" w14:textId="7D90E07E" w:rsidR="00E65D90" w:rsidRPr="001B1909" w:rsidRDefault="00E65D90" w:rsidP="00E65D90">
      <w:pPr>
        <w:jc w:val="both"/>
        <w:rPr>
          <w:rFonts w:ascii="Arial" w:hAnsi="Arial" w:cs="Arial"/>
        </w:rPr>
      </w:pPr>
      <w:r w:rsidRPr="001B1909">
        <w:rPr>
          <w:rFonts w:ascii="Arial" w:hAnsi="Arial" w:cs="Arial"/>
        </w:rPr>
        <w:t xml:space="preserve">V primeru, da bi naročnik v predmetnem postopku prejel najmanj dve ponudbi, ki bi imeli enako </w:t>
      </w:r>
      <w:r>
        <w:rPr>
          <w:rFonts w:ascii="Arial" w:hAnsi="Arial" w:cs="Arial"/>
        </w:rPr>
        <w:t>skupno ponudbeno vrednost</w:t>
      </w:r>
      <w:r w:rsidRPr="001B1909">
        <w:rPr>
          <w:rFonts w:ascii="Arial" w:hAnsi="Arial" w:cs="Arial"/>
        </w:rPr>
        <w:t xml:space="preserve">, bo naročnik izbral ponudnika, ki bo ponudbo oddal prej. </w:t>
      </w:r>
    </w:p>
    <w:p w14:paraId="753AEF7A" w14:textId="77777777" w:rsidR="00E65D90" w:rsidRDefault="00E65D90" w:rsidP="007D6718">
      <w:pPr>
        <w:jc w:val="both"/>
        <w:rPr>
          <w:rFonts w:cs="Arial"/>
        </w:rPr>
      </w:pPr>
    </w:p>
    <w:p w14:paraId="0F067B87" w14:textId="77777777" w:rsidR="001B1909" w:rsidRDefault="001B1909" w:rsidP="00767B45">
      <w:pPr>
        <w:rPr>
          <w:rFonts w:cs="Arial"/>
        </w:rPr>
      </w:pPr>
    </w:p>
    <w:p w14:paraId="2408A103" w14:textId="77777777" w:rsidR="0088322D" w:rsidRDefault="0088322D" w:rsidP="00767B45">
      <w:pPr>
        <w:rPr>
          <w:rFonts w:cs="Arial"/>
        </w:rPr>
      </w:pPr>
    </w:p>
    <w:p w14:paraId="2EBF261E" w14:textId="77777777" w:rsidR="0032416C" w:rsidRDefault="0032416C" w:rsidP="00767B45">
      <w:pPr>
        <w:rPr>
          <w:rFonts w:cs="Arial"/>
        </w:rPr>
      </w:pPr>
    </w:p>
    <w:p w14:paraId="2D9555C5" w14:textId="77777777" w:rsidR="0032416C" w:rsidRDefault="0032416C" w:rsidP="00767B45">
      <w:pPr>
        <w:rPr>
          <w:rFonts w:cs="Arial"/>
        </w:rPr>
      </w:pPr>
    </w:p>
    <w:p w14:paraId="3548CDBC" w14:textId="77777777" w:rsidR="0032416C" w:rsidRDefault="0032416C" w:rsidP="00767B45">
      <w:pPr>
        <w:rPr>
          <w:rFonts w:cs="Arial"/>
        </w:rPr>
      </w:pPr>
    </w:p>
    <w:p w14:paraId="1723019E" w14:textId="77777777" w:rsidR="0032416C" w:rsidRDefault="0032416C" w:rsidP="00767B45">
      <w:pPr>
        <w:rPr>
          <w:rFonts w:cs="Arial"/>
        </w:rPr>
      </w:pPr>
    </w:p>
    <w:p w14:paraId="1DBE98FB" w14:textId="77777777" w:rsidR="0032416C" w:rsidRDefault="0032416C" w:rsidP="00767B45">
      <w:pPr>
        <w:rPr>
          <w:rFonts w:cs="Arial"/>
        </w:rPr>
      </w:pPr>
    </w:p>
    <w:p w14:paraId="715D9CB2" w14:textId="77777777" w:rsidR="0032416C" w:rsidRDefault="0032416C" w:rsidP="00767B45">
      <w:pPr>
        <w:rPr>
          <w:rFonts w:cs="Arial"/>
        </w:rPr>
      </w:pPr>
    </w:p>
    <w:p w14:paraId="5DB71ACF" w14:textId="77777777" w:rsidR="0032416C" w:rsidRDefault="0032416C" w:rsidP="00767B45">
      <w:pPr>
        <w:rPr>
          <w:rFonts w:cs="Arial"/>
        </w:rPr>
      </w:pPr>
    </w:p>
    <w:p w14:paraId="28D3BE5D" w14:textId="77777777" w:rsidR="0032416C" w:rsidRDefault="0032416C" w:rsidP="00767B45">
      <w:pPr>
        <w:rPr>
          <w:rFonts w:cs="Arial"/>
        </w:rPr>
      </w:pPr>
    </w:p>
    <w:p w14:paraId="0E1A02E2" w14:textId="77777777" w:rsidR="0032416C" w:rsidRDefault="0032416C" w:rsidP="00767B45">
      <w:pPr>
        <w:rPr>
          <w:rFonts w:cs="Arial"/>
        </w:rPr>
      </w:pPr>
    </w:p>
    <w:p w14:paraId="283CE128" w14:textId="77777777" w:rsidR="0032416C" w:rsidRDefault="0032416C" w:rsidP="00767B45">
      <w:pPr>
        <w:rPr>
          <w:rFonts w:cs="Arial"/>
        </w:rPr>
      </w:pPr>
    </w:p>
    <w:p w14:paraId="2194C13C" w14:textId="77777777" w:rsidR="0032416C" w:rsidRDefault="0032416C" w:rsidP="00767B45">
      <w:pPr>
        <w:rPr>
          <w:rFonts w:cs="Arial"/>
        </w:rPr>
      </w:pPr>
    </w:p>
    <w:p w14:paraId="5CC01FFC" w14:textId="77777777" w:rsidR="0032416C" w:rsidRDefault="0032416C" w:rsidP="00767B45">
      <w:pPr>
        <w:rPr>
          <w:rFonts w:cs="Arial"/>
        </w:rPr>
      </w:pPr>
    </w:p>
    <w:p w14:paraId="4B70DD29" w14:textId="77777777" w:rsidR="0032416C" w:rsidRDefault="0032416C" w:rsidP="00767B45">
      <w:pPr>
        <w:rPr>
          <w:rFonts w:cs="Arial"/>
        </w:rPr>
      </w:pPr>
    </w:p>
    <w:p w14:paraId="363055F5" w14:textId="77777777" w:rsidR="0032416C" w:rsidRDefault="0032416C" w:rsidP="00767B45">
      <w:pPr>
        <w:rPr>
          <w:rFonts w:cs="Arial"/>
        </w:rPr>
      </w:pPr>
    </w:p>
    <w:p w14:paraId="7E649013" w14:textId="77777777" w:rsidR="0032416C" w:rsidRDefault="0032416C" w:rsidP="00767B45">
      <w:pPr>
        <w:rPr>
          <w:rFonts w:cs="Arial"/>
        </w:rPr>
      </w:pPr>
    </w:p>
    <w:p w14:paraId="361CB93F" w14:textId="77777777" w:rsidR="0032416C" w:rsidRDefault="0032416C" w:rsidP="00767B45">
      <w:pPr>
        <w:rPr>
          <w:rFonts w:cs="Arial"/>
        </w:rPr>
      </w:pPr>
    </w:p>
    <w:p w14:paraId="7623F97C" w14:textId="77777777" w:rsidR="0032416C" w:rsidRDefault="0032416C" w:rsidP="00767B45">
      <w:pPr>
        <w:rPr>
          <w:rFonts w:cs="Arial"/>
        </w:rPr>
      </w:pPr>
    </w:p>
    <w:p w14:paraId="3D53CFE9" w14:textId="77777777" w:rsidR="0032416C" w:rsidRDefault="0032416C" w:rsidP="00767B45">
      <w:pPr>
        <w:rPr>
          <w:rFonts w:cs="Arial"/>
        </w:rPr>
      </w:pPr>
    </w:p>
    <w:p w14:paraId="0BA4F10A" w14:textId="77777777" w:rsidR="0032416C" w:rsidRDefault="0032416C" w:rsidP="00767B45">
      <w:pPr>
        <w:rPr>
          <w:rFonts w:cs="Arial"/>
        </w:rPr>
      </w:pPr>
    </w:p>
    <w:p w14:paraId="44FA5B2E" w14:textId="77777777" w:rsidR="0032416C" w:rsidRDefault="0032416C" w:rsidP="00767B45">
      <w:pPr>
        <w:rPr>
          <w:rFonts w:cs="Arial"/>
        </w:rPr>
      </w:pPr>
    </w:p>
    <w:p w14:paraId="410ED9BC" w14:textId="77777777" w:rsidR="0032416C" w:rsidRDefault="0032416C" w:rsidP="00767B45">
      <w:pPr>
        <w:rPr>
          <w:rFonts w:cs="Arial"/>
        </w:rPr>
      </w:pPr>
    </w:p>
    <w:p w14:paraId="7EC0E1A8" w14:textId="77777777" w:rsidR="0032416C" w:rsidRDefault="0032416C" w:rsidP="00767B45">
      <w:pPr>
        <w:rPr>
          <w:rFonts w:cs="Arial"/>
        </w:rPr>
      </w:pPr>
    </w:p>
    <w:p w14:paraId="6A10B57E" w14:textId="77777777" w:rsidR="0032416C" w:rsidRDefault="0032416C" w:rsidP="00767B45">
      <w:pPr>
        <w:rPr>
          <w:rFonts w:cs="Arial"/>
        </w:rPr>
      </w:pPr>
    </w:p>
    <w:p w14:paraId="591D004B" w14:textId="77777777" w:rsidR="0032416C" w:rsidRDefault="0032416C" w:rsidP="00767B45">
      <w:pPr>
        <w:rPr>
          <w:rFonts w:cs="Arial"/>
        </w:rPr>
      </w:pPr>
    </w:p>
    <w:p w14:paraId="67EE0DEE" w14:textId="77777777" w:rsidR="0032416C" w:rsidRDefault="0032416C" w:rsidP="00767B45">
      <w:pPr>
        <w:rPr>
          <w:rFonts w:cs="Arial"/>
        </w:rPr>
      </w:pPr>
    </w:p>
    <w:p w14:paraId="3C3BDFDC" w14:textId="77777777" w:rsidR="0032416C" w:rsidRDefault="0032416C" w:rsidP="00767B45">
      <w:pPr>
        <w:rPr>
          <w:rFonts w:cs="Arial"/>
        </w:rPr>
      </w:pPr>
    </w:p>
    <w:p w14:paraId="278E2D9C" w14:textId="77777777" w:rsidR="0032416C" w:rsidRDefault="0032416C" w:rsidP="00767B45">
      <w:pPr>
        <w:rPr>
          <w:rFonts w:cs="Arial"/>
        </w:rPr>
      </w:pPr>
    </w:p>
    <w:p w14:paraId="6C5BECD3" w14:textId="77777777" w:rsidR="0032416C" w:rsidRDefault="0032416C" w:rsidP="00767B45">
      <w:pPr>
        <w:rPr>
          <w:rFonts w:cs="Arial"/>
        </w:rPr>
      </w:pPr>
    </w:p>
    <w:p w14:paraId="1F30F607" w14:textId="77777777" w:rsidR="0032416C" w:rsidRDefault="0032416C" w:rsidP="00767B45">
      <w:pPr>
        <w:rPr>
          <w:rFonts w:cs="Arial"/>
        </w:rPr>
      </w:pPr>
    </w:p>
    <w:p w14:paraId="2BB75CA6" w14:textId="77777777" w:rsidR="0032416C" w:rsidRDefault="0032416C" w:rsidP="00767B45">
      <w:pPr>
        <w:rPr>
          <w:rFonts w:cs="Arial"/>
        </w:rPr>
      </w:pPr>
    </w:p>
    <w:p w14:paraId="622A45F4" w14:textId="77777777" w:rsidR="0032416C" w:rsidRDefault="0032416C" w:rsidP="00767B45">
      <w:pPr>
        <w:rPr>
          <w:rFonts w:cs="Arial"/>
        </w:rPr>
      </w:pPr>
    </w:p>
    <w:p w14:paraId="19E95611" w14:textId="77777777" w:rsidR="0032416C" w:rsidRDefault="0032416C" w:rsidP="00767B45">
      <w:pPr>
        <w:rPr>
          <w:rFonts w:cs="Arial"/>
        </w:rPr>
      </w:pPr>
    </w:p>
    <w:p w14:paraId="7C0986D3" w14:textId="77777777" w:rsidR="0032416C" w:rsidRDefault="0032416C" w:rsidP="00767B45">
      <w:pPr>
        <w:rPr>
          <w:rFonts w:cs="Arial"/>
        </w:rPr>
      </w:pPr>
    </w:p>
    <w:p w14:paraId="7F0E6193" w14:textId="77777777" w:rsidR="0032416C" w:rsidRDefault="0032416C" w:rsidP="00767B45">
      <w:pPr>
        <w:rPr>
          <w:rFonts w:cs="Arial"/>
        </w:rPr>
      </w:pPr>
    </w:p>
    <w:p w14:paraId="69D4545C" w14:textId="77777777" w:rsidR="0032416C" w:rsidRDefault="0032416C" w:rsidP="00767B45">
      <w:pPr>
        <w:rPr>
          <w:rFonts w:cs="Arial"/>
        </w:rPr>
      </w:pPr>
    </w:p>
    <w:p w14:paraId="710000DC" w14:textId="77777777" w:rsidR="0032416C" w:rsidRDefault="0032416C" w:rsidP="00767B45">
      <w:pPr>
        <w:rPr>
          <w:rFonts w:cs="Arial"/>
        </w:rPr>
      </w:pPr>
    </w:p>
    <w:p w14:paraId="028CC3BB" w14:textId="77777777" w:rsidR="0032416C" w:rsidRDefault="0032416C" w:rsidP="00767B45">
      <w:pPr>
        <w:rPr>
          <w:rFonts w:cs="Arial"/>
        </w:rPr>
      </w:pPr>
    </w:p>
    <w:p w14:paraId="1F19B9F9" w14:textId="77777777" w:rsidR="00E71367" w:rsidRDefault="00E71367" w:rsidP="00767B45">
      <w:pPr>
        <w:rPr>
          <w:rFonts w:cs="Arial"/>
        </w:rPr>
      </w:pPr>
    </w:p>
    <w:p w14:paraId="5E97723A" w14:textId="77777777" w:rsidR="002273DB" w:rsidRDefault="002273DB" w:rsidP="00767B45">
      <w:pPr>
        <w:rPr>
          <w:rFonts w:cs="Arial"/>
        </w:rPr>
      </w:pPr>
    </w:p>
    <w:p w14:paraId="4AF82D9F" w14:textId="77777777" w:rsidR="002273DB" w:rsidRDefault="002273DB" w:rsidP="00767B45">
      <w:pPr>
        <w:rPr>
          <w:rFonts w:cs="Arial"/>
        </w:rPr>
      </w:pPr>
    </w:p>
    <w:p w14:paraId="118C9B61" w14:textId="77777777" w:rsidR="002273DB" w:rsidRDefault="002273DB" w:rsidP="00767B45">
      <w:pPr>
        <w:rPr>
          <w:rFonts w:cs="Arial"/>
        </w:rPr>
      </w:pPr>
    </w:p>
    <w:p w14:paraId="3C47E071" w14:textId="77777777" w:rsidR="002273DB" w:rsidRDefault="002273DB" w:rsidP="00767B45">
      <w:pPr>
        <w:rPr>
          <w:rFonts w:cs="Arial"/>
        </w:rPr>
      </w:pPr>
    </w:p>
    <w:p w14:paraId="664E7B30" w14:textId="77777777" w:rsidR="002273DB" w:rsidRDefault="002273DB" w:rsidP="00767B45">
      <w:pPr>
        <w:rPr>
          <w:rFonts w:cs="Arial"/>
        </w:rPr>
      </w:pPr>
    </w:p>
    <w:p w14:paraId="75E4B6A6" w14:textId="77777777" w:rsidR="002273DB" w:rsidRDefault="002273DB" w:rsidP="00767B45">
      <w:pPr>
        <w:rPr>
          <w:rFonts w:cs="Arial"/>
        </w:rPr>
      </w:pPr>
    </w:p>
    <w:p w14:paraId="5B74D963" w14:textId="77777777" w:rsidR="00E71367" w:rsidRDefault="00E71367" w:rsidP="00767B45">
      <w:pPr>
        <w:rPr>
          <w:rFonts w:cs="Arial"/>
        </w:rPr>
      </w:pPr>
    </w:p>
    <w:p w14:paraId="0CF6442E" w14:textId="77777777" w:rsidR="00E71367" w:rsidRDefault="00E71367" w:rsidP="00767B45">
      <w:pPr>
        <w:rPr>
          <w:rFonts w:cs="Arial"/>
        </w:rPr>
      </w:pPr>
    </w:p>
    <w:p w14:paraId="14151651" w14:textId="77777777" w:rsidR="00E71367" w:rsidRDefault="00E71367" w:rsidP="00767B45">
      <w:pPr>
        <w:rPr>
          <w:rFonts w:cs="Arial"/>
        </w:rPr>
      </w:pPr>
    </w:p>
    <w:p w14:paraId="777AC861" w14:textId="77777777" w:rsidR="0088322D" w:rsidRDefault="0088322D" w:rsidP="00767B45">
      <w:pPr>
        <w:rPr>
          <w:rFonts w:cs="Arial"/>
        </w:rPr>
      </w:pPr>
    </w:p>
    <w:p w14:paraId="46E27755" w14:textId="77777777" w:rsidR="00743BA9" w:rsidRDefault="00743BA9" w:rsidP="00767B45">
      <w:pPr>
        <w:rPr>
          <w:rFonts w:cs="Arial"/>
        </w:rPr>
      </w:pPr>
    </w:p>
    <w:p w14:paraId="2154BE53" w14:textId="77777777" w:rsidR="00AF5560" w:rsidRPr="00667943" w:rsidRDefault="00AF5560" w:rsidP="00E71367">
      <w:pPr>
        <w:pStyle w:val="Odstavekseznama"/>
        <w:numPr>
          <w:ilvl w:val="0"/>
          <w:numId w:val="41"/>
        </w:numPr>
        <w:shd w:val="clear" w:color="auto" w:fill="DBDBDB"/>
        <w:spacing w:before="120"/>
        <w:contextualSpacing/>
        <w:rPr>
          <w:rFonts w:ascii="Arial" w:eastAsia="Calibri" w:hAnsi="Arial" w:cs="Arial"/>
          <w:b/>
          <w:bCs/>
        </w:rPr>
      </w:pPr>
      <w:r>
        <w:rPr>
          <w:rFonts w:ascii="Arial" w:eastAsia="Calibri" w:hAnsi="Arial" w:cs="Arial"/>
          <w:b/>
          <w:bCs/>
        </w:rPr>
        <w:lastRenderedPageBreak/>
        <w:t>PONUDBA</w:t>
      </w:r>
    </w:p>
    <w:p w14:paraId="4B163E15" w14:textId="77777777" w:rsidR="00AF5560" w:rsidRDefault="00AF5560" w:rsidP="00767B45"/>
    <w:p w14:paraId="2F5893DB" w14:textId="77777777" w:rsidR="00AF5560" w:rsidRDefault="00AF5560" w:rsidP="00767B45"/>
    <w:p w14:paraId="742D056F" w14:textId="3B71D9DA" w:rsidR="00AF5560" w:rsidRPr="00767B45" w:rsidRDefault="00767B45" w:rsidP="00767B45">
      <w:pPr>
        <w:shd w:val="clear" w:color="auto" w:fill="E2EFD9"/>
        <w:spacing w:before="120"/>
        <w:contextualSpacing/>
        <w:rPr>
          <w:rFonts w:ascii="Arial" w:hAnsi="Arial" w:cs="Arial"/>
          <w:b/>
          <w:bCs/>
        </w:rPr>
      </w:pPr>
      <w:r>
        <w:rPr>
          <w:rFonts w:ascii="Arial" w:hAnsi="Arial" w:cs="Arial"/>
          <w:b/>
          <w:bCs/>
        </w:rPr>
        <w:t xml:space="preserve">4.1 </w:t>
      </w:r>
      <w:r w:rsidR="00AF5560" w:rsidRPr="00767B45">
        <w:rPr>
          <w:rFonts w:ascii="Arial" w:hAnsi="Arial" w:cs="Arial"/>
          <w:b/>
          <w:bCs/>
        </w:rPr>
        <w:t xml:space="preserve">PONUDBENA DOKUMENTACIJA </w:t>
      </w:r>
    </w:p>
    <w:p w14:paraId="7E365B19" w14:textId="77777777" w:rsidR="00AF5560" w:rsidRDefault="00AF5560" w:rsidP="00767B45"/>
    <w:p w14:paraId="0651BDF4" w14:textId="77777777" w:rsidR="00AF5560" w:rsidRPr="00175031" w:rsidRDefault="00AF5560" w:rsidP="00767B45">
      <w:pPr>
        <w:rPr>
          <w:rFonts w:ascii="Arial" w:hAnsi="Arial" w:cs="Arial"/>
        </w:rPr>
      </w:pPr>
      <w:r w:rsidRPr="00175031">
        <w:rPr>
          <w:rFonts w:ascii="Arial" w:hAnsi="Arial" w:cs="Arial"/>
        </w:rPr>
        <w:t>Ponudbeno dokumentacijo sestavljajo naslednji dokumenti:</w:t>
      </w:r>
    </w:p>
    <w:p w14:paraId="08F0F477" w14:textId="77777777" w:rsidR="00AF5560" w:rsidRPr="00175031" w:rsidRDefault="00AF5560" w:rsidP="00767B45">
      <w:pPr>
        <w:rPr>
          <w:rFonts w:ascii="Arial" w:hAnsi="Arial" w:cs="Arial"/>
          <w:highlight w:val="yellow"/>
        </w:rPr>
      </w:pPr>
    </w:p>
    <w:p w14:paraId="1EDF1CE6" w14:textId="54345B75" w:rsidR="00AF5560" w:rsidRDefault="00AF5560" w:rsidP="00CE2B68">
      <w:pPr>
        <w:pStyle w:val="Odstavekseznama"/>
        <w:numPr>
          <w:ilvl w:val="0"/>
          <w:numId w:val="14"/>
        </w:numPr>
        <w:contextualSpacing/>
        <w:jc w:val="both"/>
        <w:rPr>
          <w:rFonts w:ascii="Arial" w:hAnsi="Arial" w:cs="Arial"/>
        </w:rPr>
      </w:pPr>
      <w:r w:rsidRPr="00175031">
        <w:rPr>
          <w:rFonts w:ascii="Arial" w:hAnsi="Arial" w:cs="Arial"/>
        </w:rPr>
        <w:t>izpolnjen obrazec št. 1</w:t>
      </w:r>
      <w:r w:rsidR="00175031">
        <w:rPr>
          <w:rFonts w:ascii="Arial" w:hAnsi="Arial" w:cs="Arial"/>
        </w:rPr>
        <w:t>:</w:t>
      </w:r>
      <w:r w:rsidR="004F7ACB">
        <w:rPr>
          <w:rFonts w:ascii="Arial" w:hAnsi="Arial" w:cs="Arial"/>
        </w:rPr>
        <w:t xml:space="preserve"> </w:t>
      </w:r>
      <w:r w:rsidRPr="00175031">
        <w:rPr>
          <w:rFonts w:ascii="Arial" w:hAnsi="Arial" w:cs="Arial"/>
        </w:rPr>
        <w:t>Po</w:t>
      </w:r>
      <w:r w:rsidR="00175031" w:rsidRPr="00175031">
        <w:rPr>
          <w:rFonts w:ascii="Arial" w:hAnsi="Arial" w:cs="Arial"/>
        </w:rPr>
        <w:t>vzetek predračuna</w:t>
      </w:r>
      <w:r w:rsidR="00867CBF">
        <w:rPr>
          <w:rFonts w:ascii="Arial" w:hAnsi="Arial" w:cs="Arial"/>
        </w:rPr>
        <w:t xml:space="preserve"> (rekapitulacija)</w:t>
      </w:r>
    </w:p>
    <w:p w14:paraId="57A5BA42" w14:textId="6B479B6F" w:rsidR="00AF5560" w:rsidRPr="00175031" w:rsidRDefault="00AF5560"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32416C">
        <w:rPr>
          <w:rFonts w:ascii="Arial" w:hAnsi="Arial" w:cs="Arial"/>
        </w:rPr>
        <w:t>2</w:t>
      </w:r>
      <w:r w:rsidRPr="00175031">
        <w:rPr>
          <w:rFonts w:ascii="Arial" w:hAnsi="Arial" w:cs="Arial"/>
        </w:rPr>
        <w:t>: Obrazec ESPD</w:t>
      </w:r>
    </w:p>
    <w:p w14:paraId="3D0D20AE" w14:textId="13ECCF98" w:rsidR="00175031" w:rsidRP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32416C">
        <w:rPr>
          <w:rFonts w:ascii="Arial" w:hAnsi="Arial" w:cs="Arial"/>
        </w:rPr>
        <w:t>3</w:t>
      </w:r>
      <w:r w:rsidRPr="00175031">
        <w:rPr>
          <w:rFonts w:ascii="Arial" w:hAnsi="Arial" w:cs="Arial"/>
        </w:rPr>
        <w:t>: Podatki o ponudniku</w:t>
      </w:r>
    </w:p>
    <w:p w14:paraId="2EDBFFA3" w14:textId="251680C7" w:rsidR="00175031" w:rsidRP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32416C">
        <w:rPr>
          <w:rFonts w:ascii="Arial" w:hAnsi="Arial" w:cs="Arial"/>
        </w:rPr>
        <w:t>4</w:t>
      </w:r>
      <w:r w:rsidRPr="00175031">
        <w:rPr>
          <w:rFonts w:ascii="Arial" w:hAnsi="Arial" w:cs="Arial"/>
        </w:rPr>
        <w:t>: Ponudbeni predračun, podan v .xls in .pdf obliki</w:t>
      </w:r>
    </w:p>
    <w:p w14:paraId="181CC996" w14:textId="094DB126" w:rsid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w:t>
      </w:r>
      <w:r>
        <w:rPr>
          <w:rFonts w:ascii="Arial" w:hAnsi="Arial" w:cs="Arial"/>
        </w:rPr>
        <w:t xml:space="preserve">obrazec št. </w:t>
      </w:r>
      <w:r w:rsidR="0032416C">
        <w:rPr>
          <w:rFonts w:ascii="Arial" w:hAnsi="Arial" w:cs="Arial"/>
        </w:rPr>
        <w:t>5</w:t>
      </w:r>
      <w:r>
        <w:rPr>
          <w:rFonts w:ascii="Arial" w:hAnsi="Arial" w:cs="Arial"/>
        </w:rPr>
        <w:t>: Izjava za gospodarski subjekt</w:t>
      </w:r>
      <w:r w:rsidR="004F7ACB">
        <w:rPr>
          <w:rFonts w:ascii="Arial" w:hAnsi="Arial" w:cs="Arial"/>
        </w:rPr>
        <w:t xml:space="preserve"> – izključitveni razlog</w:t>
      </w:r>
    </w:p>
    <w:p w14:paraId="2C90CC46" w14:textId="65BEB6D3" w:rsidR="00175031" w:rsidRDefault="00175031" w:rsidP="00CE2B68">
      <w:pPr>
        <w:pStyle w:val="Odstavekseznama"/>
        <w:numPr>
          <w:ilvl w:val="0"/>
          <w:numId w:val="14"/>
        </w:numPr>
        <w:contextualSpacing/>
        <w:jc w:val="both"/>
        <w:rPr>
          <w:rFonts w:ascii="Arial" w:hAnsi="Arial" w:cs="Arial"/>
        </w:rPr>
      </w:pPr>
      <w:r>
        <w:rPr>
          <w:rFonts w:ascii="Arial" w:hAnsi="Arial" w:cs="Arial"/>
        </w:rPr>
        <w:t xml:space="preserve">Izpolnjen obrazec: št. </w:t>
      </w:r>
      <w:r w:rsidR="0032416C">
        <w:rPr>
          <w:rFonts w:ascii="Arial" w:hAnsi="Arial" w:cs="Arial"/>
        </w:rPr>
        <w:t>6</w:t>
      </w:r>
      <w:r>
        <w:rPr>
          <w:rFonts w:ascii="Arial" w:hAnsi="Arial" w:cs="Arial"/>
        </w:rPr>
        <w:t>: Izjava o predložitvi bianco menice z menično izjavo za dobro izvedbo pogodbenih obveznosti</w:t>
      </w:r>
    </w:p>
    <w:p w14:paraId="3552001E" w14:textId="103A4E88" w:rsidR="00175031" w:rsidRDefault="00175031" w:rsidP="00CE2B68">
      <w:pPr>
        <w:pStyle w:val="Odstavekseznama"/>
        <w:numPr>
          <w:ilvl w:val="0"/>
          <w:numId w:val="14"/>
        </w:numPr>
        <w:contextualSpacing/>
        <w:jc w:val="both"/>
        <w:rPr>
          <w:rFonts w:ascii="Arial" w:hAnsi="Arial" w:cs="Arial"/>
        </w:rPr>
      </w:pPr>
      <w:r>
        <w:rPr>
          <w:rFonts w:ascii="Arial" w:hAnsi="Arial" w:cs="Arial"/>
        </w:rPr>
        <w:t xml:space="preserve">Izpolnjen obrazec št. </w:t>
      </w:r>
      <w:r w:rsidR="0032416C">
        <w:rPr>
          <w:rFonts w:ascii="Arial" w:hAnsi="Arial" w:cs="Arial"/>
        </w:rPr>
        <w:t>8</w:t>
      </w:r>
      <w:r>
        <w:rPr>
          <w:rFonts w:ascii="Arial" w:hAnsi="Arial" w:cs="Arial"/>
        </w:rPr>
        <w:t xml:space="preserve"> : </w:t>
      </w:r>
      <w:r w:rsidR="00A568DF">
        <w:rPr>
          <w:rFonts w:ascii="Arial" w:hAnsi="Arial" w:cs="Arial"/>
        </w:rPr>
        <w:t xml:space="preserve">Izjava </w:t>
      </w:r>
      <w:r>
        <w:rPr>
          <w:rFonts w:ascii="Arial" w:hAnsi="Arial" w:cs="Arial"/>
        </w:rPr>
        <w:t xml:space="preserve">podizvajalca  </w:t>
      </w:r>
    </w:p>
    <w:p w14:paraId="2A67A858" w14:textId="77777777" w:rsidR="00175031" w:rsidRPr="00175031" w:rsidRDefault="00175031" w:rsidP="00767B45">
      <w:pPr>
        <w:ind w:left="360"/>
        <w:contextualSpacing/>
        <w:jc w:val="both"/>
        <w:rPr>
          <w:rFonts w:ascii="Arial" w:hAnsi="Arial" w:cs="Arial"/>
        </w:rPr>
      </w:pPr>
    </w:p>
    <w:p w14:paraId="1846B8BB" w14:textId="77777777" w:rsidR="00AF5560" w:rsidRPr="00175031" w:rsidRDefault="00AF5560" w:rsidP="00767B45">
      <w:pPr>
        <w:jc w:val="both"/>
        <w:rPr>
          <w:rFonts w:ascii="Arial" w:hAnsi="Arial" w:cs="Arial"/>
        </w:rPr>
      </w:pPr>
      <w:r w:rsidRPr="00175031">
        <w:rPr>
          <w:rFonts w:ascii="Arial" w:hAnsi="Arial" w:cs="Arial"/>
        </w:rPr>
        <w:t>Ponudnik v ponudbi priloži le dokumente, ki so navedeni v tej točki. Po pregledu ponudb bo naročnik najugodnejšega ponudnika pozval k predložitvi dokazil, kot je navedeno pri posameznih zahtevanih pogojih oziroma razlogih za izključitev.</w:t>
      </w:r>
    </w:p>
    <w:p w14:paraId="6C29990D" w14:textId="77777777" w:rsidR="00AF5560" w:rsidRPr="00175031" w:rsidRDefault="00AF5560" w:rsidP="00767B45">
      <w:pPr>
        <w:rPr>
          <w:rFonts w:ascii="Arial" w:hAnsi="Arial" w:cs="Arial"/>
          <w:i/>
          <w:highlight w:val="yellow"/>
        </w:rPr>
      </w:pPr>
    </w:p>
    <w:p w14:paraId="12E16DA1" w14:textId="77777777" w:rsidR="00AF5560" w:rsidRPr="00175031" w:rsidRDefault="00AF5560" w:rsidP="00767B45">
      <w:pPr>
        <w:jc w:val="both"/>
        <w:rPr>
          <w:rFonts w:ascii="Arial" w:hAnsi="Arial" w:cs="Arial"/>
        </w:rPr>
      </w:pPr>
      <w:r w:rsidRPr="00175031">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D376E29" w14:textId="77777777" w:rsidR="00AF5560" w:rsidRDefault="00AF5560" w:rsidP="00767B45"/>
    <w:p w14:paraId="028A0F56" w14:textId="24D8689E" w:rsidR="00AF5560" w:rsidRDefault="00767B45" w:rsidP="00767B45">
      <w:pPr>
        <w:shd w:val="clear" w:color="auto" w:fill="E2EFD9"/>
        <w:spacing w:before="120"/>
        <w:contextualSpacing/>
      </w:pPr>
      <w:r>
        <w:rPr>
          <w:rFonts w:ascii="Arial" w:hAnsi="Arial" w:cs="Arial"/>
          <w:b/>
          <w:bCs/>
        </w:rPr>
        <w:t xml:space="preserve">4.2 </w:t>
      </w:r>
      <w:r w:rsidR="00AF5560">
        <w:rPr>
          <w:rFonts w:ascii="Arial" w:hAnsi="Arial" w:cs="Arial"/>
          <w:b/>
          <w:bCs/>
        </w:rPr>
        <w:t>SESTAVLJANJE PONUDBENE DOKUMENTACIJE</w:t>
      </w:r>
      <w:r w:rsidR="00AF5560" w:rsidRPr="00320B17">
        <w:rPr>
          <w:rFonts w:ascii="Arial" w:hAnsi="Arial" w:cs="Arial"/>
          <w:b/>
          <w:bCs/>
        </w:rPr>
        <w:t xml:space="preserve"> </w:t>
      </w:r>
    </w:p>
    <w:p w14:paraId="057B1436" w14:textId="77777777" w:rsidR="00AF5560" w:rsidRDefault="00AF5560" w:rsidP="00767B45">
      <w:pPr>
        <w:rPr>
          <w:szCs w:val="22"/>
        </w:rPr>
      </w:pPr>
    </w:p>
    <w:p w14:paraId="073C2392" w14:textId="5D6AB352" w:rsidR="00175031" w:rsidRPr="00175031" w:rsidRDefault="00175031" w:rsidP="00767B45">
      <w:pPr>
        <w:rPr>
          <w:rFonts w:ascii="Arial" w:hAnsi="Arial" w:cs="Arial"/>
          <w:szCs w:val="22"/>
          <w:u w:val="single"/>
        </w:rPr>
      </w:pPr>
      <w:r w:rsidRPr="00175031">
        <w:rPr>
          <w:rFonts w:ascii="Arial" w:hAnsi="Arial" w:cs="Arial"/>
          <w:szCs w:val="22"/>
          <w:u w:val="single"/>
        </w:rPr>
        <w:t>Dokazila o izpolnjevanju zahtev iz tehničnih specifikacij</w:t>
      </w:r>
    </w:p>
    <w:p w14:paraId="49EA964C" w14:textId="77777777" w:rsidR="00175031" w:rsidRDefault="00175031" w:rsidP="00767B45">
      <w:pPr>
        <w:rPr>
          <w:szCs w:val="22"/>
        </w:rPr>
      </w:pPr>
    </w:p>
    <w:p w14:paraId="050224DF" w14:textId="77777777" w:rsidR="00AF5560" w:rsidRDefault="00AF5560" w:rsidP="00767B45">
      <w:pPr>
        <w:jc w:val="both"/>
        <w:rPr>
          <w:rFonts w:ascii="Arial" w:hAnsi="Arial" w:cs="Arial"/>
        </w:rPr>
      </w:pPr>
      <w:bookmarkStart w:id="90" w:name="_Toc464638554"/>
      <w:bookmarkEnd w:id="90"/>
      <w:r w:rsidRPr="00175031">
        <w:rPr>
          <w:rFonts w:ascii="Arial" w:hAnsi="Arial" w:cs="Arial"/>
        </w:rPr>
        <w:t>Predmet ponudbe mora izpolnjevati najmanj minimalne tehnične zahteve, navedene v tehnični specifikaciji, ki je sestavni del te razpisne dokumentacije.</w:t>
      </w:r>
    </w:p>
    <w:p w14:paraId="2F5A5298" w14:textId="77777777" w:rsidR="00867CBF" w:rsidRPr="00867CBF" w:rsidRDefault="00867CBF" w:rsidP="00767B45">
      <w:pPr>
        <w:jc w:val="both"/>
        <w:rPr>
          <w:rFonts w:ascii="Arial" w:hAnsi="Arial" w:cs="Arial"/>
          <w:u w:val="single"/>
        </w:rPr>
      </w:pPr>
    </w:p>
    <w:p w14:paraId="467E5F1F" w14:textId="42C9A275" w:rsidR="00867CBF" w:rsidRPr="00867CBF" w:rsidRDefault="00867CBF" w:rsidP="00767B45">
      <w:pPr>
        <w:jc w:val="both"/>
        <w:rPr>
          <w:rFonts w:ascii="Arial" w:hAnsi="Arial" w:cs="Arial"/>
          <w:u w:val="single"/>
        </w:rPr>
      </w:pPr>
      <w:r w:rsidRPr="00867CBF">
        <w:rPr>
          <w:rFonts w:ascii="Arial" w:hAnsi="Arial" w:cs="Arial"/>
          <w:u w:val="single"/>
        </w:rPr>
        <w:t>Obrazec »ESPD« za vse gospodarske subjekte</w:t>
      </w:r>
    </w:p>
    <w:p w14:paraId="1B87133D" w14:textId="77777777" w:rsidR="00175031" w:rsidRDefault="00175031" w:rsidP="00767B45">
      <w:pPr>
        <w:rPr>
          <w:rFonts w:cs="Arial"/>
        </w:rPr>
      </w:pPr>
    </w:p>
    <w:p w14:paraId="3123E7C4" w14:textId="77777777" w:rsidR="00AF5560" w:rsidRPr="00867CBF" w:rsidRDefault="00AF5560" w:rsidP="00767B45">
      <w:pPr>
        <w:suppressAutoHyphens/>
        <w:autoSpaceDN w:val="0"/>
        <w:jc w:val="both"/>
        <w:textAlignment w:val="baseline"/>
        <w:rPr>
          <w:rFonts w:ascii="Arial" w:hAnsi="Arial" w:cs="Arial"/>
        </w:rPr>
      </w:pPr>
      <w:bookmarkStart w:id="91" w:name="_Toc464638557"/>
      <w:bookmarkStart w:id="92" w:name="_Toc464638559"/>
      <w:bookmarkStart w:id="93" w:name="_Toc336851796"/>
      <w:bookmarkStart w:id="94" w:name="_Toc336851748"/>
      <w:bookmarkEnd w:id="91"/>
      <w:bookmarkEnd w:id="92"/>
      <w:r w:rsidRPr="00867CBF">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7F1E1F" w14:textId="77777777" w:rsidR="00AF5560" w:rsidRPr="00867CBF" w:rsidRDefault="00AF5560" w:rsidP="00767B45">
      <w:pPr>
        <w:jc w:val="both"/>
        <w:rPr>
          <w:rFonts w:ascii="Arial" w:hAnsi="Arial" w:cs="Arial"/>
        </w:rPr>
      </w:pPr>
    </w:p>
    <w:p w14:paraId="2CB375E3" w14:textId="77777777" w:rsidR="00AF5560" w:rsidRPr="00867CBF" w:rsidRDefault="00AF5560" w:rsidP="00767B45">
      <w:pPr>
        <w:suppressAutoHyphens/>
        <w:autoSpaceDN w:val="0"/>
        <w:jc w:val="both"/>
        <w:textAlignment w:val="baseline"/>
        <w:rPr>
          <w:rFonts w:ascii="Arial" w:hAnsi="Arial" w:cs="Arial"/>
        </w:rPr>
      </w:pPr>
      <w:r w:rsidRPr="00867CBF">
        <w:rPr>
          <w:rFonts w:ascii="Arial" w:hAnsi="Arial" w:cs="Arial"/>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3" w:tgtFrame="_blank" w:tooltip="Zakon o integriteti in preprečevanju korupcije (uradno prečiščeno besedilo)" w:history="1">
        <w:r w:rsidRPr="00867CBF">
          <w:rPr>
            <w:rStyle w:val="Hiperpovezava"/>
            <w:rFonts w:ascii="Arial" w:eastAsia="Calibri" w:hAnsi="Arial" w:cs="Arial"/>
          </w:rPr>
          <w:t>69/11</w:t>
        </w:r>
      </w:hyperlink>
      <w:r w:rsidRPr="00867CBF">
        <w:rPr>
          <w:rFonts w:ascii="Arial" w:hAnsi="Arial" w:cs="Arial"/>
        </w:rPr>
        <w:t> – uradno prečiščeno besedilo, </w:t>
      </w:r>
      <w:hyperlink r:id="rId14" w:tgtFrame="_blank" w:tooltip="Zakon o spremembah in dopolnitvah Zakona o integriteti in preprečevanju korupcije" w:history="1">
        <w:r w:rsidRPr="00867CBF">
          <w:rPr>
            <w:rStyle w:val="Hiperpovezava"/>
            <w:rFonts w:ascii="Arial" w:eastAsia="Calibri" w:hAnsi="Arial" w:cs="Arial"/>
          </w:rPr>
          <w:t>158/20</w:t>
        </w:r>
      </w:hyperlink>
      <w:r w:rsidRPr="00867CBF">
        <w:rPr>
          <w:rFonts w:ascii="Arial" w:hAnsi="Arial" w:cs="Arial"/>
        </w:rPr>
        <w:t> in </w:t>
      </w:r>
      <w:hyperlink r:id="rId15" w:tgtFrame="_blank" w:tooltip="Zakon o debirokratizaciji" w:history="1">
        <w:r w:rsidRPr="00867CBF">
          <w:rPr>
            <w:rStyle w:val="Hiperpovezava"/>
            <w:rFonts w:ascii="Arial" w:eastAsia="Calibri" w:hAnsi="Arial" w:cs="Arial"/>
          </w:rPr>
          <w:t>3/22</w:t>
        </w:r>
      </w:hyperlink>
      <w:r w:rsidRPr="00867CBF">
        <w:rPr>
          <w:rFonts w:ascii="Arial" w:hAnsi="Arial" w:cs="Arial"/>
        </w:rPr>
        <w:t> – ZDeb; v nadaljnjem besedilu: ZIntPK).</w:t>
      </w:r>
    </w:p>
    <w:p w14:paraId="7BBE4B25" w14:textId="77777777" w:rsidR="00AF5560" w:rsidRPr="00867CBF" w:rsidRDefault="00AF5560" w:rsidP="00767B45">
      <w:pPr>
        <w:jc w:val="both"/>
        <w:rPr>
          <w:rFonts w:ascii="Arial" w:hAnsi="Arial" w:cs="Arial"/>
          <w:szCs w:val="22"/>
          <w:lang w:eastAsia="en-US"/>
        </w:rPr>
      </w:pPr>
    </w:p>
    <w:p w14:paraId="4E55C7CC" w14:textId="77777777" w:rsidR="00AF5560" w:rsidRPr="00867CBF" w:rsidRDefault="00AF5560" w:rsidP="00767B45">
      <w:pPr>
        <w:jc w:val="both"/>
        <w:rPr>
          <w:rFonts w:ascii="Arial" w:hAnsi="Arial" w:cs="Arial"/>
        </w:rPr>
      </w:pPr>
      <w:r w:rsidRPr="00867CBF">
        <w:rPr>
          <w:rFonts w:ascii="Arial" w:hAnsi="Arial" w:cs="Arial"/>
        </w:rPr>
        <w:t>Navedbe v ESPD in/ali dokazila, ki ji predloži gospodarski subjekt, morajo biti veljavni.</w:t>
      </w:r>
    </w:p>
    <w:p w14:paraId="4BDEB29A" w14:textId="77777777" w:rsidR="00AF5560" w:rsidRPr="00867CBF" w:rsidRDefault="00AF5560" w:rsidP="00767B45">
      <w:pPr>
        <w:jc w:val="both"/>
        <w:rPr>
          <w:rFonts w:ascii="Arial" w:hAnsi="Arial" w:cs="Arial"/>
        </w:rPr>
      </w:pPr>
    </w:p>
    <w:p w14:paraId="3976A173" w14:textId="77777777" w:rsidR="00AF5560" w:rsidRPr="00867CBF" w:rsidRDefault="00AF5560" w:rsidP="00767B45">
      <w:pPr>
        <w:jc w:val="both"/>
        <w:rPr>
          <w:rFonts w:ascii="Arial" w:hAnsi="Arial" w:cs="Arial"/>
          <w:szCs w:val="22"/>
          <w:lang w:eastAsia="en-US"/>
        </w:rPr>
      </w:pPr>
      <w:r w:rsidRPr="00867CBF">
        <w:rPr>
          <w:rFonts w:ascii="Arial" w:hAnsi="Arial" w:cs="Arial"/>
        </w:rPr>
        <w:t xml:space="preserve">Gospodarski subjekt naročnikov obrazec ESPD (datoteka XML) uvozi na spletni povezavi: </w:t>
      </w:r>
      <w:hyperlink r:id="rId16" w:history="1">
        <w:r w:rsidRPr="00867CBF">
          <w:rPr>
            <w:rStyle w:val="Hiperpovezava"/>
            <w:rFonts w:ascii="Arial" w:eastAsia="Calibri" w:hAnsi="Arial" w:cs="Arial"/>
          </w:rPr>
          <w:t>https://ejn.gov.si/espd</w:t>
        </w:r>
      </w:hyperlink>
      <w:r w:rsidRPr="00867CBF">
        <w:rPr>
          <w:rFonts w:ascii="Arial" w:hAnsi="Arial" w:cs="Arial"/>
        </w:rPr>
        <w:t xml:space="preserve"> in v njega neposredno vnese zahtevane podatke.</w:t>
      </w:r>
    </w:p>
    <w:p w14:paraId="171C9B03" w14:textId="77777777" w:rsidR="00AF5560" w:rsidRPr="00867CBF" w:rsidRDefault="00AF5560" w:rsidP="00767B45">
      <w:pPr>
        <w:jc w:val="both"/>
        <w:rPr>
          <w:rFonts w:ascii="Arial" w:hAnsi="Arial" w:cs="Arial"/>
        </w:rPr>
      </w:pPr>
    </w:p>
    <w:p w14:paraId="3F737A96" w14:textId="77777777" w:rsidR="00AF5560" w:rsidRPr="00867CBF" w:rsidRDefault="00AF5560" w:rsidP="00767B45">
      <w:pPr>
        <w:jc w:val="both"/>
        <w:rPr>
          <w:rFonts w:ascii="Arial" w:hAnsi="Arial" w:cs="Arial"/>
        </w:rPr>
      </w:pPr>
      <w:r w:rsidRPr="00867CBF">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32A4AF" w14:textId="77777777" w:rsidR="00AF5560" w:rsidRPr="00867CBF" w:rsidRDefault="00AF5560" w:rsidP="00767B45">
      <w:pPr>
        <w:jc w:val="both"/>
        <w:rPr>
          <w:rFonts w:ascii="Arial" w:hAnsi="Arial" w:cs="Arial"/>
        </w:rPr>
      </w:pPr>
    </w:p>
    <w:p w14:paraId="4DE49F65" w14:textId="77777777" w:rsidR="00AF5560" w:rsidRPr="00867CBF" w:rsidRDefault="00AF5560" w:rsidP="00767B45">
      <w:pPr>
        <w:jc w:val="both"/>
        <w:rPr>
          <w:rFonts w:ascii="Arial" w:hAnsi="Arial" w:cs="Arial"/>
        </w:rPr>
      </w:pPr>
      <w:bookmarkStart w:id="95" w:name="_Hlk511905322"/>
      <w:r w:rsidRPr="00867CBF">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96" w:name="_Hlk531606225"/>
      <w:r w:rsidRPr="00867CBF">
        <w:rPr>
          <w:rFonts w:ascii="Arial" w:hAnsi="Arial" w:cs="Arial"/>
        </w:rPr>
        <w:t>pri čemer se v slednjem primeru v skladu Splošnimi pogoji uporabe sistema e-JN šteje, da je oddan pravno zavezujoč dokument, ki ima enako veljavnost kot podpisan</w:t>
      </w:r>
      <w:bookmarkEnd w:id="96"/>
      <w:r w:rsidRPr="00867CBF">
        <w:rPr>
          <w:rFonts w:ascii="Arial" w:hAnsi="Arial" w:cs="Arial"/>
        </w:rPr>
        <w:t xml:space="preserve">. </w:t>
      </w:r>
    </w:p>
    <w:bookmarkEnd w:id="95"/>
    <w:p w14:paraId="56C3CD04" w14:textId="77777777" w:rsidR="00AF5560" w:rsidRPr="00867CBF" w:rsidRDefault="00AF5560" w:rsidP="00767B45">
      <w:pPr>
        <w:rPr>
          <w:rFonts w:ascii="Arial" w:hAnsi="Arial" w:cs="Arial"/>
        </w:rPr>
      </w:pPr>
    </w:p>
    <w:p w14:paraId="309CFECD" w14:textId="77777777" w:rsidR="00AF5560" w:rsidRPr="00867CBF" w:rsidRDefault="00AF5560" w:rsidP="0012511A">
      <w:pPr>
        <w:jc w:val="both"/>
        <w:rPr>
          <w:rFonts w:ascii="Arial" w:hAnsi="Arial" w:cs="Arial"/>
        </w:rPr>
      </w:pPr>
      <w:r w:rsidRPr="00867CBF">
        <w:rPr>
          <w:rFonts w:ascii="Arial" w:hAnsi="Arial" w:cs="Arial"/>
        </w:rPr>
        <w:lastRenderedPageBreak/>
        <w:t xml:space="preserve">Za ostale sodelujoče ponudnik v razdelek »Sodelujoči«, del »ESPD – ostali sodelujoči« priloži lastnoročno podpisane ESPD v pdf. obliki, ali v elektronski obliki podpisan xml. </w:t>
      </w:r>
    </w:p>
    <w:p w14:paraId="04629DC2" w14:textId="7064BE18" w:rsidR="00AF5560" w:rsidRDefault="00AF5560" w:rsidP="00767B45">
      <w:pPr>
        <w:pStyle w:val="Naslov3"/>
      </w:pPr>
      <w:bookmarkStart w:id="97" w:name="_Toc466382905"/>
      <w:bookmarkStart w:id="98" w:name="_Toc466382906"/>
      <w:bookmarkEnd w:id="97"/>
      <w:bookmarkEnd w:id="98"/>
    </w:p>
    <w:p w14:paraId="4726C111" w14:textId="5729EA53" w:rsidR="00867CBF" w:rsidRPr="00867CBF" w:rsidRDefault="00867CBF" w:rsidP="00767B45">
      <w:pPr>
        <w:jc w:val="both"/>
        <w:rPr>
          <w:rFonts w:ascii="Arial" w:hAnsi="Arial" w:cs="Arial"/>
          <w:u w:val="single"/>
        </w:rPr>
      </w:pPr>
      <w:r w:rsidRPr="00867CBF">
        <w:rPr>
          <w:rFonts w:ascii="Arial" w:hAnsi="Arial" w:cs="Arial"/>
          <w:u w:val="single"/>
        </w:rPr>
        <w:t>Obrazec Ponudbeni predračun</w:t>
      </w:r>
    </w:p>
    <w:p w14:paraId="2DE8A0AC" w14:textId="77777777" w:rsidR="00867CBF" w:rsidRPr="00867CBF" w:rsidRDefault="00867CBF" w:rsidP="00767B45">
      <w:pPr>
        <w:jc w:val="both"/>
        <w:rPr>
          <w:rFonts w:ascii="Arial" w:hAnsi="Arial" w:cs="Arial"/>
        </w:rPr>
      </w:pPr>
    </w:p>
    <w:p w14:paraId="564AD326" w14:textId="35C82DA8" w:rsidR="00AF5560" w:rsidRPr="00867CBF" w:rsidRDefault="00AF5560" w:rsidP="00767B45">
      <w:pPr>
        <w:jc w:val="both"/>
        <w:rPr>
          <w:rFonts w:ascii="Arial" w:hAnsi="Arial" w:cs="Arial"/>
        </w:rPr>
      </w:pPr>
      <w:r w:rsidRPr="00867CBF">
        <w:rPr>
          <w:rFonts w:ascii="Arial" w:hAnsi="Arial" w:cs="Arial"/>
        </w:rPr>
        <w:t>Ponudnik mora ponujati vse pozicije, ob upoštevanju tehničnih specifikacij, ki so del razpisne dokumentacije.</w:t>
      </w:r>
    </w:p>
    <w:p w14:paraId="0F933113" w14:textId="77777777" w:rsidR="00AF5560" w:rsidRPr="00867CBF" w:rsidRDefault="00AF5560" w:rsidP="00767B45">
      <w:pPr>
        <w:jc w:val="both"/>
        <w:rPr>
          <w:rFonts w:ascii="Arial" w:hAnsi="Arial" w:cs="Arial"/>
        </w:rPr>
      </w:pPr>
    </w:p>
    <w:p w14:paraId="1CCE5855" w14:textId="398FF5B0" w:rsidR="00AF5560" w:rsidRPr="00867CBF" w:rsidRDefault="00AF5560" w:rsidP="00767B45">
      <w:pPr>
        <w:jc w:val="both"/>
        <w:rPr>
          <w:rFonts w:ascii="Arial" w:hAnsi="Arial" w:cs="Arial"/>
        </w:rPr>
      </w:pPr>
      <w:r w:rsidRPr="00867CBF">
        <w:rPr>
          <w:rFonts w:ascii="Arial" w:hAnsi="Arial" w:cs="Arial"/>
        </w:rPr>
        <w:t xml:space="preserve">Ponudnik izpolni vse postavke v </w:t>
      </w:r>
      <w:r w:rsidR="00867CBF">
        <w:rPr>
          <w:rFonts w:ascii="Arial" w:hAnsi="Arial" w:cs="Arial"/>
        </w:rPr>
        <w:t>ponudbenem predračunu</w:t>
      </w:r>
      <w:r w:rsidRPr="00867CBF">
        <w:rPr>
          <w:rFonts w:ascii="Arial" w:hAnsi="Arial" w:cs="Arial"/>
        </w:rPr>
        <w:t xml:space="preserve">, in sicer na dve decimalni mesti natančno. </w:t>
      </w:r>
    </w:p>
    <w:p w14:paraId="331F71B9" w14:textId="77777777" w:rsidR="00AF5560" w:rsidRPr="00867CBF" w:rsidRDefault="00AF5560" w:rsidP="00767B45">
      <w:pPr>
        <w:jc w:val="both"/>
        <w:rPr>
          <w:rFonts w:ascii="Arial" w:hAnsi="Arial" w:cs="Arial"/>
        </w:rPr>
      </w:pPr>
    </w:p>
    <w:p w14:paraId="585A8C90" w14:textId="77777777" w:rsidR="00AF5560" w:rsidRPr="00867CBF" w:rsidRDefault="00AF5560" w:rsidP="00767B45">
      <w:pPr>
        <w:jc w:val="both"/>
        <w:rPr>
          <w:rFonts w:ascii="Arial" w:hAnsi="Arial" w:cs="Arial"/>
        </w:rPr>
      </w:pPr>
      <w:r w:rsidRPr="00867CBF">
        <w:rPr>
          <w:rFonts w:ascii="Arial" w:hAnsi="Arial" w:cs="Arial"/>
        </w:rPr>
        <w:t>Ponudnik mora izpolniti vse postavke v predračunu. Če ponudnik cene v posamezno postavko ne vpiše, se šteje, da predmetne postavke ne ponuja in tako ne izpolnjuje vseh zahtev naročnika iz predmetne razpisne dokumentacije.</w:t>
      </w:r>
    </w:p>
    <w:p w14:paraId="24CF5FA8" w14:textId="77777777" w:rsidR="00AF5560" w:rsidRPr="00867CBF" w:rsidRDefault="00AF5560" w:rsidP="00767B45">
      <w:pPr>
        <w:jc w:val="both"/>
        <w:rPr>
          <w:rFonts w:ascii="Arial" w:hAnsi="Arial" w:cs="Arial"/>
        </w:rPr>
      </w:pPr>
    </w:p>
    <w:p w14:paraId="429586B9" w14:textId="77777777" w:rsidR="00AF5560" w:rsidRPr="00867CBF" w:rsidRDefault="00AF5560" w:rsidP="00767B45">
      <w:pPr>
        <w:jc w:val="both"/>
        <w:rPr>
          <w:rFonts w:ascii="Arial" w:hAnsi="Arial" w:cs="Arial"/>
        </w:rPr>
      </w:pPr>
      <w:r w:rsidRPr="00867CBF">
        <w:rPr>
          <w:rFonts w:ascii="Arial" w:hAnsi="Arial" w:cs="Arial"/>
        </w:rPr>
        <w:t>Če ponudnik vpiše ceno nič (0) EUR, se šteje, da ponuja postavko brezplačno.</w:t>
      </w:r>
    </w:p>
    <w:p w14:paraId="7D5E471D" w14:textId="77777777" w:rsidR="00AF5560" w:rsidRPr="00867CBF" w:rsidRDefault="00AF5560" w:rsidP="00767B45">
      <w:pPr>
        <w:jc w:val="both"/>
        <w:rPr>
          <w:rFonts w:ascii="Arial" w:hAnsi="Arial" w:cs="Arial"/>
        </w:rPr>
      </w:pPr>
    </w:p>
    <w:p w14:paraId="24DB108F" w14:textId="77777777" w:rsidR="00AF5560" w:rsidRPr="00867CBF" w:rsidRDefault="00AF5560" w:rsidP="00767B45">
      <w:pPr>
        <w:jc w:val="both"/>
        <w:rPr>
          <w:rFonts w:ascii="Arial" w:hAnsi="Arial" w:cs="Arial"/>
        </w:rPr>
      </w:pPr>
      <w:r w:rsidRPr="00867CBF">
        <w:rPr>
          <w:rFonts w:ascii="Arial" w:hAnsi="Arial" w:cs="Arial"/>
        </w:rPr>
        <w:t>Ponudnik ne sme spreminjati vsebine predračuna.</w:t>
      </w:r>
    </w:p>
    <w:p w14:paraId="0316FC85" w14:textId="77777777" w:rsidR="00AF5560" w:rsidRPr="00867CBF" w:rsidRDefault="00AF5560" w:rsidP="00767B45">
      <w:pPr>
        <w:jc w:val="both"/>
        <w:rPr>
          <w:rFonts w:ascii="Arial" w:hAnsi="Arial" w:cs="Arial"/>
        </w:rPr>
      </w:pPr>
    </w:p>
    <w:p w14:paraId="160F2C28" w14:textId="3EE6CE77" w:rsidR="00E65D90" w:rsidRDefault="00E65D90" w:rsidP="00E65D90">
      <w:pPr>
        <w:jc w:val="both"/>
        <w:rPr>
          <w:rFonts w:ascii="Arial" w:hAnsi="Arial" w:cs="Arial"/>
        </w:rPr>
      </w:pPr>
      <w:r w:rsidRPr="00890863">
        <w:rPr>
          <w:rFonts w:ascii="Arial" w:hAnsi="Arial" w:cs="Arial"/>
        </w:rPr>
        <w:t>Ponudnik mora pri oblikovanju cen upoštevati vse materialne in nematerialne stroške, ki so potrebni za kakovostno izvedbo naročenih storitev in se zavezuje, da naročnika ne bo obremenjeval z dodatnimi strošk</w:t>
      </w:r>
      <w:r>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Pr>
          <w:rFonts w:ascii="Arial" w:hAnsi="Arial" w:cs="Arial"/>
        </w:rPr>
        <w:t>dela</w:t>
      </w:r>
      <w:r w:rsidR="00CD57EC">
        <w:rPr>
          <w:rFonts w:ascii="Arial" w:hAnsi="Arial" w:cs="Arial"/>
        </w:rPr>
        <w:t xml:space="preserve"> (razen, kjer to ni del ponudbenega predračuna)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vodenje evidenc, stroški dajatev v primeru podjemnih pogodb...</w:t>
      </w:r>
    </w:p>
    <w:p w14:paraId="351DCC47" w14:textId="77777777" w:rsidR="00AF5560" w:rsidRPr="00867CBF" w:rsidRDefault="00AF5560" w:rsidP="00767B45">
      <w:pPr>
        <w:jc w:val="both"/>
        <w:rPr>
          <w:rFonts w:ascii="Arial" w:hAnsi="Arial" w:cs="Arial"/>
        </w:rPr>
      </w:pPr>
    </w:p>
    <w:p w14:paraId="53328FBE" w14:textId="77777777" w:rsidR="00AF5560" w:rsidRPr="00867CBF" w:rsidRDefault="00AF5560" w:rsidP="00767B45">
      <w:pPr>
        <w:jc w:val="both"/>
        <w:rPr>
          <w:rFonts w:ascii="Arial" w:hAnsi="Arial" w:cs="Arial"/>
        </w:rPr>
      </w:pPr>
      <w:r w:rsidRPr="00867CBF">
        <w:rPr>
          <w:rFonts w:ascii="Arial" w:hAnsi="Arial" w:cs="Arial"/>
        </w:rPr>
        <w:t>V primeru, da bo naročnik pri pregledu in ocenjevanju ponudb odkril očitne računske napake, bo ravnal v skladu s sedmim odstavkom 89. člena ZJN-3.</w:t>
      </w:r>
    </w:p>
    <w:p w14:paraId="55C13E98" w14:textId="77777777" w:rsidR="00AF5560" w:rsidRPr="00867CBF" w:rsidRDefault="00AF5560" w:rsidP="00767B45">
      <w:pPr>
        <w:jc w:val="both"/>
        <w:rPr>
          <w:rFonts w:ascii="Arial" w:hAnsi="Arial" w:cs="Arial"/>
        </w:rPr>
      </w:pPr>
    </w:p>
    <w:p w14:paraId="718B2D80" w14:textId="77777777" w:rsidR="00AF5560" w:rsidRPr="00867CBF" w:rsidRDefault="00AF5560" w:rsidP="00767B45">
      <w:pPr>
        <w:jc w:val="both"/>
        <w:rPr>
          <w:rFonts w:ascii="Arial" w:hAnsi="Arial" w:cs="Arial"/>
        </w:rPr>
      </w:pPr>
      <w:r w:rsidRPr="00867CBF">
        <w:rPr>
          <w:rFonts w:ascii="Arial" w:hAnsi="Arial" w:cs="Arial"/>
        </w:rPr>
        <w:t xml:space="preserve">Ponudnik skladno z zgornjimi zahtevami izpolni tudi Povzetek predračuna (rekapitulacija). </w:t>
      </w:r>
    </w:p>
    <w:p w14:paraId="32C4DD40" w14:textId="498CC137" w:rsidR="00AF5560" w:rsidRPr="00867CBF" w:rsidRDefault="00AF5560" w:rsidP="00767B45">
      <w:pPr>
        <w:shd w:val="clear" w:color="auto" w:fill="FFFFFF"/>
        <w:spacing w:before="120" w:after="120"/>
        <w:jc w:val="both"/>
        <w:textAlignment w:val="baseline"/>
        <w:rPr>
          <w:rFonts w:ascii="Arial" w:hAnsi="Arial" w:cs="Arial"/>
          <w:b/>
        </w:rPr>
      </w:pPr>
      <w:r w:rsidRPr="00867CBF">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w:t>
      </w:r>
      <w:r w:rsidR="00867CBF">
        <w:rPr>
          <w:rFonts w:ascii="Arial" w:hAnsi="Arial" w:cs="Arial"/>
          <w:b/>
        </w:rPr>
        <w:t xml:space="preserve">Ponudbeni </w:t>
      </w:r>
      <w:r w:rsidRPr="00867CBF">
        <w:rPr>
          <w:rFonts w:ascii="Arial" w:hAnsi="Arial" w:cs="Arial"/>
          <w:b/>
        </w:rPr>
        <w:t>Predračun« pa naloži v razdelek »Dokumenti«, del »Ostale priloge«. »Skupna ponudbena vrednost«, ki bo vpisana v istoimenski razdelek in dokument, ki bo naložen kot predračun v del »Predračun«, bosta razvidna in dostopna na javnem odpiranju ponudb.</w:t>
      </w:r>
    </w:p>
    <w:p w14:paraId="4568A855" w14:textId="77777777" w:rsidR="00AF5560" w:rsidRDefault="00AF5560" w:rsidP="00767B45">
      <w:pPr>
        <w:jc w:val="both"/>
        <w:rPr>
          <w:rFonts w:ascii="Arial" w:hAnsi="Arial" w:cs="Arial"/>
          <w:b/>
        </w:rPr>
      </w:pPr>
      <w:r w:rsidRPr="00867CBF">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3B7DB98" w14:textId="77777777" w:rsidR="004B275D" w:rsidRDefault="004B275D" w:rsidP="00767B45">
      <w:pPr>
        <w:jc w:val="both"/>
        <w:rPr>
          <w:rFonts w:ascii="Arial" w:hAnsi="Arial" w:cs="Arial"/>
          <w:b/>
        </w:rPr>
      </w:pPr>
    </w:p>
    <w:p w14:paraId="32F56750" w14:textId="77777777" w:rsidR="004B275D" w:rsidRDefault="004B275D" w:rsidP="00767B45">
      <w:pPr>
        <w:jc w:val="both"/>
        <w:rPr>
          <w:rFonts w:ascii="Arial" w:hAnsi="Arial" w:cs="Arial"/>
          <w:b/>
        </w:rPr>
      </w:pPr>
    </w:p>
    <w:p w14:paraId="449B757F" w14:textId="77777777" w:rsidR="00412D3A" w:rsidRDefault="00412D3A" w:rsidP="00767B45">
      <w:pPr>
        <w:jc w:val="both"/>
        <w:rPr>
          <w:rFonts w:ascii="Arial" w:hAnsi="Arial" w:cs="Arial"/>
          <w:b/>
        </w:rPr>
      </w:pPr>
    </w:p>
    <w:p w14:paraId="20CD94C9" w14:textId="77777777" w:rsidR="00412D3A" w:rsidRDefault="00412D3A" w:rsidP="00767B45">
      <w:pPr>
        <w:jc w:val="both"/>
        <w:rPr>
          <w:rFonts w:ascii="Arial" w:hAnsi="Arial" w:cs="Arial"/>
          <w:b/>
        </w:rPr>
      </w:pPr>
    </w:p>
    <w:p w14:paraId="4BFCAFFA" w14:textId="77777777" w:rsidR="00412D3A" w:rsidRDefault="00412D3A" w:rsidP="00767B45">
      <w:pPr>
        <w:jc w:val="both"/>
        <w:rPr>
          <w:rFonts w:ascii="Arial" w:hAnsi="Arial" w:cs="Arial"/>
          <w:b/>
        </w:rPr>
      </w:pPr>
    </w:p>
    <w:p w14:paraId="3B55E289" w14:textId="77777777" w:rsidR="00412D3A" w:rsidRDefault="00412D3A" w:rsidP="00767B45">
      <w:pPr>
        <w:jc w:val="both"/>
        <w:rPr>
          <w:rFonts w:ascii="Arial" w:hAnsi="Arial" w:cs="Arial"/>
          <w:b/>
        </w:rPr>
      </w:pPr>
    </w:p>
    <w:p w14:paraId="03440BC4" w14:textId="77777777" w:rsidR="00412D3A" w:rsidRDefault="00412D3A" w:rsidP="00767B45">
      <w:pPr>
        <w:jc w:val="both"/>
        <w:rPr>
          <w:rFonts w:ascii="Arial" w:hAnsi="Arial" w:cs="Arial"/>
          <w:b/>
        </w:rPr>
      </w:pPr>
    </w:p>
    <w:p w14:paraId="3AEEC325" w14:textId="77777777" w:rsidR="00412D3A" w:rsidRDefault="00412D3A" w:rsidP="00767B45">
      <w:pPr>
        <w:jc w:val="both"/>
        <w:rPr>
          <w:rFonts w:ascii="Arial" w:hAnsi="Arial" w:cs="Arial"/>
          <w:b/>
        </w:rPr>
      </w:pPr>
    </w:p>
    <w:p w14:paraId="5A7132CF" w14:textId="77777777" w:rsidR="0032416C" w:rsidRDefault="0032416C" w:rsidP="00767B45">
      <w:pPr>
        <w:jc w:val="both"/>
        <w:rPr>
          <w:rFonts w:ascii="Arial" w:hAnsi="Arial" w:cs="Arial"/>
          <w:b/>
        </w:rPr>
      </w:pPr>
    </w:p>
    <w:p w14:paraId="5F026064" w14:textId="77777777" w:rsidR="0032416C" w:rsidRDefault="0032416C" w:rsidP="00767B45">
      <w:pPr>
        <w:jc w:val="both"/>
        <w:rPr>
          <w:rFonts w:ascii="Arial" w:hAnsi="Arial" w:cs="Arial"/>
          <w:b/>
        </w:rPr>
      </w:pPr>
    </w:p>
    <w:p w14:paraId="11CDC8FC" w14:textId="77777777" w:rsidR="0032416C" w:rsidRDefault="0032416C" w:rsidP="00767B45">
      <w:pPr>
        <w:jc w:val="both"/>
        <w:rPr>
          <w:rFonts w:ascii="Arial" w:hAnsi="Arial" w:cs="Arial"/>
          <w:b/>
        </w:rPr>
      </w:pPr>
    </w:p>
    <w:p w14:paraId="3069B36A" w14:textId="77777777" w:rsidR="00412D3A" w:rsidRDefault="00412D3A" w:rsidP="00767B45">
      <w:pPr>
        <w:jc w:val="both"/>
        <w:rPr>
          <w:rFonts w:ascii="Arial" w:hAnsi="Arial" w:cs="Arial"/>
          <w:b/>
        </w:rPr>
      </w:pPr>
    </w:p>
    <w:p w14:paraId="4CF0F48B" w14:textId="77777777" w:rsidR="00412D3A" w:rsidRDefault="00412D3A" w:rsidP="00767B45">
      <w:pPr>
        <w:jc w:val="both"/>
        <w:rPr>
          <w:rFonts w:ascii="Arial" w:hAnsi="Arial" w:cs="Arial"/>
          <w:b/>
        </w:rPr>
      </w:pPr>
    </w:p>
    <w:p w14:paraId="39A3A6EC" w14:textId="77777777" w:rsidR="005D5BDB" w:rsidRDefault="005D5BDB" w:rsidP="00767B45">
      <w:pPr>
        <w:jc w:val="both"/>
        <w:rPr>
          <w:rFonts w:ascii="Arial" w:hAnsi="Arial" w:cs="Arial"/>
          <w:b/>
        </w:rPr>
      </w:pPr>
    </w:p>
    <w:p w14:paraId="5223E064" w14:textId="77777777" w:rsidR="00412D3A" w:rsidRDefault="00412D3A" w:rsidP="00767B45">
      <w:pPr>
        <w:jc w:val="both"/>
        <w:rPr>
          <w:rFonts w:ascii="Arial" w:hAnsi="Arial" w:cs="Arial"/>
          <w:b/>
        </w:rPr>
      </w:pPr>
    </w:p>
    <w:p w14:paraId="3427F722" w14:textId="77777777" w:rsidR="00412D3A" w:rsidRDefault="00412D3A" w:rsidP="00767B45">
      <w:pPr>
        <w:jc w:val="both"/>
        <w:rPr>
          <w:rFonts w:ascii="Arial" w:hAnsi="Arial" w:cs="Arial"/>
          <w:b/>
        </w:rPr>
      </w:pPr>
    </w:p>
    <w:p w14:paraId="49206ACE" w14:textId="77777777" w:rsidR="00A4159B" w:rsidRPr="00A4159B" w:rsidRDefault="00A4159B" w:rsidP="00A4159B">
      <w:pPr>
        <w:contextualSpacing/>
        <w:jc w:val="both"/>
        <w:rPr>
          <w:rFonts w:ascii="Arial" w:hAnsi="Arial" w:cs="Arial"/>
        </w:rPr>
      </w:pPr>
      <w:bookmarkStart w:id="99" w:name="_Hlk508788160"/>
    </w:p>
    <w:p w14:paraId="64DA3E5B" w14:textId="12A61935" w:rsidR="00A4159B" w:rsidRDefault="009E2BA2" w:rsidP="00A4159B">
      <w:pPr>
        <w:shd w:val="clear" w:color="auto" w:fill="E2EFD9"/>
        <w:spacing w:before="120"/>
        <w:contextualSpacing/>
      </w:pPr>
      <w:r>
        <w:rPr>
          <w:rFonts w:ascii="Arial" w:hAnsi="Arial" w:cs="Arial"/>
          <w:b/>
          <w:bCs/>
        </w:rPr>
        <w:lastRenderedPageBreak/>
        <w:t xml:space="preserve">4.4 </w:t>
      </w:r>
      <w:r w:rsidR="00A4159B">
        <w:rPr>
          <w:rFonts w:ascii="Arial" w:hAnsi="Arial" w:cs="Arial"/>
          <w:b/>
          <w:bCs/>
        </w:rPr>
        <w:t xml:space="preserve">ZAVAROVANJE ZA DOBRO IZVEDBO POGODBENIH OBVEZNOSTI </w:t>
      </w:r>
    </w:p>
    <w:p w14:paraId="02A1FBCB" w14:textId="77777777" w:rsidR="00A4159B" w:rsidRDefault="00A4159B" w:rsidP="00A4159B">
      <w:pPr>
        <w:jc w:val="both"/>
        <w:rPr>
          <w:rFonts w:ascii="Arial" w:hAnsi="Arial" w:cs="Arial"/>
        </w:rPr>
      </w:pPr>
    </w:p>
    <w:p w14:paraId="0812B71E" w14:textId="4DF1716E" w:rsidR="00A4159B" w:rsidRPr="00A4159B" w:rsidRDefault="00A4159B" w:rsidP="009E2BA2">
      <w:pPr>
        <w:jc w:val="both"/>
        <w:rPr>
          <w:rFonts w:ascii="Arial" w:hAnsi="Arial" w:cs="Arial"/>
        </w:rPr>
      </w:pPr>
      <w:r w:rsidRPr="00A4159B">
        <w:rPr>
          <w:rFonts w:ascii="Arial" w:hAnsi="Arial" w:cs="Arial"/>
        </w:rPr>
        <w:t xml:space="preserve">Izbrani ponudnik mora za zavarovanje za dobro izvedbo pogodbenih obveznosti predložiti finančno zavarovanje. Finančno zavarovanje mora biti brezpogojno in plačljivo na prvi poziv. </w:t>
      </w:r>
    </w:p>
    <w:p w14:paraId="125619CD" w14:textId="77777777" w:rsidR="00A4159B" w:rsidRPr="00A4159B" w:rsidRDefault="00A4159B" w:rsidP="009E2BA2">
      <w:pPr>
        <w:jc w:val="both"/>
        <w:rPr>
          <w:rFonts w:ascii="Arial" w:hAnsi="Arial" w:cs="Arial"/>
        </w:rPr>
      </w:pPr>
    </w:p>
    <w:p w14:paraId="0B2C61D4" w14:textId="2D3BC157" w:rsidR="00A4159B" w:rsidRDefault="00A4159B" w:rsidP="009E2BA2">
      <w:pPr>
        <w:jc w:val="both"/>
        <w:rPr>
          <w:rFonts w:ascii="Arial" w:hAnsi="Arial" w:cs="Arial"/>
        </w:rPr>
      </w:pPr>
      <w:r w:rsidRPr="00A4159B">
        <w:rPr>
          <w:rFonts w:ascii="Arial" w:hAnsi="Arial" w:cs="Arial"/>
        </w:rPr>
        <w:t xml:space="preserve">Izbrani ponudnik mora </w:t>
      </w:r>
      <w:r>
        <w:rPr>
          <w:rFonts w:ascii="Arial" w:hAnsi="Arial" w:cs="Arial"/>
        </w:rPr>
        <w:t>po podpisu okvirnega sporazuma naročniku izročiti kot zavarovanje za dobro izvedbo pogodbenih obveznosti eno (1) bianco menico z m</w:t>
      </w:r>
      <w:r w:rsidR="009E2BA2">
        <w:rPr>
          <w:rFonts w:ascii="Arial" w:hAnsi="Arial" w:cs="Arial"/>
        </w:rPr>
        <w:t>e</w:t>
      </w:r>
      <w:r>
        <w:rPr>
          <w:rFonts w:ascii="Arial" w:hAnsi="Arial" w:cs="Arial"/>
        </w:rPr>
        <w:t>nično izjavo v višini 10% vrednosti okvirnega sporazuma (z DDV)</w:t>
      </w:r>
      <w:r w:rsidR="009E2BA2">
        <w:rPr>
          <w:rFonts w:ascii="Arial" w:hAnsi="Arial" w:cs="Arial"/>
        </w:rPr>
        <w:t xml:space="preserve"> z veljavnostjo en (1) mesec po izteku veljavnosti okvirnega sporazuma. </w:t>
      </w:r>
    </w:p>
    <w:p w14:paraId="0FEAF077" w14:textId="77777777" w:rsidR="009E2BA2" w:rsidRDefault="009E2BA2" w:rsidP="009E2BA2">
      <w:pPr>
        <w:jc w:val="both"/>
        <w:rPr>
          <w:rFonts w:ascii="Arial" w:hAnsi="Arial" w:cs="Arial"/>
        </w:rPr>
      </w:pPr>
    </w:p>
    <w:p w14:paraId="031DE683" w14:textId="03D09796" w:rsidR="009E2BA2" w:rsidRDefault="009E2BA2" w:rsidP="009E2BA2">
      <w:pPr>
        <w:jc w:val="both"/>
        <w:rPr>
          <w:rFonts w:ascii="Arial" w:hAnsi="Arial" w:cs="Arial"/>
        </w:rPr>
      </w:pPr>
      <w:r>
        <w:rPr>
          <w:rFonts w:ascii="Arial" w:hAnsi="Arial" w:cs="Arial"/>
        </w:rPr>
        <w:t>Menica kot zavarovanje za dobro izvedbo pogodbenih obveznosti velja v primeru celotne neizpolnitve pogodbenih obveznosti ali delne neizpolnitve pogodbenih obveznosti, če delno izpolnjena storitev izbranega ponudnika ne zadovoljuje pogodbenih zahtev.</w:t>
      </w:r>
    </w:p>
    <w:p w14:paraId="5955C7D4" w14:textId="77777777" w:rsidR="009E2BA2" w:rsidRPr="00A4159B" w:rsidRDefault="009E2BA2" w:rsidP="00A4159B">
      <w:pPr>
        <w:rPr>
          <w:rFonts w:ascii="Arial" w:hAnsi="Arial" w:cs="Arial"/>
        </w:rPr>
      </w:pPr>
    </w:p>
    <w:p w14:paraId="0384488E" w14:textId="77777777" w:rsidR="00A4159B" w:rsidRPr="00A4159B" w:rsidRDefault="00A4159B" w:rsidP="009E2BA2">
      <w:pPr>
        <w:jc w:val="both"/>
        <w:rPr>
          <w:rFonts w:ascii="Arial" w:hAnsi="Arial" w:cs="Arial"/>
        </w:rPr>
      </w:pPr>
      <w:r w:rsidRPr="00A4159B">
        <w:rPr>
          <w:rFonts w:ascii="Arial" w:hAnsi="Arial" w:cs="Arial"/>
        </w:rPr>
        <w:t>Naročnik bo unovčil zavarovanje za dobro izvedbo obveznosti okvirnega sporazuma v primeru:</w:t>
      </w:r>
    </w:p>
    <w:p w14:paraId="04E03127" w14:textId="7EED3890"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pričel izvajati svojih pogodbenih obveznosti v skladu z določili okvirnega sporazuma ali</w:t>
      </w:r>
    </w:p>
    <w:p w14:paraId="27CA562C" w14:textId="293BECFB"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izpolnil svojih pogodbenih obveznosti v skladu z določili okvirnega sporazuma ali</w:t>
      </w:r>
    </w:p>
    <w:p w14:paraId="1858A7E2" w14:textId="2880DF72"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pravočasno izpolnil svojih pogodbenih obveznosti v skladu z določili okvirnega sporazuma ali</w:t>
      </w:r>
    </w:p>
    <w:p w14:paraId="1C2D5109" w14:textId="33DEB75D"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pravilno izpolnil svojih pogodbenih obveznosti v skladu z določili okvirnega sporazuma ali</w:t>
      </w:r>
    </w:p>
    <w:p w14:paraId="118A8822" w14:textId="1B1F1D49"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bo izbrani ponudnik prenehal izpolnjevati svoje pogodbene obveznosti v skladu z določili okvirnega sporazuma.</w:t>
      </w:r>
    </w:p>
    <w:p w14:paraId="0A954D3B" w14:textId="77777777" w:rsidR="00A4159B" w:rsidRPr="00A4159B" w:rsidRDefault="00A4159B" w:rsidP="00A4159B">
      <w:pPr>
        <w:rPr>
          <w:rFonts w:ascii="Arial" w:hAnsi="Arial" w:cs="Arial"/>
        </w:rPr>
      </w:pPr>
    </w:p>
    <w:p w14:paraId="1CC091D9" w14:textId="77777777" w:rsidR="00A4159B" w:rsidRPr="00A4159B" w:rsidRDefault="00A4159B" w:rsidP="009E2BA2">
      <w:pPr>
        <w:jc w:val="both"/>
        <w:rPr>
          <w:rFonts w:ascii="Arial" w:hAnsi="Arial" w:cs="Arial"/>
        </w:rPr>
      </w:pPr>
      <w:r w:rsidRPr="00A4159B">
        <w:rPr>
          <w:rFonts w:ascii="Arial" w:hAnsi="Arial" w:cs="Arial"/>
        </w:rPr>
        <w:t>Če se bodo med trajanjem okvirnega sporazuma spremenili roki za izvedbo posla, vrsta blaga ali storitve, kakovost in količina, bo moral izvajalec temu ustrezno spremeniti tudi zavarovanje oziroma podaljšati njeno veljavnost.</w:t>
      </w:r>
    </w:p>
    <w:p w14:paraId="22A7FB44" w14:textId="77777777" w:rsidR="00A4159B" w:rsidRPr="00A4159B" w:rsidRDefault="00A4159B" w:rsidP="00A4159B">
      <w:pPr>
        <w:rPr>
          <w:rFonts w:ascii="Arial" w:hAnsi="Arial" w:cs="Arial"/>
        </w:rPr>
      </w:pPr>
    </w:p>
    <w:p w14:paraId="6353AB9F" w14:textId="5FE3EDD0" w:rsidR="009E2BA2" w:rsidRPr="006D1243" w:rsidRDefault="009E2BA2" w:rsidP="00A4159B">
      <w:pPr>
        <w:rPr>
          <w:rFonts w:ascii="Arial" w:hAnsi="Arial" w:cs="Arial"/>
          <w:b/>
          <w:bCs/>
        </w:rPr>
      </w:pPr>
      <w:r w:rsidRPr="006D1243">
        <w:rPr>
          <w:rFonts w:ascii="Arial" w:hAnsi="Arial" w:cs="Arial"/>
          <w:b/>
          <w:bCs/>
        </w:rPr>
        <w:t xml:space="preserve">Dokazilo: </w:t>
      </w:r>
    </w:p>
    <w:p w14:paraId="215F137B" w14:textId="6B73C906" w:rsidR="00A4159B" w:rsidRDefault="009E2BA2" w:rsidP="00A4159B">
      <w:pPr>
        <w:rPr>
          <w:rFonts w:ascii="Arial" w:hAnsi="Arial" w:cs="Arial"/>
        </w:rPr>
      </w:pPr>
      <w:r w:rsidRPr="009E2BA2">
        <w:rPr>
          <w:rFonts w:ascii="Arial" w:hAnsi="Arial" w:cs="Arial"/>
        </w:rPr>
        <w:t xml:space="preserve">Obrazec št. </w:t>
      </w:r>
      <w:r w:rsidR="00CD57EC">
        <w:rPr>
          <w:rFonts w:ascii="Arial" w:hAnsi="Arial" w:cs="Arial"/>
        </w:rPr>
        <w:t>7</w:t>
      </w:r>
      <w:r w:rsidR="006D1243">
        <w:rPr>
          <w:rFonts w:ascii="Arial" w:hAnsi="Arial" w:cs="Arial"/>
        </w:rPr>
        <w:t xml:space="preserve"> – Izjava o predložitvi bianco menice z menično izjavo za dobro izvedbo pogodbenih obveznosti</w:t>
      </w:r>
    </w:p>
    <w:p w14:paraId="33AB38DD" w14:textId="77777777" w:rsidR="004B275D" w:rsidRPr="009E2BA2" w:rsidRDefault="004B275D" w:rsidP="00A4159B">
      <w:pPr>
        <w:rPr>
          <w:rFonts w:ascii="Arial" w:hAnsi="Arial" w:cs="Arial"/>
        </w:rPr>
      </w:pPr>
    </w:p>
    <w:bookmarkEnd w:id="99"/>
    <w:p w14:paraId="69E995FE" w14:textId="47A3BC92" w:rsidR="00AF5560" w:rsidRDefault="00767B45" w:rsidP="00767B45">
      <w:pPr>
        <w:shd w:val="clear" w:color="auto" w:fill="E2EFD9"/>
        <w:spacing w:before="120"/>
        <w:contextualSpacing/>
      </w:pPr>
      <w:r>
        <w:rPr>
          <w:rFonts w:ascii="Arial" w:hAnsi="Arial" w:cs="Arial"/>
          <w:b/>
          <w:bCs/>
        </w:rPr>
        <w:t>4.</w:t>
      </w:r>
      <w:r w:rsidR="009E2BA2">
        <w:rPr>
          <w:rFonts w:ascii="Arial" w:hAnsi="Arial" w:cs="Arial"/>
          <w:b/>
          <w:bCs/>
        </w:rPr>
        <w:t xml:space="preserve">5 </w:t>
      </w:r>
      <w:r w:rsidR="00AF5560">
        <w:rPr>
          <w:rFonts w:ascii="Arial" w:hAnsi="Arial" w:cs="Arial"/>
          <w:b/>
          <w:bCs/>
        </w:rPr>
        <w:t>SKUPNA PONUDBA</w:t>
      </w:r>
      <w:r w:rsidR="00AF5560" w:rsidRPr="00320B17">
        <w:rPr>
          <w:rFonts w:ascii="Arial" w:hAnsi="Arial" w:cs="Arial"/>
          <w:b/>
          <w:bCs/>
        </w:rPr>
        <w:t xml:space="preserve"> </w:t>
      </w:r>
    </w:p>
    <w:p w14:paraId="412C1A06" w14:textId="77777777" w:rsidR="00AF5560" w:rsidRDefault="00AF5560" w:rsidP="00767B45">
      <w:pPr>
        <w:pStyle w:val="Naslov3"/>
      </w:pPr>
      <w:bookmarkStart w:id="100" w:name="_Toc509686755"/>
      <w:bookmarkStart w:id="101" w:name="_Toc509690863"/>
      <w:bookmarkStart w:id="102" w:name="_Toc509692020"/>
      <w:bookmarkEnd w:id="93"/>
      <w:bookmarkEnd w:id="94"/>
      <w:bookmarkEnd w:id="100"/>
      <w:bookmarkEnd w:id="101"/>
      <w:bookmarkEnd w:id="102"/>
    </w:p>
    <w:p w14:paraId="19F17385" w14:textId="1FD46E7D" w:rsidR="00AF5560" w:rsidRPr="009E2BA2" w:rsidRDefault="00AF5560" w:rsidP="00767B45">
      <w:pPr>
        <w:jc w:val="both"/>
        <w:rPr>
          <w:rFonts w:ascii="Arial" w:hAnsi="Arial" w:cs="Arial"/>
        </w:rPr>
      </w:pPr>
      <w:r w:rsidRPr="009E2BA2">
        <w:rPr>
          <w:rFonts w:ascii="Arial" w:hAnsi="Arial" w:cs="Arial"/>
        </w:rPr>
        <w:t>V primeru, da skupina ponudnikov predloži skupno ponudbo, mora vsak ponudnik izpolnjevati vse pogoje, določene v točk</w:t>
      </w:r>
      <w:r w:rsidR="00767B45" w:rsidRPr="009E2BA2">
        <w:rPr>
          <w:rFonts w:ascii="Arial" w:hAnsi="Arial" w:cs="Arial"/>
        </w:rPr>
        <w:t>i 2.1</w:t>
      </w:r>
      <w:r w:rsidRPr="009E2BA2">
        <w:rPr>
          <w:rFonts w:ascii="Arial" w:hAnsi="Arial" w:cs="Arial"/>
        </w:rPr>
        <w:t>. Vsi ponudniki v skupni ponudbi morajo podati dokumente, ki se nanašajo na dokazovanje navedenih pogojev, posamično.</w:t>
      </w:r>
    </w:p>
    <w:p w14:paraId="5EE976CD" w14:textId="77777777" w:rsidR="00AF5560" w:rsidRPr="009E2BA2" w:rsidRDefault="00AF5560" w:rsidP="00767B45">
      <w:pPr>
        <w:jc w:val="both"/>
        <w:rPr>
          <w:rFonts w:ascii="Arial" w:hAnsi="Arial" w:cs="Arial"/>
        </w:rPr>
      </w:pPr>
    </w:p>
    <w:p w14:paraId="3D7F8D3C" w14:textId="3A46FDD8" w:rsidR="00AF5560" w:rsidRPr="009E2BA2" w:rsidRDefault="00AF5560" w:rsidP="00767B45">
      <w:pPr>
        <w:jc w:val="both"/>
        <w:rPr>
          <w:rFonts w:ascii="Arial" w:hAnsi="Arial" w:cs="Arial"/>
        </w:rPr>
      </w:pPr>
      <w:r w:rsidRPr="009E2BA2">
        <w:rPr>
          <w:rFonts w:ascii="Arial" w:hAnsi="Arial" w:cs="Arial"/>
        </w:rPr>
        <w:t>Pogoje, določene v točk</w:t>
      </w:r>
      <w:r w:rsidR="00767B45" w:rsidRPr="009E2BA2">
        <w:rPr>
          <w:rFonts w:ascii="Arial" w:hAnsi="Arial" w:cs="Arial"/>
        </w:rPr>
        <w:t>i 2.2</w:t>
      </w:r>
      <w:r w:rsidRPr="009E2BA2">
        <w:rPr>
          <w:rFonts w:ascii="Arial" w:hAnsi="Arial" w:cs="Arial"/>
        </w:rPr>
        <w:t xml:space="preserve"> lahko ponudniki izpolnjujejo kumulativno. Dokumente, ki se nanašajo na dokazovanje teh pogojev, poda katerikoli ponudnik v skupni ponudbi.</w:t>
      </w:r>
    </w:p>
    <w:p w14:paraId="615A0CD0" w14:textId="77777777" w:rsidR="00AF5560" w:rsidRPr="009E2BA2" w:rsidRDefault="00AF5560" w:rsidP="00767B45">
      <w:pPr>
        <w:jc w:val="both"/>
        <w:rPr>
          <w:rFonts w:ascii="Arial" w:hAnsi="Arial" w:cs="Arial"/>
        </w:rPr>
      </w:pPr>
    </w:p>
    <w:p w14:paraId="56AA757B" w14:textId="77777777" w:rsidR="00AF5560" w:rsidRPr="009E2BA2" w:rsidRDefault="00AF5560" w:rsidP="00767B45">
      <w:pPr>
        <w:jc w:val="both"/>
        <w:rPr>
          <w:rFonts w:ascii="Arial" w:hAnsi="Arial" w:cs="Arial"/>
        </w:rPr>
      </w:pPr>
      <w:r w:rsidRPr="009E2BA2">
        <w:rPr>
          <w:rFonts w:ascii="Arial" w:hAnsi="Arial" w:cs="Arial"/>
        </w:rPr>
        <w:t>Vsi ponudniki v skupni ponudbi morajo izpolniti ESPD posamično in v njem navesti vse zahtevane podatke.</w:t>
      </w:r>
    </w:p>
    <w:p w14:paraId="5D5E253E" w14:textId="77777777" w:rsidR="00767B45" w:rsidRPr="009E2BA2" w:rsidRDefault="00767B45" w:rsidP="00767B45">
      <w:pPr>
        <w:jc w:val="both"/>
        <w:rPr>
          <w:rFonts w:ascii="Arial" w:hAnsi="Arial" w:cs="Arial"/>
        </w:rPr>
      </w:pPr>
    </w:p>
    <w:p w14:paraId="5EAFD049" w14:textId="6A09AA47" w:rsidR="00AF5560" w:rsidRPr="009E2BA2" w:rsidRDefault="00AF5560" w:rsidP="009E2BA2">
      <w:pPr>
        <w:jc w:val="both"/>
        <w:rPr>
          <w:rFonts w:ascii="Arial" w:hAnsi="Arial" w:cs="Arial"/>
        </w:rPr>
      </w:pPr>
      <w:r w:rsidRPr="005A7042">
        <w:rPr>
          <w:rFonts w:ascii="Arial" w:hAnsi="Arial" w:cs="Arial"/>
        </w:rPr>
        <w:t xml:space="preserve">Obrazec </w:t>
      </w:r>
      <w:r w:rsidR="005A7042" w:rsidRPr="005A7042">
        <w:rPr>
          <w:rFonts w:ascii="Arial" w:hAnsi="Arial" w:cs="Arial"/>
        </w:rPr>
        <w:t>št. 5 – Ponudbeni predračun</w:t>
      </w:r>
      <w:r w:rsidRPr="009E2BA2">
        <w:rPr>
          <w:rFonts w:ascii="Arial" w:hAnsi="Arial" w:cs="Arial"/>
        </w:rPr>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9D664B4" w14:textId="77777777" w:rsidR="00AF5560" w:rsidRPr="009E2BA2" w:rsidRDefault="00AF5560" w:rsidP="00767B45">
      <w:pPr>
        <w:rPr>
          <w:rFonts w:ascii="Arial" w:hAnsi="Arial" w:cs="Arial"/>
        </w:rPr>
      </w:pPr>
    </w:p>
    <w:p w14:paraId="50E1FB3F" w14:textId="77777777" w:rsidR="00AF5560" w:rsidRPr="009E2BA2" w:rsidRDefault="00AF5560" w:rsidP="009E2BA2">
      <w:pPr>
        <w:jc w:val="both"/>
        <w:rPr>
          <w:rFonts w:ascii="Arial" w:hAnsi="Arial" w:cs="Arial"/>
        </w:rPr>
      </w:pPr>
      <w:r w:rsidRPr="009E2BA2">
        <w:rPr>
          <w:rFonts w:ascii="Arial" w:hAnsi="Arial" w:cs="Arial"/>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8708006" w14:textId="77777777" w:rsidR="00AF5560" w:rsidRPr="009E2BA2" w:rsidRDefault="00AF5560" w:rsidP="00767B45">
      <w:pPr>
        <w:rPr>
          <w:rFonts w:ascii="Arial" w:hAnsi="Arial" w:cs="Arial"/>
        </w:rPr>
      </w:pPr>
    </w:p>
    <w:p w14:paraId="22E330BB" w14:textId="223A058B" w:rsidR="00AF5560" w:rsidRPr="009E2BA2" w:rsidRDefault="009E2BA2" w:rsidP="00767B45">
      <w:pPr>
        <w:rPr>
          <w:rFonts w:ascii="Arial" w:hAnsi="Arial" w:cs="Arial"/>
        </w:rPr>
      </w:pPr>
      <w:r>
        <w:rPr>
          <w:rFonts w:ascii="Arial" w:hAnsi="Arial" w:cs="Arial"/>
        </w:rPr>
        <w:t xml:space="preserve">Če </w:t>
      </w:r>
      <w:r w:rsidR="00AF5560" w:rsidRPr="009E2BA2">
        <w:rPr>
          <w:rFonts w:ascii="Arial" w:hAnsi="Arial" w:cs="Arial"/>
        </w:rPr>
        <w:t>skupna ponudba ni podana za vse sklope, naj bo iz navedbe razvidno, za katere sklope je podana skupna ponudba, in kateri skupni ponudniki oddajajo ponudbo za posamezen sklop.</w:t>
      </w:r>
    </w:p>
    <w:p w14:paraId="00D13D45" w14:textId="77777777" w:rsidR="00AF5560" w:rsidRPr="009E2BA2" w:rsidRDefault="00AF5560" w:rsidP="00767B45">
      <w:pPr>
        <w:rPr>
          <w:rFonts w:ascii="Arial" w:hAnsi="Arial" w:cs="Arial"/>
        </w:rPr>
      </w:pPr>
    </w:p>
    <w:p w14:paraId="7628308B" w14:textId="04BA399A" w:rsidR="00AF5560" w:rsidRPr="009E2BA2" w:rsidRDefault="00AF5560" w:rsidP="009E2BA2">
      <w:pPr>
        <w:jc w:val="both"/>
        <w:rPr>
          <w:rFonts w:ascii="Arial" w:hAnsi="Arial" w:cs="Arial"/>
        </w:rPr>
      </w:pPr>
      <w:r w:rsidRPr="009E2BA2">
        <w:rPr>
          <w:rFonts w:ascii="Arial" w:hAnsi="Arial" w:cs="Arial"/>
        </w:rPr>
        <w:lastRenderedPageBreak/>
        <w:t>V primeru, da bo takšna skupina ponudnikov izbrana za izvedbo predmetnega naročila, bo naročnik lahko zahteval</w:t>
      </w:r>
      <w:r w:rsidR="009E2BA2" w:rsidRPr="009E2BA2">
        <w:rPr>
          <w:rFonts w:ascii="Arial" w:hAnsi="Arial" w:cs="Arial"/>
        </w:rPr>
        <w:t xml:space="preserve"> </w:t>
      </w:r>
      <w:r w:rsidRPr="009E2BA2">
        <w:rPr>
          <w:rFonts w:ascii="Arial" w:hAnsi="Arial" w:cs="Arial"/>
        </w:rPr>
        <w:t>akt o skupni izvedbi naročila (na primer pogodbo o sodelovanju), v katerem bodo natančno opredeljene naloge in odgovornost posameznih ponudnikov za izvedbo naročila. Ne glede na to pa ponudniki odgovarjajo naročniku solidarno.</w:t>
      </w:r>
    </w:p>
    <w:p w14:paraId="7EDB3257" w14:textId="77777777" w:rsidR="00AF5560" w:rsidRPr="009E2BA2" w:rsidRDefault="00AF5560" w:rsidP="00767B45">
      <w:pPr>
        <w:rPr>
          <w:rFonts w:ascii="Arial" w:hAnsi="Arial" w:cs="Arial"/>
        </w:rPr>
      </w:pPr>
    </w:p>
    <w:p w14:paraId="3A2723EC" w14:textId="77777777" w:rsidR="00AF5560" w:rsidRDefault="00AF5560" w:rsidP="00767B45"/>
    <w:p w14:paraId="0A99F95E" w14:textId="1B0EF922" w:rsidR="00AF5560" w:rsidRDefault="009E2BA2" w:rsidP="00767B45">
      <w:pPr>
        <w:shd w:val="clear" w:color="auto" w:fill="E2EFD9"/>
        <w:spacing w:before="120"/>
        <w:contextualSpacing/>
      </w:pPr>
      <w:r>
        <w:rPr>
          <w:rFonts w:ascii="Arial" w:hAnsi="Arial" w:cs="Arial"/>
          <w:b/>
          <w:bCs/>
        </w:rPr>
        <w:t xml:space="preserve">4.6 </w:t>
      </w:r>
      <w:r w:rsidR="00AF5560">
        <w:rPr>
          <w:rFonts w:ascii="Arial" w:hAnsi="Arial" w:cs="Arial"/>
          <w:b/>
          <w:bCs/>
        </w:rPr>
        <w:t>PONUDBA S PODIZVAJALCI</w:t>
      </w:r>
      <w:r w:rsidR="00AF5560" w:rsidRPr="00320B17">
        <w:rPr>
          <w:rFonts w:ascii="Arial" w:hAnsi="Arial" w:cs="Arial"/>
          <w:b/>
          <w:bCs/>
        </w:rPr>
        <w:t xml:space="preserve"> </w:t>
      </w:r>
    </w:p>
    <w:p w14:paraId="50003C73" w14:textId="77777777" w:rsidR="00AF5560" w:rsidRDefault="00AF5560" w:rsidP="00767B45"/>
    <w:p w14:paraId="341BF58C" w14:textId="77777777" w:rsidR="00AF5560" w:rsidRPr="009E2BA2" w:rsidRDefault="00AF5560" w:rsidP="009E2BA2">
      <w:pPr>
        <w:jc w:val="both"/>
        <w:rPr>
          <w:rFonts w:ascii="Arial" w:hAnsi="Arial" w:cs="Arial"/>
        </w:rPr>
      </w:pPr>
      <w:r w:rsidRPr="009E2BA2">
        <w:rPr>
          <w:rFonts w:ascii="Arial" w:hAnsi="Arial"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2FA7D9AC" w14:textId="77777777" w:rsidR="00AF5560" w:rsidRPr="009E2BA2" w:rsidRDefault="00AF5560" w:rsidP="009E2BA2">
      <w:pPr>
        <w:jc w:val="both"/>
        <w:rPr>
          <w:rFonts w:ascii="Arial" w:hAnsi="Arial" w:cs="Arial"/>
        </w:rPr>
      </w:pPr>
    </w:p>
    <w:p w14:paraId="55565ED8" w14:textId="77777777" w:rsidR="00AF5560" w:rsidRPr="009E2BA2" w:rsidRDefault="00AF5560" w:rsidP="009E2BA2">
      <w:pPr>
        <w:jc w:val="both"/>
        <w:rPr>
          <w:rFonts w:ascii="Arial" w:hAnsi="Arial" w:cs="Arial"/>
        </w:rPr>
      </w:pPr>
      <w:r w:rsidRPr="009E2BA2">
        <w:rPr>
          <w:rFonts w:ascii="Arial" w:hAnsi="Arial" w:cs="Arial"/>
        </w:rPr>
        <w:t>Če ponudnik podizvajalca ne prijavlja na vse sklope, naj bo iz navedbe v ESPD za posameznega podizvajalca razvidno, za katere sklope je prijavljen posamezen podizvajalec.</w:t>
      </w:r>
    </w:p>
    <w:p w14:paraId="6D81699F" w14:textId="77777777" w:rsidR="00AF5560" w:rsidRPr="009E2BA2" w:rsidRDefault="00AF5560" w:rsidP="009E2BA2">
      <w:pPr>
        <w:jc w:val="both"/>
        <w:rPr>
          <w:rFonts w:ascii="Arial" w:hAnsi="Arial" w:cs="Arial"/>
        </w:rPr>
      </w:pPr>
    </w:p>
    <w:p w14:paraId="18BDDAD8" w14:textId="7174E0BC" w:rsidR="00AF5560" w:rsidRPr="009E2BA2" w:rsidRDefault="00AF5560" w:rsidP="009E2BA2">
      <w:pPr>
        <w:jc w:val="both"/>
        <w:rPr>
          <w:rFonts w:ascii="Arial" w:hAnsi="Arial" w:cs="Arial"/>
        </w:rPr>
      </w:pPr>
      <w:r w:rsidRPr="009E2BA2">
        <w:rPr>
          <w:rFonts w:ascii="Arial" w:hAnsi="Arial" w:cs="Arial"/>
        </w:rPr>
        <w:t>Če bodo pri podizvajalcu obstajali razlogi za izključitev oziroma ne bo izpolnjeval ustreznih pogojev za sodelovanje, bo naročnik podizvajalca zavrnil in zahteval njegovo zamenjavo.</w:t>
      </w:r>
    </w:p>
    <w:p w14:paraId="46816177" w14:textId="77777777" w:rsidR="00AF5560" w:rsidRPr="009E2BA2" w:rsidRDefault="00AF5560" w:rsidP="009E2BA2">
      <w:pPr>
        <w:jc w:val="both"/>
        <w:rPr>
          <w:rFonts w:ascii="Arial" w:hAnsi="Arial" w:cs="Arial"/>
        </w:rPr>
      </w:pPr>
    </w:p>
    <w:p w14:paraId="6C84F9A1" w14:textId="660DBD56" w:rsidR="00AF5560" w:rsidRPr="009E2BA2" w:rsidRDefault="00AF5560" w:rsidP="009E2BA2">
      <w:pPr>
        <w:jc w:val="both"/>
        <w:rPr>
          <w:rFonts w:ascii="Arial" w:hAnsi="Arial" w:cs="Arial"/>
        </w:rPr>
      </w:pPr>
      <w:r w:rsidRPr="009E2BA2">
        <w:rPr>
          <w:rFonts w:ascii="Arial" w:hAnsi="Arial" w:cs="Arial"/>
        </w:rPr>
        <w:t xml:space="preserve">Podizvajalec mora enako </w:t>
      </w:r>
      <w:r w:rsidR="009E2BA2">
        <w:rPr>
          <w:rFonts w:ascii="Arial" w:hAnsi="Arial" w:cs="Arial"/>
        </w:rPr>
        <w:t xml:space="preserve">oziroma skupaj s </w:t>
      </w:r>
      <w:r w:rsidRPr="009E2BA2">
        <w:rPr>
          <w:rFonts w:ascii="Arial" w:hAnsi="Arial" w:cs="Arial"/>
        </w:rPr>
        <w:t>ponudnik</w:t>
      </w:r>
      <w:r w:rsidR="009E2BA2">
        <w:rPr>
          <w:rFonts w:ascii="Arial" w:hAnsi="Arial" w:cs="Arial"/>
        </w:rPr>
        <w:t>om</w:t>
      </w:r>
      <w:r w:rsidRPr="009E2BA2">
        <w:rPr>
          <w:rFonts w:ascii="Arial" w:hAnsi="Arial" w:cs="Arial"/>
        </w:rPr>
        <w:t xml:space="preserve"> izpolnjevati pogoje pod točkami</w:t>
      </w:r>
      <w:r w:rsidR="009E2BA2">
        <w:rPr>
          <w:rFonts w:ascii="Arial" w:hAnsi="Arial" w:cs="Arial"/>
        </w:rPr>
        <w:t xml:space="preserve"> 2.2.</w:t>
      </w:r>
      <w:r w:rsidRPr="009E2BA2">
        <w:rPr>
          <w:rFonts w:ascii="Arial" w:hAnsi="Arial" w:cs="Arial"/>
        </w:rPr>
        <w:t xml:space="preserve"> teh navodil</w:t>
      </w:r>
      <w:r w:rsidR="009E2BA2">
        <w:rPr>
          <w:rFonts w:ascii="Arial" w:hAnsi="Arial" w:cs="Arial"/>
        </w:rPr>
        <w:t>.</w:t>
      </w:r>
      <w:r w:rsidRPr="009E2BA2">
        <w:rPr>
          <w:rFonts w:ascii="Arial" w:hAnsi="Arial" w:cs="Arial"/>
        </w:rPr>
        <w:t xml:space="preserve"> </w:t>
      </w:r>
    </w:p>
    <w:p w14:paraId="446988CE" w14:textId="77777777" w:rsidR="00AF5560" w:rsidRPr="009E2BA2" w:rsidRDefault="00AF5560" w:rsidP="009E2BA2">
      <w:pPr>
        <w:jc w:val="both"/>
        <w:rPr>
          <w:rFonts w:ascii="Arial" w:hAnsi="Arial" w:cs="Arial"/>
        </w:rPr>
      </w:pPr>
    </w:p>
    <w:p w14:paraId="1FB20F4B" w14:textId="77777777" w:rsidR="00AF5560" w:rsidRPr="009E2BA2" w:rsidRDefault="00AF5560" w:rsidP="009E2BA2">
      <w:pPr>
        <w:jc w:val="both"/>
        <w:rPr>
          <w:rFonts w:ascii="Arial" w:hAnsi="Arial" w:cs="Arial"/>
        </w:rPr>
      </w:pPr>
      <w:r w:rsidRPr="009E2BA2">
        <w:rPr>
          <w:rFonts w:ascii="Arial" w:hAnsi="Arial" w:cs="Arial"/>
        </w:rPr>
        <w:t>Ponudnik mora za posameznega podizvajalca priložiti enaka dokazila za izpolnjevanje pogojev, določenih v prejšnjem stavku, kot jih mora priložiti zase, razen pri pogojih, kjer so že predvidena dokazila, ki jih mora podizvajalec predložiti.</w:t>
      </w:r>
    </w:p>
    <w:p w14:paraId="0D017C87" w14:textId="77777777" w:rsidR="00AF5560" w:rsidRPr="009E2BA2" w:rsidRDefault="00AF5560" w:rsidP="009E2BA2">
      <w:pPr>
        <w:jc w:val="both"/>
        <w:rPr>
          <w:rFonts w:ascii="Arial" w:hAnsi="Arial" w:cs="Arial"/>
        </w:rPr>
      </w:pPr>
    </w:p>
    <w:p w14:paraId="0D12F713" w14:textId="77777777" w:rsidR="00AF5560" w:rsidRPr="009E2BA2" w:rsidRDefault="00AF5560" w:rsidP="009E2BA2">
      <w:pPr>
        <w:jc w:val="both"/>
        <w:rPr>
          <w:rFonts w:ascii="Arial" w:hAnsi="Arial" w:cs="Arial"/>
        </w:rPr>
      </w:pPr>
      <w:r w:rsidRPr="009E2BA2">
        <w:rPr>
          <w:rFonts w:ascii="Arial" w:hAnsi="Arial" w:cs="Arial"/>
        </w:rPr>
        <w:t>Če bo ponudnik izvajal javno naročilo s podizvajalci, mora v ponudbi:</w:t>
      </w:r>
    </w:p>
    <w:p w14:paraId="2B9D57F0"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navesti vse podizvajalce ter vsak del javnega naročila, ki ga namerava oddati v podizvajanje, </w:t>
      </w:r>
    </w:p>
    <w:p w14:paraId="4E436954"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kontaktne podatke in zakonite zastopnike predlaganih podizvajalcev, </w:t>
      </w:r>
    </w:p>
    <w:p w14:paraId="0B2C9EE0"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izpolnjene ESPD teh podizvajalcev v skladu z 79. členom ZJN-3 ter </w:t>
      </w:r>
    </w:p>
    <w:p w14:paraId="49D7A54E"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priložiti zahtevo podizvajalca za neposredno plačilo, </w:t>
      </w:r>
      <w:r w:rsidRPr="009E2BA2">
        <w:rPr>
          <w:rFonts w:ascii="Arial" w:hAnsi="Arial" w:cs="Arial"/>
          <w:b/>
          <w:bCs/>
        </w:rPr>
        <w:t>če podizvajalec to zahteva.</w:t>
      </w:r>
    </w:p>
    <w:p w14:paraId="70ED886F" w14:textId="77777777" w:rsidR="00AF5560" w:rsidRPr="009E2BA2" w:rsidRDefault="00AF5560" w:rsidP="009E2BA2">
      <w:pPr>
        <w:jc w:val="both"/>
        <w:rPr>
          <w:rFonts w:ascii="Arial" w:hAnsi="Arial" w:cs="Arial"/>
        </w:rPr>
      </w:pPr>
    </w:p>
    <w:p w14:paraId="63980821" w14:textId="77777777" w:rsidR="00AF5560" w:rsidRPr="009E2BA2" w:rsidRDefault="00AF5560" w:rsidP="009E2BA2">
      <w:pPr>
        <w:jc w:val="both"/>
        <w:rPr>
          <w:rFonts w:ascii="Arial" w:hAnsi="Arial" w:cs="Arial"/>
        </w:rPr>
      </w:pPr>
      <w:r w:rsidRPr="009E2BA2">
        <w:rPr>
          <w:rFonts w:ascii="Arial" w:hAnsi="Arial"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A7CB2ED" w14:textId="77777777" w:rsidR="00AF5560" w:rsidRPr="009E2BA2" w:rsidRDefault="00AF5560" w:rsidP="009E2BA2">
      <w:pPr>
        <w:ind w:left="357"/>
        <w:jc w:val="both"/>
        <w:rPr>
          <w:rFonts w:ascii="Arial" w:hAnsi="Arial" w:cs="Arial"/>
        </w:rPr>
      </w:pPr>
    </w:p>
    <w:p w14:paraId="7CE91F3C" w14:textId="77777777" w:rsidR="00AF5560" w:rsidRPr="009E2BA2" w:rsidRDefault="00AF5560" w:rsidP="009E2BA2">
      <w:pPr>
        <w:jc w:val="both"/>
        <w:rPr>
          <w:rFonts w:ascii="Arial" w:hAnsi="Arial" w:cs="Arial"/>
        </w:rPr>
      </w:pPr>
      <w:r w:rsidRPr="009E2BA2">
        <w:rPr>
          <w:rFonts w:ascii="Arial" w:hAnsi="Arial" w:cs="Arial"/>
        </w:rPr>
        <w:t xml:space="preserve">Naročnik bo zavrnil vsakega naknadno nominiranega podizvajalca: </w:t>
      </w:r>
    </w:p>
    <w:p w14:paraId="16604BA4" w14:textId="08ED5C98" w:rsidR="00AF5560" w:rsidRPr="009E2BA2" w:rsidRDefault="00AF5560" w:rsidP="00CE2B68">
      <w:pPr>
        <w:numPr>
          <w:ilvl w:val="0"/>
          <w:numId w:val="9"/>
        </w:numPr>
        <w:jc w:val="both"/>
        <w:rPr>
          <w:rFonts w:ascii="Arial" w:hAnsi="Arial" w:cs="Arial"/>
        </w:rPr>
      </w:pPr>
      <w:r w:rsidRPr="009E2BA2">
        <w:rPr>
          <w:rFonts w:ascii="Arial" w:hAnsi="Arial" w:cs="Arial"/>
        </w:rPr>
        <w:t xml:space="preserve">če zanj obstajajo razlogi za izključitev, kot so navedeni v poglavju </w:t>
      </w:r>
      <w:r w:rsidR="009E2BA2">
        <w:rPr>
          <w:rFonts w:ascii="Arial" w:hAnsi="Arial" w:cs="Arial"/>
        </w:rPr>
        <w:t xml:space="preserve">2.1 </w:t>
      </w:r>
      <w:r w:rsidRPr="009E2BA2">
        <w:rPr>
          <w:rFonts w:ascii="Arial" w:hAnsi="Arial" w:cs="Arial"/>
        </w:rPr>
        <w:t xml:space="preserve">te razpisne dokumentacije ter zahteval zamenjavo, </w:t>
      </w:r>
    </w:p>
    <w:p w14:paraId="07429C63" w14:textId="77777777" w:rsidR="00AF5560" w:rsidRPr="009E2BA2" w:rsidRDefault="00AF5560" w:rsidP="00CE2B68">
      <w:pPr>
        <w:numPr>
          <w:ilvl w:val="0"/>
          <w:numId w:val="9"/>
        </w:numPr>
        <w:jc w:val="both"/>
        <w:rPr>
          <w:rFonts w:ascii="Arial" w:hAnsi="Arial" w:cs="Arial"/>
        </w:rPr>
      </w:pPr>
      <w:r w:rsidRPr="009E2BA2">
        <w:rPr>
          <w:rFonts w:ascii="Arial" w:hAnsi="Arial" w:cs="Arial"/>
        </w:rPr>
        <w:t>če bi to lahko vplivalo na nemoteno izvajanje ali dokončanje del,</w:t>
      </w:r>
    </w:p>
    <w:p w14:paraId="21763239" w14:textId="77777777" w:rsidR="00AF5560" w:rsidRPr="009E2BA2" w:rsidRDefault="00AF5560" w:rsidP="00CE2B68">
      <w:pPr>
        <w:numPr>
          <w:ilvl w:val="0"/>
          <w:numId w:val="9"/>
        </w:numPr>
        <w:jc w:val="both"/>
        <w:rPr>
          <w:rFonts w:ascii="Arial" w:hAnsi="Arial" w:cs="Arial"/>
        </w:rPr>
      </w:pPr>
      <w:r w:rsidRPr="009E2BA2">
        <w:rPr>
          <w:rFonts w:ascii="Arial" w:hAnsi="Arial" w:cs="Arial"/>
        </w:rPr>
        <w:t xml:space="preserve">če novi podizvajalec ne izpolnjuje pogojev v zvezi z oddajo javnega naročila. </w:t>
      </w:r>
    </w:p>
    <w:p w14:paraId="4E716748" w14:textId="77777777" w:rsidR="00AF5560" w:rsidRPr="009E2BA2" w:rsidRDefault="00AF5560" w:rsidP="009E2BA2">
      <w:pPr>
        <w:jc w:val="both"/>
        <w:rPr>
          <w:rFonts w:ascii="Arial" w:hAnsi="Arial" w:cs="Arial"/>
          <w:lang w:eastAsia="en-US"/>
        </w:rPr>
      </w:pPr>
    </w:p>
    <w:p w14:paraId="6F94264C" w14:textId="77777777" w:rsidR="00AF5560" w:rsidRPr="009E2BA2" w:rsidRDefault="00AF5560" w:rsidP="009E2BA2">
      <w:pPr>
        <w:jc w:val="both"/>
        <w:rPr>
          <w:rFonts w:ascii="Arial" w:hAnsi="Arial" w:cs="Arial"/>
        </w:rPr>
      </w:pPr>
      <w:r w:rsidRPr="009E2BA2">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18E1617" w14:textId="77777777" w:rsidR="00AF5560" w:rsidRPr="009E2BA2" w:rsidRDefault="00AF5560" w:rsidP="00CE2B68">
      <w:pPr>
        <w:numPr>
          <w:ilvl w:val="0"/>
          <w:numId w:val="9"/>
        </w:numPr>
        <w:jc w:val="both"/>
        <w:rPr>
          <w:rFonts w:ascii="Arial" w:hAnsi="Arial" w:cs="Arial"/>
        </w:rPr>
      </w:pPr>
      <w:r w:rsidRPr="009E2BA2">
        <w:rPr>
          <w:rFonts w:ascii="Arial" w:hAnsi="Arial" w:cs="Arial"/>
        </w:rPr>
        <w:t>glavni izvajalec v pogodbi pooblastiti naročnika, da na podlagi potrjenega računa oziroma situacije s strani glavnega izvajalca neposredno plačuje podizvajalcu,</w:t>
      </w:r>
    </w:p>
    <w:p w14:paraId="62F23A28" w14:textId="77777777" w:rsidR="00AF5560" w:rsidRPr="009E2BA2" w:rsidRDefault="00AF5560" w:rsidP="00CE2B68">
      <w:pPr>
        <w:numPr>
          <w:ilvl w:val="0"/>
          <w:numId w:val="9"/>
        </w:numPr>
        <w:jc w:val="both"/>
        <w:rPr>
          <w:rFonts w:ascii="Arial" w:hAnsi="Arial" w:cs="Arial"/>
        </w:rPr>
      </w:pPr>
      <w:r w:rsidRPr="009E2BA2">
        <w:rPr>
          <w:rFonts w:ascii="Arial" w:hAnsi="Arial" w:cs="Arial"/>
        </w:rPr>
        <w:t>podizvajalec predložiti soglasje, na podlagi katerega naročnik namesto ponudnika poravna podizvajalčevo terjatev do ponudnika,</w:t>
      </w:r>
    </w:p>
    <w:p w14:paraId="01AE0D84" w14:textId="77777777" w:rsidR="00AF5560" w:rsidRPr="009E2BA2" w:rsidRDefault="00AF5560" w:rsidP="00CE2B68">
      <w:pPr>
        <w:numPr>
          <w:ilvl w:val="0"/>
          <w:numId w:val="9"/>
        </w:numPr>
        <w:jc w:val="both"/>
        <w:rPr>
          <w:rFonts w:ascii="Arial" w:hAnsi="Arial" w:cs="Arial"/>
        </w:rPr>
      </w:pPr>
      <w:r w:rsidRPr="009E2BA2">
        <w:rPr>
          <w:rFonts w:ascii="Arial" w:hAnsi="Arial" w:cs="Arial"/>
        </w:rPr>
        <w:t>glavni izvajalec svojemu računu ali situaciji priložiti račun ali situacijo podizvajalca, ki ga je predhodno potrdil.</w:t>
      </w:r>
    </w:p>
    <w:p w14:paraId="0D493388" w14:textId="77777777" w:rsidR="00AF5560" w:rsidRPr="009E2BA2" w:rsidRDefault="00AF5560" w:rsidP="009E2BA2">
      <w:pPr>
        <w:jc w:val="both"/>
        <w:rPr>
          <w:rFonts w:ascii="Arial" w:hAnsi="Arial" w:cs="Arial"/>
          <w:lang w:eastAsia="en-US"/>
        </w:rPr>
      </w:pPr>
    </w:p>
    <w:p w14:paraId="4C4AB330" w14:textId="77777777" w:rsidR="00AF5560" w:rsidRPr="009E2BA2" w:rsidRDefault="00AF5560" w:rsidP="009E2BA2">
      <w:pPr>
        <w:jc w:val="both"/>
        <w:rPr>
          <w:rFonts w:ascii="Arial" w:hAnsi="Arial" w:cs="Arial"/>
        </w:rPr>
      </w:pPr>
      <w:r w:rsidRPr="009E2BA2">
        <w:rPr>
          <w:rFonts w:ascii="Arial" w:hAnsi="Arial"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8C90D8B" w14:textId="77777777" w:rsidR="00AF5560" w:rsidRPr="009E2BA2" w:rsidRDefault="00AF5560" w:rsidP="009E2BA2">
      <w:pPr>
        <w:jc w:val="both"/>
        <w:rPr>
          <w:rFonts w:ascii="Arial" w:eastAsia="Calibri" w:hAnsi="Arial" w:cs="Arial"/>
          <w:lang w:eastAsia="en-US"/>
        </w:rPr>
      </w:pPr>
    </w:p>
    <w:p w14:paraId="04198B9B" w14:textId="77777777" w:rsidR="00AF5560" w:rsidRPr="009E2BA2" w:rsidRDefault="00AF5560" w:rsidP="009E2BA2">
      <w:pPr>
        <w:jc w:val="both"/>
        <w:rPr>
          <w:rFonts w:ascii="Arial" w:hAnsi="Arial" w:cs="Arial"/>
        </w:rPr>
      </w:pPr>
      <w:r w:rsidRPr="009E2BA2">
        <w:rPr>
          <w:rFonts w:ascii="Arial" w:hAnsi="Arial" w:cs="Arial"/>
        </w:rPr>
        <w:t xml:space="preserve">Izbrani ponudnik v razmerju do naročnika v celoti odgovarja za izvedbo naročila. </w:t>
      </w:r>
    </w:p>
    <w:p w14:paraId="630D6152" w14:textId="77777777" w:rsidR="00AF5560" w:rsidRDefault="00AF5560" w:rsidP="00767B45"/>
    <w:p w14:paraId="135B607B" w14:textId="70BDA6F9" w:rsidR="00AF5560" w:rsidRDefault="009E2BA2" w:rsidP="00767B45">
      <w:pPr>
        <w:shd w:val="clear" w:color="auto" w:fill="E2EFD9"/>
        <w:spacing w:before="120"/>
        <w:contextualSpacing/>
      </w:pPr>
      <w:r>
        <w:rPr>
          <w:rFonts w:ascii="Arial" w:hAnsi="Arial" w:cs="Arial"/>
          <w:b/>
          <w:bCs/>
        </w:rPr>
        <w:lastRenderedPageBreak/>
        <w:t xml:space="preserve">4.7 </w:t>
      </w:r>
      <w:r w:rsidR="00AF5560">
        <w:rPr>
          <w:rFonts w:ascii="Arial" w:hAnsi="Arial" w:cs="Arial"/>
          <w:b/>
          <w:bCs/>
        </w:rPr>
        <w:t>VARIANTNE PONUDBE</w:t>
      </w:r>
      <w:r w:rsidR="00AF5560" w:rsidRPr="00320B17">
        <w:rPr>
          <w:rFonts w:ascii="Arial" w:hAnsi="Arial" w:cs="Arial"/>
          <w:b/>
          <w:bCs/>
        </w:rPr>
        <w:t xml:space="preserve"> </w:t>
      </w:r>
    </w:p>
    <w:p w14:paraId="3391126B" w14:textId="77777777" w:rsidR="00AF5560" w:rsidRDefault="00AF5560" w:rsidP="00767B45"/>
    <w:p w14:paraId="5F7C7480" w14:textId="77777777" w:rsidR="00AF5560" w:rsidRDefault="00AF5560" w:rsidP="00767B45">
      <w:pPr>
        <w:rPr>
          <w:rFonts w:ascii="Arial" w:hAnsi="Arial" w:cs="Arial"/>
        </w:rPr>
      </w:pPr>
      <w:r w:rsidRPr="00250021">
        <w:rPr>
          <w:rFonts w:ascii="Arial" w:hAnsi="Arial" w:cs="Arial"/>
        </w:rPr>
        <w:t>Variantne ponudbe niso dopuščene.</w:t>
      </w:r>
    </w:p>
    <w:p w14:paraId="448E4657" w14:textId="77777777" w:rsidR="00AF5560" w:rsidRDefault="00AF5560" w:rsidP="00767B45">
      <w:pPr>
        <w:rPr>
          <w:rFonts w:ascii="Arial" w:hAnsi="Arial" w:cs="Arial"/>
        </w:rPr>
      </w:pPr>
    </w:p>
    <w:p w14:paraId="212D4A67" w14:textId="277D3B2C" w:rsidR="00AF5560" w:rsidRDefault="009E2BA2" w:rsidP="00767B45">
      <w:pPr>
        <w:shd w:val="clear" w:color="auto" w:fill="E2EFD9"/>
        <w:spacing w:before="120"/>
        <w:contextualSpacing/>
      </w:pPr>
      <w:r>
        <w:rPr>
          <w:rFonts w:ascii="Arial" w:hAnsi="Arial" w:cs="Arial"/>
          <w:b/>
          <w:bCs/>
        </w:rPr>
        <w:t xml:space="preserve">4.8 </w:t>
      </w:r>
      <w:r w:rsidR="00AF5560">
        <w:rPr>
          <w:rFonts w:ascii="Arial" w:hAnsi="Arial" w:cs="Arial"/>
          <w:b/>
          <w:bCs/>
        </w:rPr>
        <w:t>JEZIK PONUDBE</w:t>
      </w:r>
    </w:p>
    <w:p w14:paraId="618C203E" w14:textId="77777777" w:rsidR="00AF5560" w:rsidRPr="00250021" w:rsidRDefault="00AF5560" w:rsidP="00767B45">
      <w:pPr>
        <w:rPr>
          <w:rFonts w:ascii="Arial" w:hAnsi="Arial" w:cs="Arial"/>
        </w:rPr>
      </w:pPr>
    </w:p>
    <w:p w14:paraId="57BDC7A8" w14:textId="77777777" w:rsidR="00AF5560" w:rsidRDefault="00AF5560" w:rsidP="00767B45">
      <w:pPr>
        <w:rPr>
          <w:rFonts w:ascii="Arial" w:hAnsi="Arial" w:cs="Arial"/>
        </w:rPr>
      </w:pPr>
      <w:r w:rsidRPr="00250021">
        <w:rPr>
          <w:rFonts w:ascii="Arial" w:hAnsi="Arial" w:cs="Arial"/>
        </w:rPr>
        <w:t xml:space="preserve">Postopek javnega naročanja poteka v slovenskem jeziku. Vsi dokumenti v zvezi s ponudbo morajo biti v slovenskem jeziku. </w:t>
      </w:r>
    </w:p>
    <w:p w14:paraId="26A16FC5" w14:textId="77777777" w:rsidR="00AF5560" w:rsidRDefault="00AF5560" w:rsidP="00767B45">
      <w:pPr>
        <w:rPr>
          <w:rFonts w:ascii="Arial" w:hAnsi="Arial" w:cs="Arial"/>
        </w:rPr>
      </w:pPr>
    </w:p>
    <w:p w14:paraId="1A499616" w14:textId="5A9FE1CD" w:rsidR="00AF5560" w:rsidRPr="00250021" w:rsidRDefault="009E2BA2" w:rsidP="00767B45">
      <w:pPr>
        <w:shd w:val="clear" w:color="auto" w:fill="E2EFD9"/>
        <w:spacing w:before="120"/>
        <w:contextualSpacing/>
        <w:rPr>
          <w:rFonts w:ascii="Arial" w:hAnsi="Arial" w:cs="Arial"/>
          <w:b/>
          <w:bCs/>
        </w:rPr>
      </w:pPr>
      <w:r>
        <w:rPr>
          <w:rFonts w:ascii="Arial" w:hAnsi="Arial" w:cs="Arial"/>
          <w:b/>
          <w:bCs/>
        </w:rPr>
        <w:t xml:space="preserve">4.9 </w:t>
      </w:r>
      <w:r w:rsidR="00AF5560" w:rsidRPr="00250021">
        <w:rPr>
          <w:rFonts w:ascii="Arial" w:hAnsi="Arial" w:cs="Arial"/>
          <w:b/>
          <w:bCs/>
        </w:rPr>
        <w:t>PRIPRAVA IN ODDAJA PONUDBE V SISTEMU e-JN</w:t>
      </w:r>
    </w:p>
    <w:p w14:paraId="140F8257" w14:textId="77777777" w:rsidR="00AF5560" w:rsidRPr="00250021" w:rsidRDefault="00AF5560" w:rsidP="00767B45">
      <w:pPr>
        <w:rPr>
          <w:rFonts w:ascii="Arial" w:hAnsi="Arial" w:cs="Arial"/>
        </w:rPr>
      </w:pPr>
    </w:p>
    <w:p w14:paraId="32080DDC" w14:textId="77777777" w:rsidR="00AF5560" w:rsidRPr="00250021" w:rsidRDefault="00AF5560" w:rsidP="00767B45">
      <w:pPr>
        <w:jc w:val="both"/>
        <w:rPr>
          <w:rFonts w:ascii="Arial" w:hAnsi="Arial" w:cs="Arial"/>
        </w:rPr>
      </w:pPr>
      <w:r w:rsidRPr="00250021">
        <w:rPr>
          <w:rFonts w:ascii="Arial" w:hAnsi="Arial" w:cs="Arial"/>
        </w:rPr>
        <w:t xml:space="preserve">Ponudnik ponudbeno dokumentacijo odda na način, da po registraciji oziroma prijavi v sistem e-JN na naslovu: </w:t>
      </w:r>
      <w:hyperlink r:id="rId17" w:history="1">
        <w:r w:rsidRPr="00250021">
          <w:rPr>
            <w:rStyle w:val="Hiperpovezava"/>
            <w:rFonts w:ascii="Arial" w:eastAsia="Calibri" w:hAnsi="Arial" w:cs="Arial"/>
          </w:rPr>
          <w:t>https://ejn.gov.si</w:t>
        </w:r>
      </w:hyperlink>
      <w:r w:rsidRPr="00250021">
        <w:rPr>
          <w:rFonts w:ascii="Arial" w:hAnsi="Arial" w:cs="Arial"/>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7A088AFC" w14:textId="77777777" w:rsidR="00AF5560" w:rsidRPr="00250021" w:rsidRDefault="00AF5560" w:rsidP="00767B45">
      <w:pPr>
        <w:jc w:val="both"/>
        <w:rPr>
          <w:rFonts w:ascii="Arial" w:hAnsi="Arial" w:cs="Arial"/>
        </w:rPr>
      </w:pPr>
    </w:p>
    <w:p w14:paraId="34C8CC20" w14:textId="77777777" w:rsidR="00AF5560" w:rsidRPr="00250021" w:rsidRDefault="00AF5560" w:rsidP="00767B45">
      <w:pPr>
        <w:jc w:val="both"/>
        <w:rPr>
          <w:rFonts w:ascii="Arial" w:hAnsi="Arial" w:cs="Arial"/>
        </w:rPr>
      </w:pPr>
      <w:r w:rsidRPr="00250021">
        <w:rPr>
          <w:rFonts w:ascii="Arial" w:hAnsi="Arial" w:cs="Arial"/>
        </w:rPr>
        <w:t xml:space="preserve">Podrobna navodila v zvezi z načinom priprave in oddaje ponudbe so navedena v Navodilih za uporabo e-JN, ki so del te razpisne dokumentacije in objavljena na spletnem naslovu </w:t>
      </w:r>
      <w:hyperlink r:id="rId18" w:history="1">
        <w:r w:rsidRPr="00250021">
          <w:rPr>
            <w:rStyle w:val="Hiperpovezava"/>
            <w:rFonts w:ascii="Arial" w:eastAsia="Calibri" w:hAnsi="Arial" w:cs="Arial"/>
          </w:rPr>
          <w:t>https://ejn.gov.si</w:t>
        </w:r>
      </w:hyperlink>
      <w:r w:rsidRPr="00250021">
        <w:rPr>
          <w:rFonts w:ascii="Arial" w:hAnsi="Arial" w:cs="Arial"/>
        </w:rPr>
        <w:t>.</w:t>
      </w:r>
    </w:p>
    <w:p w14:paraId="164BB4BB" w14:textId="77777777" w:rsidR="00AF5560" w:rsidRDefault="00AF5560" w:rsidP="00767B45"/>
    <w:p w14:paraId="019BDC15" w14:textId="189D541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4.10 VELJAVNOST PONUDBE</w:t>
      </w:r>
    </w:p>
    <w:p w14:paraId="716119E3" w14:textId="3E9D93EE" w:rsidR="00AF5560" w:rsidRDefault="00AF5560" w:rsidP="00C87703">
      <w:pPr>
        <w:pStyle w:val="Naslov3"/>
      </w:pPr>
    </w:p>
    <w:p w14:paraId="352AFCE5" w14:textId="68BEDFEA" w:rsidR="00AF5560" w:rsidRPr="00C87703" w:rsidRDefault="00AF5560" w:rsidP="00767B45">
      <w:pPr>
        <w:rPr>
          <w:rFonts w:ascii="Arial" w:hAnsi="Arial" w:cs="Arial"/>
        </w:rPr>
      </w:pPr>
      <w:r w:rsidRPr="00C87703">
        <w:rPr>
          <w:rFonts w:ascii="Arial" w:hAnsi="Arial" w:cs="Arial"/>
        </w:rPr>
        <w:t xml:space="preserve">Ponudba mora veljati do </w:t>
      </w:r>
      <w:r w:rsidR="0032416C">
        <w:rPr>
          <w:rFonts w:ascii="Arial" w:hAnsi="Arial" w:cs="Arial"/>
        </w:rPr>
        <w:t>19</w:t>
      </w:r>
      <w:r w:rsidR="00C87703" w:rsidRPr="00C87703">
        <w:rPr>
          <w:rFonts w:ascii="Arial" w:hAnsi="Arial" w:cs="Arial"/>
        </w:rPr>
        <w:t>.</w:t>
      </w:r>
      <w:r w:rsidR="0032416C">
        <w:rPr>
          <w:rFonts w:ascii="Arial" w:hAnsi="Arial" w:cs="Arial"/>
        </w:rPr>
        <w:t>12</w:t>
      </w:r>
      <w:r w:rsidR="00C87703" w:rsidRPr="00C87703">
        <w:rPr>
          <w:rFonts w:ascii="Arial" w:hAnsi="Arial" w:cs="Arial"/>
        </w:rPr>
        <w:t>.202</w:t>
      </w:r>
      <w:r w:rsidR="00CD57EC">
        <w:rPr>
          <w:rFonts w:ascii="Arial" w:hAnsi="Arial" w:cs="Arial"/>
        </w:rPr>
        <w:t>5</w:t>
      </w:r>
      <w:r w:rsidR="00C87703" w:rsidRPr="00C87703">
        <w:rPr>
          <w:rFonts w:ascii="Arial" w:hAnsi="Arial" w:cs="Arial"/>
        </w:rPr>
        <w:t>.</w:t>
      </w:r>
    </w:p>
    <w:p w14:paraId="4D34B887" w14:textId="77777777" w:rsidR="00AF5560" w:rsidRDefault="00AF5560" w:rsidP="00767B45"/>
    <w:p w14:paraId="5AA807EC" w14:textId="58FD9132" w:rsidR="00C87703" w:rsidRDefault="00AF5560" w:rsidP="00C87703">
      <w:pPr>
        <w:jc w:val="both"/>
        <w:rPr>
          <w:rFonts w:ascii="Arial" w:hAnsi="Arial" w:cs="Arial"/>
        </w:rPr>
      </w:pPr>
      <w:r w:rsidRPr="00C87703">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dano</w:t>
      </w:r>
      <w:bookmarkStart w:id="103" w:name="_Toc336851760"/>
      <w:bookmarkStart w:id="104" w:name="_Toc336851808"/>
      <w:bookmarkStart w:id="105" w:name="_Toc131057076"/>
      <w:r w:rsidR="00C87703">
        <w:rPr>
          <w:rFonts w:ascii="Arial" w:hAnsi="Arial" w:cs="Arial"/>
        </w:rPr>
        <w:t>.</w:t>
      </w:r>
    </w:p>
    <w:p w14:paraId="2B5ACA1E" w14:textId="77777777" w:rsidR="00A568DF" w:rsidRDefault="00A568DF" w:rsidP="00C87703">
      <w:pPr>
        <w:jc w:val="both"/>
        <w:rPr>
          <w:rFonts w:ascii="Arial" w:hAnsi="Arial" w:cs="Arial"/>
        </w:rPr>
      </w:pPr>
    </w:p>
    <w:bookmarkEnd w:id="103"/>
    <w:bookmarkEnd w:id="104"/>
    <w:bookmarkEnd w:id="105"/>
    <w:p w14:paraId="4909FCD0" w14:textId="3CF3318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1</w:t>
      </w:r>
      <w:r>
        <w:rPr>
          <w:rFonts w:ascii="Arial" w:hAnsi="Arial" w:cs="Arial"/>
          <w:b/>
          <w:bCs/>
        </w:rPr>
        <w:t xml:space="preserve"> STROŠKI PONUDBE</w:t>
      </w:r>
    </w:p>
    <w:p w14:paraId="2085A664" w14:textId="77777777" w:rsidR="00C87703" w:rsidRDefault="00C87703" w:rsidP="00767B45"/>
    <w:p w14:paraId="04C152E4" w14:textId="21ADB857" w:rsidR="00AF5560" w:rsidRDefault="00AF5560" w:rsidP="00767B45">
      <w:pPr>
        <w:rPr>
          <w:rFonts w:ascii="Arial" w:hAnsi="Arial" w:cs="Arial"/>
        </w:rPr>
      </w:pPr>
      <w:r w:rsidRPr="00C87703">
        <w:rPr>
          <w:rFonts w:ascii="Arial" w:hAnsi="Arial" w:cs="Arial"/>
        </w:rPr>
        <w:t>Vse stroške, povezane s pripravo in predložitvijo ponudbe, nosi ponudnik.</w:t>
      </w:r>
    </w:p>
    <w:p w14:paraId="46189022" w14:textId="77777777" w:rsidR="00C87703" w:rsidRDefault="00C87703" w:rsidP="00767B45">
      <w:pPr>
        <w:rPr>
          <w:rFonts w:ascii="Arial" w:hAnsi="Arial" w:cs="Arial"/>
        </w:rPr>
      </w:pPr>
    </w:p>
    <w:p w14:paraId="380C8D3B" w14:textId="31346195" w:rsidR="00C87703" w:rsidRPr="00C87703" w:rsidRDefault="00C87703" w:rsidP="005A7042">
      <w:pPr>
        <w:jc w:val="both"/>
        <w:rPr>
          <w:rFonts w:ascii="Arial" w:hAnsi="Arial" w:cs="Arial"/>
        </w:rPr>
      </w:pPr>
      <w:r>
        <w:rPr>
          <w:rFonts w:ascii="Arial" w:hAnsi="Arial" w:cs="Arial"/>
        </w:rPr>
        <w:t>Ponudniki nosijo sami vse stroške povezane s pripravo in predložitvijo ponudbe, vključno s stroški dodatnega materiala, katalogov,…, če jih bo naročnik zahteval. Naročnik v nobenem primeru ne more biti odgovoren za morebitno škodo, ki bi nastala zaradi teh stroškov, ne glede na potek postopkov v zvezi z javnim naročilom in na končno izbiro ponudnika.</w:t>
      </w:r>
    </w:p>
    <w:p w14:paraId="0795A77C" w14:textId="77777777" w:rsidR="00AF5560" w:rsidRDefault="00AF5560" w:rsidP="00767B45"/>
    <w:p w14:paraId="0D04143A" w14:textId="60B49DBD"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2</w:t>
      </w:r>
      <w:r>
        <w:rPr>
          <w:rFonts w:ascii="Arial" w:hAnsi="Arial" w:cs="Arial"/>
          <w:b/>
          <w:bCs/>
        </w:rPr>
        <w:t xml:space="preserve"> PROTIKORUPCIJSKO DOLOČILO</w:t>
      </w:r>
    </w:p>
    <w:p w14:paraId="13A51FE1" w14:textId="77777777" w:rsidR="00C87703" w:rsidRDefault="00C87703" w:rsidP="00767B45"/>
    <w:p w14:paraId="22C2BB52" w14:textId="40C4B7A8" w:rsidR="00AF5560" w:rsidRPr="00C87703" w:rsidRDefault="00AF5560" w:rsidP="00C87703">
      <w:pPr>
        <w:jc w:val="both"/>
        <w:rPr>
          <w:rFonts w:ascii="Arial" w:hAnsi="Arial" w:cs="Arial"/>
        </w:rPr>
      </w:pPr>
      <w:r w:rsidRPr="00C87703">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39902E5" w14:textId="77777777" w:rsidR="00AF5560" w:rsidRPr="00C87703" w:rsidRDefault="00AF5560" w:rsidP="00C87703">
      <w:pPr>
        <w:jc w:val="both"/>
        <w:rPr>
          <w:rFonts w:ascii="Arial" w:hAnsi="Arial" w:cs="Arial"/>
        </w:rPr>
      </w:pPr>
    </w:p>
    <w:p w14:paraId="4010D752" w14:textId="77777777" w:rsidR="00AF5560" w:rsidRDefault="00AF5560" w:rsidP="00C87703">
      <w:pPr>
        <w:jc w:val="both"/>
        <w:rPr>
          <w:rFonts w:ascii="Arial" w:hAnsi="Arial" w:cs="Arial"/>
        </w:rPr>
      </w:pPr>
      <w:r w:rsidRPr="00C87703">
        <w:rPr>
          <w:rFonts w:ascii="Arial" w:hAnsi="Arial" w:cs="Arial"/>
        </w:rPr>
        <w:t xml:space="preserve">Vsakršno lobiranje v postopkih oddaje javnih naročil je prepovedano. </w:t>
      </w:r>
    </w:p>
    <w:p w14:paraId="67D724B1" w14:textId="77777777" w:rsidR="00EE138B" w:rsidRPr="00C87703" w:rsidRDefault="00EE138B" w:rsidP="00C87703">
      <w:pPr>
        <w:jc w:val="both"/>
        <w:rPr>
          <w:rFonts w:ascii="Arial" w:hAnsi="Arial" w:cs="Arial"/>
        </w:rPr>
      </w:pPr>
    </w:p>
    <w:p w14:paraId="67648010" w14:textId="77777777" w:rsidR="006D7FF6" w:rsidRDefault="006D7FF6" w:rsidP="006D7FF6">
      <w:pPr>
        <w:jc w:val="both"/>
        <w:rPr>
          <w:rFonts w:ascii="Arial" w:hAnsi="Arial" w:cs="Arial"/>
        </w:rPr>
      </w:pPr>
    </w:p>
    <w:p w14:paraId="58BA4AEA" w14:textId="3D09DB6C"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4.14 ZAUPNOST PODATKOV IN POSTOPKA</w:t>
      </w:r>
    </w:p>
    <w:p w14:paraId="17DEC863" w14:textId="77777777" w:rsidR="006D7FF6" w:rsidRDefault="006D7FF6" w:rsidP="006D7FF6">
      <w:pPr>
        <w:jc w:val="both"/>
        <w:rPr>
          <w:rFonts w:ascii="Arial" w:hAnsi="Arial" w:cs="Arial"/>
        </w:rPr>
      </w:pPr>
    </w:p>
    <w:p w14:paraId="0210B797" w14:textId="77777777" w:rsidR="00363A37" w:rsidRDefault="00B73FBA" w:rsidP="006D7FF6">
      <w:pPr>
        <w:jc w:val="both"/>
        <w:rPr>
          <w:rFonts w:ascii="Arial" w:hAnsi="Arial" w:cs="Arial"/>
        </w:rPr>
      </w:pPr>
      <w:r>
        <w:rPr>
          <w:rFonts w:ascii="Arial" w:hAnsi="Arial" w:cs="Arial"/>
        </w:rPr>
        <w:t>Podatki, ki jih je ponudnik upravičeno označil za zaupne, bodo uporabljeni samo za namen javnega naročila in ne bodo dostopni nikomur izven pooblaščenih oseb</w:t>
      </w:r>
      <w:r w:rsidR="00363A37">
        <w:rPr>
          <w:rFonts w:ascii="Arial" w:hAnsi="Arial" w:cs="Arial"/>
        </w:rPr>
        <w:t xml:space="preserve"> naročnika, ki so zadolžene za izvedbo predmetnega javnega naročila.</w:t>
      </w:r>
    </w:p>
    <w:p w14:paraId="356AF880" w14:textId="77777777" w:rsidR="00363A37" w:rsidRDefault="00363A37" w:rsidP="006D7FF6">
      <w:pPr>
        <w:jc w:val="both"/>
        <w:rPr>
          <w:rFonts w:ascii="Arial" w:hAnsi="Arial" w:cs="Arial"/>
        </w:rPr>
      </w:pPr>
    </w:p>
    <w:p w14:paraId="29134AD5" w14:textId="23D94A46" w:rsidR="00363A37" w:rsidRDefault="00363A37" w:rsidP="006D7FF6">
      <w:pPr>
        <w:jc w:val="both"/>
        <w:rPr>
          <w:rFonts w:ascii="Arial" w:hAnsi="Arial" w:cs="Arial"/>
        </w:rPr>
      </w:pPr>
      <w:r>
        <w:rPr>
          <w:rFonts w:ascii="Arial" w:hAnsi="Arial" w:cs="Arial"/>
        </w:rPr>
        <w:t xml:space="preserve">Kot zaupne podatke lahko ponudnik označi dokumente, ki vsebujejo osebne podatke, pa ti niso vsebovani v nobenem javnem registru ali drugače javno dostopni. </w:t>
      </w:r>
      <w:r w:rsidR="00122012">
        <w:rPr>
          <w:rFonts w:ascii="Arial" w:hAnsi="Arial" w:cs="Arial"/>
        </w:rPr>
        <w:t xml:space="preserve">Naročnik bo obravnaval kot zaupne tiste dokumente v ponudbeni dokumentaciji, ki bodo imeli v desnem zgornjem kotu zapisano »ZAUPNO«.  </w:t>
      </w:r>
    </w:p>
    <w:p w14:paraId="4EE8B45B" w14:textId="77777777" w:rsidR="00363A37" w:rsidRDefault="00363A37" w:rsidP="006D7FF6">
      <w:pPr>
        <w:jc w:val="both"/>
        <w:rPr>
          <w:rFonts w:ascii="Arial" w:hAnsi="Arial" w:cs="Arial"/>
        </w:rPr>
      </w:pPr>
    </w:p>
    <w:p w14:paraId="7153B95A" w14:textId="29661C8E" w:rsidR="006D7FF6" w:rsidRPr="006D7FF6" w:rsidRDefault="00363A37" w:rsidP="006D7FF6">
      <w:pPr>
        <w:jc w:val="both"/>
        <w:rPr>
          <w:rFonts w:ascii="Arial" w:hAnsi="Arial" w:cs="Arial"/>
        </w:rPr>
      </w:pPr>
      <w:r>
        <w:rPr>
          <w:rFonts w:ascii="Arial" w:hAnsi="Arial" w:cs="Arial"/>
        </w:rPr>
        <w:lastRenderedPageBreak/>
        <w:t>Kljub navedenem naročnik opozarja, da so javni podatki specifikacije</w:t>
      </w:r>
      <w:r w:rsidR="00122012">
        <w:rPr>
          <w:rFonts w:ascii="Arial" w:hAnsi="Arial" w:cs="Arial"/>
        </w:rPr>
        <w:t>, cena na enoto, vrednost posamezne postavke in skupna vrednost iz ponudbe ter vsi tisti podatki, ki bodo vplivali na razvrstitev ponudbe v okviru drugih meril.</w:t>
      </w:r>
      <w:r w:rsidR="00B73FBA">
        <w:rPr>
          <w:rFonts w:ascii="Arial" w:hAnsi="Arial" w:cs="Arial"/>
        </w:rPr>
        <w:t xml:space="preserve"> </w:t>
      </w:r>
    </w:p>
    <w:p w14:paraId="11C214AA" w14:textId="77777777" w:rsidR="006D7FF6" w:rsidRDefault="006D7FF6" w:rsidP="00767B45"/>
    <w:p w14:paraId="244B19D5" w14:textId="39F6B358"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w:t>
      </w:r>
      <w:r w:rsidR="00122012">
        <w:rPr>
          <w:rFonts w:ascii="Arial" w:hAnsi="Arial" w:cs="Arial"/>
          <w:b/>
          <w:bCs/>
        </w:rPr>
        <w:t>5</w:t>
      </w:r>
      <w:r>
        <w:rPr>
          <w:rFonts w:ascii="Arial" w:hAnsi="Arial" w:cs="Arial"/>
          <w:b/>
          <w:bCs/>
        </w:rPr>
        <w:t xml:space="preserve"> OBVESTILO O ODLOČITVI O ODDAJI NAROČILA</w:t>
      </w:r>
    </w:p>
    <w:p w14:paraId="4A5D2A3C" w14:textId="77777777" w:rsidR="006D7FF6" w:rsidRDefault="006D7FF6" w:rsidP="00767B45"/>
    <w:p w14:paraId="50D1962A" w14:textId="77777777" w:rsidR="00AF5560" w:rsidRDefault="00AF5560" w:rsidP="00122012">
      <w:pPr>
        <w:jc w:val="both"/>
        <w:rPr>
          <w:rFonts w:ascii="Arial" w:hAnsi="Arial" w:cs="Arial"/>
        </w:rPr>
      </w:pPr>
      <w:bookmarkStart w:id="106" w:name="_Toc336851809"/>
      <w:bookmarkStart w:id="107" w:name="_Toc336851761"/>
      <w:r w:rsidRPr="00122012">
        <w:rPr>
          <w:rFonts w:ascii="Arial" w:hAnsi="Arial" w:cs="Arial"/>
        </w:rPr>
        <w:t>Naročnik bo podpisano odločitev o oddaji naročila objavil na portalu javnih naročil. Odločitev se šteje za vročeno z dnem objave na portalu javnih naročil.</w:t>
      </w:r>
    </w:p>
    <w:p w14:paraId="046BB462" w14:textId="77777777" w:rsidR="00122012" w:rsidRDefault="00122012" w:rsidP="00122012">
      <w:pPr>
        <w:jc w:val="both"/>
        <w:rPr>
          <w:rFonts w:ascii="Arial" w:hAnsi="Arial" w:cs="Arial"/>
        </w:rPr>
      </w:pPr>
    </w:p>
    <w:p w14:paraId="5803E843" w14:textId="10B3DDEB"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4.16 ODSTOP OD IZVEDBE JAVNEGA NAROČILA</w:t>
      </w:r>
    </w:p>
    <w:p w14:paraId="4B0414A3" w14:textId="77777777" w:rsidR="00122012" w:rsidRPr="00122012" w:rsidRDefault="00122012" w:rsidP="00122012">
      <w:pPr>
        <w:jc w:val="both"/>
        <w:rPr>
          <w:rFonts w:ascii="Arial" w:hAnsi="Arial" w:cs="Arial"/>
        </w:rPr>
      </w:pPr>
    </w:p>
    <w:bookmarkEnd w:id="106"/>
    <w:bookmarkEnd w:id="107"/>
    <w:p w14:paraId="624B8DB3" w14:textId="77777777" w:rsidR="00AF5560" w:rsidRDefault="00AF5560" w:rsidP="00122012">
      <w:pPr>
        <w:jc w:val="both"/>
        <w:rPr>
          <w:rFonts w:ascii="Arial" w:hAnsi="Arial" w:cs="Arial"/>
        </w:rPr>
      </w:pPr>
      <w:r w:rsidRPr="00122012">
        <w:rPr>
          <w:rFonts w:ascii="Arial" w:hAnsi="Arial" w:cs="Arial"/>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F4541AB" w14:textId="77777777" w:rsidR="00122012" w:rsidRDefault="00122012" w:rsidP="00122012">
      <w:pPr>
        <w:jc w:val="both"/>
        <w:rPr>
          <w:rFonts w:ascii="Arial" w:hAnsi="Arial" w:cs="Arial"/>
        </w:rPr>
      </w:pPr>
    </w:p>
    <w:p w14:paraId="35477902" w14:textId="3725B9A4"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w:t>
      </w:r>
      <w:r w:rsidR="00F315EE">
        <w:rPr>
          <w:rFonts w:ascii="Arial" w:hAnsi="Arial" w:cs="Arial"/>
          <w:b/>
          <w:bCs/>
        </w:rPr>
        <w:t>7</w:t>
      </w:r>
      <w:r>
        <w:rPr>
          <w:rFonts w:ascii="Arial" w:hAnsi="Arial" w:cs="Arial"/>
          <w:b/>
          <w:bCs/>
        </w:rPr>
        <w:t xml:space="preserve"> OKVIRNI SPORAZUM</w:t>
      </w:r>
    </w:p>
    <w:p w14:paraId="0B64CE35" w14:textId="77777777" w:rsidR="00122012" w:rsidRDefault="00122012" w:rsidP="00122012">
      <w:pPr>
        <w:jc w:val="both"/>
        <w:rPr>
          <w:rFonts w:ascii="Arial" w:hAnsi="Arial" w:cs="Arial"/>
        </w:rPr>
      </w:pPr>
    </w:p>
    <w:p w14:paraId="08E289C4" w14:textId="07044C45" w:rsidR="00AF5560" w:rsidRPr="00122012" w:rsidRDefault="00122012" w:rsidP="00F315EE">
      <w:pPr>
        <w:jc w:val="both"/>
        <w:rPr>
          <w:rFonts w:ascii="Arial" w:hAnsi="Arial" w:cs="Arial"/>
        </w:rPr>
      </w:pPr>
      <w:r w:rsidRPr="00122012">
        <w:rPr>
          <w:rFonts w:ascii="Arial" w:hAnsi="Arial" w:cs="Arial"/>
        </w:rPr>
        <w:t xml:space="preserve">Okvirni sporazum bo podpisal naročnik Javno podjetje Komunala Idrija d.o.o., Carl Jakoba 4, 5280 Idrija. </w:t>
      </w:r>
    </w:p>
    <w:p w14:paraId="75CBD222" w14:textId="77777777" w:rsidR="00AF5560" w:rsidRDefault="00AF5560" w:rsidP="00767B45"/>
    <w:p w14:paraId="6DAFAB5F" w14:textId="6F90D3D4" w:rsidR="00AF5560" w:rsidRPr="00F315EE" w:rsidRDefault="00AF5560" w:rsidP="00122012">
      <w:pPr>
        <w:jc w:val="both"/>
        <w:rPr>
          <w:rFonts w:ascii="Arial" w:hAnsi="Arial" w:cs="Arial"/>
        </w:rPr>
      </w:pPr>
      <w:r w:rsidRPr="00F315EE">
        <w:rPr>
          <w:rFonts w:ascii="Arial" w:hAnsi="Arial" w:cs="Arial"/>
        </w:rPr>
        <w:t xml:space="preserve">Izbrani ponudnik mora podpisati in vrniti naročniku </w:t>
      </w:r>
      <w:r w:rsidR="00C626E1">
        <w:rPr>
          <w:rFonts w:ascii="Arial" w:hAnsi="Arial" w:cs="Arial"/>
        </w:rPr>
        <w:t>okvirni sporazum</w:t>
      </w:r>
      <w:r w:rsidRPr="00F315EE">
        <w:rPr>
          <w:rFonts w:ascii="Arial" w:hAnsi="Arial" w:cs="Arial"/>
        </w:rPr>
        <w:t xml:space="preserve"> v roku </w:t>
      </w:r>
      <w:r w:rsidR="00F315EE">
        <w:rPr>
          <w:rFonts w:ascii="Arial" w:hAnsi="Arial" w:cs="Arial"/>
        </w:rPr>
        <w:t>osmih</w:t>
      </w:r>
      <w:r w:rsidRPr="00F315EE">
        <w:rPr>
          <w:rFonts w:ascii="Arial" w:hAnsi="Arial" w:cs="Arial"/>
        </w:rPr>
        <w:t xml:space="preserve"> delovnih dni po prejemu s strani naročnika podpisane</w:t>
      </w:r>
      <w:r w:rsidR="00AF2B94">
        <w:rPr>
          <w:rFonts w:ascii="Arial" w:hAnsi="Arial" w:cs="Arial"/>
        </w:rPr>
        <w:t>ga izvoda</w:t>
      </w:r>
      <w:r w:rsidRPr="00F315EE">
        <w:rPr>
          <w:rFonts w:ascii="Arial" w:hAnsi="Arial" w:cs="Arial"/>
        </w:rPr>
        <w:t xml:space="preserve">. </w:t>
      </w:r>
    </w:p>
    <w:p w14:paraId="3C1FA0C2" w14:textId="77777777" w:rsidR="00AF2B94" w:rsidRDefault="00AF2B94" w:rsidP="00122012">
      <w:pPr>
        <w:jc w:val="both"/>
        <w:rPr>
          <w:rFonts w:ascii="Arial" w:hAnsi="Arial" w:cs="Arial"/>
        </w:rPr>
      </w:pPr>
    </w:p>
    <w:p w14:paraId="609AB5D5" w14:textId="246701D4" w:rsidR="00AF5560" w:rsidRPr="00F315EE" w:rsidRDefault="00AF2B94" w:rsidP="00122012">
      <w:pPr>
        <w:jc w:val="both"/>
        <w:rPr>
          <w:rFonts w:ascii="Arial" w:hAnsi="Arial" w:cs="Arial"/>
        </w:rPr>
      </w:pPr>
      <w:r>
        <w:rPr>
          <w:rFonts w:ascii="Arial" w:hAnsi="Arial" w:cs="Arial"/>
        </w:rPr>
        <w:t>Okvirni sporazum</w:t>
      </w:r>
      <w:r w:rsidR="00AF5560" w:rsidRPr="00F315EE">
        <w:rPr>
          <w:rFonts w:ascii="Arial" w:hAnsi="Arial" w:cs="Arial"/>
        </w:rPr>
        <w:t xml:space="preserve"> se bo pred podpisom vsebinsko prilagodil glede na to, ali bo izbrani ponudnik predložil skupno ponudbo, prijavil sodelovanje podizvajalcev in podobno.</w:t>
      </w:r>
    </w:p>
    <w:p w14:paraId="2A3EA8C3" w14:textId="77777777" w:rsidR="00AF5560" w:rsidRPr="00F315EE" w:rsidRDefault="00AF5560" w:rsidP="00122012">
      <w:pPr>
        <w:jc w:val="both"/>
        <w:rPr>
          <w:rFonts w:ascii="Arial" w:hAnsi="Arial" w:cs="Arial"/>
        </w:rPr>
      </w:pPr>
    </w:p>
    <w:p w14:paraId="40DD0866" w14:textId="16C9462C" w:rsidR="00AF5560" w:rsidRPr="00F315EE" w:rsidRDefault="00AF5560" w:rsidP="00122012">
      <w:pPr>
        <w:jc w:val="both"/>
        <w:rPr>
          <w:rFonts w:ascii="Arial" w:hAnsi="Arial" w:cs="Arial"/>
        </w:rPr>
      </w:pPr>
      <w:r w:rsidRPr="00F315EE">
        <w:rPr>
          <w:rFonts w:ascii="Arial" w:hAnsi="Arial" w:cs="Arial"/>
        </w:rPr>
        <w:t xml:space="preserve">S podpisom ESPD ponudnik potrdi, da sprejema vsebino vzorca </w:t>
      </w:r>
      <w:r w:rsidR="00AF2B94">
        <w:rPr>
          <w:rFonts w:ascii="Arial" w:hAnsi="Arial" w:cs="Arial"/>
        </w:rPr>
        <w:t>okvirnega sporazuma</w:t>
      </w:r>
      <w:r w:rsidRPr="00F315EE">
        <w:rPr>
          <w:rFonts w:ascii="Arial" w:hAnsi="Arial" w:cs="Arial"/>
        </w:rPr>
        <w:t xml:space="preserve">. </w:t>
      </w:r>
    </w:p>
    <w:p w14:paraId="7A97F66F" w14:textId="77777777" w:rsidR="00AF5560" w:rsidRDefault="00AF5560" w:rsidP="00122012">
      <w:pPr>
        <w:jc w:val="both"/>
        <w:rPr>
          <w:rFonts w:ascii="Arial" w:hAnsi="Arial" w:cs="Arial"/>
        </w:rPr>
      </w:pPr>
    </w:p>
    <w:p w14:paraId="06B814D0" w14:textId="4A4ABE22" w:rsidR="00AF5560" w:rsidRDefault="00F315EE" w:rsidP="00122012">
      <w:pPr>
        <w:jc w:val="both"/>
        <w:rPr>
          <w:rFonts w:ascii="Arial" w:hAnsi="Arial" w:cs="Arial"/>
        </w:rPr>
      </w:pPr>
      <w:r>
        <w:rPr>
          <w:rFonts w:ascii="Arial" w:hAnsi="Arial" w:cs="Arial"/>
        </w:rPr>
        <w:t>Hkrati s podpisom ESPD ponudnik potrdi, da sprejema tudi vsebino vzorca Sporazuma o določitvi skupnih ukrepov za zagotovitev varnosti in zdravja pri delu na skupnem delovišču.</w:t>
      </w:r>
    </w:p>
    <w:p w14:paraId="42661F91" w14:textId="77777777" w:rsidR="00F315EE" w:rsidRDefault="00F315EE" w:rsidP="00122012">
      <w:pPr>
        <w:jc w:val="both"/>
        <w:rPr>
          <w:rFonts w:ascii="Arial" w:hAnsi="Arial" w:cs="Arial"/>
        </w:rPr>
      </w:pPr>
    </w:p>
    <w:p w14:paraId="768C2C2B" w14:textId="4744239D" w:rsidR="00F315EE" w:rsidRPr="00C87703" w:rsidRDefault="00F315EE" w:rsidP="00F315EE">
      <w:pPr>
        <w:shd w:val="clear" w:color="auto" w:fill="E2EFD9"/>
        <w:spacing w:before="120"/>
        <w:contextualSpacing/>
        <w:rPr>
          <w:rFonts w:ascii="Arial" w:hAnsi="Arial" w:cs="Arial"/>
          <w:b/>
          <w:bCs/>
        </w:rPr>
      </w:pPr>
      <w:r>
        <w:rPr>
          <w:rFonts w:ascii="Arial" w:hAnsi="Arial" w:cs="Arial"/>
          <w:b/>
          <w:bCs/>
        </w:rPr>
        <w:t>4.18 PRAVNO VARSTVO</w:t>
      </w:r>
    </w:p>
    <w:p w14:paraId="34031D6A" w14:textId="77777777" w:rsidR="00F315EE" w:rsidRPr="00F315EE" w:rsidRDefault="00F315EE" w:rsidP="00122012">
      <w:pPr>
        <w:jc w:val="both"/>
        <w:rPr>
          <w:rFonts w:ascii="Arial" w:hAnsi="Arial" w:cs="Arial"/>
        </w:rPr>
      </w:pPr>
    </w:p>
    <w:p w14:paraId="29C69B2D" w14:textId="77777777" w:rsidR="00AF5560" w:rsidRPr="00F315EE" w:rsidRDefault="00AF5560" w:rsidP="00F315EE">
      <w:pPr>
        <w:jc w:val="both"/>
        <w:rPr>
          <w:rFonts w:ascii="Arial" w:hAnsi="Arial" w:cs="Arial"/>
        </w:rPr>
      </w:pPr>
      <w:r w:rsidRPr="00F315EE">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3BE4A4" w14:textId="77777777" w:rsidR="00AF5560" w:rsidRPr="00F315EE" w:rsidRDefault="00AF5560" w:rsidP="00F315EE">
      <w:pPr>
        <w:jc w:val="both"/>
        <w:rPr>
          <w:rFonts w:ascii="Arial" w:hAnsi="Arial" w:cs="Arial"/>
        </w:rPr>
      </w:pPr>
    </w:p>
    <w:p w14:paraId="6BBF3281" w14:textId="77777777" w:rsidR="00AF5560" w:rsidRPr="00F315EE" w:rsidRDefault="00AF5560" w:rsidP="00F315EE">
      <w:pPr>
        <w:jc w:val="both"/>
        <w:rPr>
          <w:rFonts w:ascii="Arial" w:hAnsi="Arial" w:cs="Arial"/>
        </w:rPr>
      </w:pPr>
      <w:r w:rsidRPr="00F315EE">
        <w:rPr>
          <w:rFonts w:ascii="Arial" w:hAnsi="Arial" w:cs="Arial"/>
        </w:rPr>
        <w:t>Takso v višini 4.000 eurov mora vlagatelj plačati na transakcijski račun Ministrstva za finance, številka SI56 0110 0100 0358 802, odprt pri Banki Slovenije, Slovenska 35, 1505 Ljubljana, Slovenija, SWIFT KODA: BSLJSI2X; IBAN:SI56011001000358802.</w:t>
      </w:r>
    </w:p>
    <w:p w14:paraId="21017148" w14:textId="77777777" w:rsidR="00AF5560" w:rsidRPr="00F315EE" w:rsidRDefault="00AF5560" w:rsidP="00F315EE">
      <w:pPr>
        <w:jc w:val="both"/>
        <w:rPr>
          <w:rFonts w:ascii="Arial" w:hAnsi="Arial" w:cs="Arial"/>
        </w:rPr>
      </w:pPr>
    </w:p>
    <w:p w14:paraId="4F6398B8" w14:textId="77777777" w:rsidR="00AF5560" w:rsidRPr="00F315EE" w:rsidRDefault="00AF5560" w:rsidP="00F315EE">
      <w:pPr>
        <w:jc w:val="both"/>
        <w:rPr>
          <w:rFonts w:ascii="Arial" w:hAnsi="Arial" w:cs="Arial"/>
        </w:rPr>
      </w:pPr>
      <w:r w:rsidRPr="00F315EE">
        <w:rPr>
          <w:rFonts w:ascii="Arial" w:hAnsi="Arial" w:cs="Arial"/>
        </w:rPr>
        <w:t>Zahtevek za revizijo se vloži prek portala eRevizija.</w:t>
      </w:r>
    </w:p>
    <w:p w14:paraId="3AE6A236" w14:textId="77777777" w:rsidR="00AF5560" w:rsidRPr="00F315EE" w:rsidRDefault="00AF5560" w:rsidP="00F315EE">
      <w:pPr>
        <w:jc w:val="both"/>
        <w:rPr>
          <w:rFonts w:ascii="Arial" w:hAnsi="Arial" w:cs="Arial"/>
        </w:rPr>
      </w:pPr>
    </w:p>
    <w:p w14:paraId="3CE9C384" w14:textId="77777777" w:rsidR="00AF5560" w:rsidRPr="00F315EE" w:rsidRDefault="00AF5560" w:rsidP="00F315EE">
      <w:pPr>
        <w:jc w:val="both"/>
        <w:rPr>
          <w:rFonts w:ascii="Arial" w:hAnsi="Arial" w:cs="Arial"/>
        </w:rPr>
      </w:pPr>
    </w:p>
    <w:p w14:paraId="6EFE66E2" w14:textId="06359FC2"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00F315EE">
        <w:rPr>
          <w:rFonts w:ascii="Arial" w:hAnsi="Arial" w:cs="Arial"/>
        </w:rPr>
        <w:t>Javno podjetje Komunala Idrija d.o.o.</w:t>
      </w:r>
    </w:p>
    <w:p w14:paraId="282DB2D7" w14:textId="4FD0CA4E"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p>
    <w:p w14:paraId="3BF782EC" w14:textId="5A4B2B8F" w:rsidR="00AF5560" w:rsidRPr="00F15CBA" w:rsidRDefault="00F315EE" w:rsidP="00767B45">
      <w:pPr>
        <w:rPr>
          <w:rFonts w:ascii="Arial" w:hAnsi="Arial" w:cs="Arial"/>
        </w:rPr>
      </w:pPr>
      <w:r w:rsidRPr="00F15CBA">
        <w:rPr>
          <w:rFonts w:ascii="Arial" w:hAnsi="Arial" w:cs="Arial"/>
        </w:rPr>
        <w:t>Priloga</w:t>
      </w:r>
    </w:p>
    <w:p w14:paraId="42452E76" w14:textId="77777777" w:rsidR="00F15CBA" w:rsidRPr="00F15CBA" w:rsidRDefault="00F15CBA" w:rsidP="00CE2B68">
      <w:pPr>
        <w:pStyle w:val="Odstavekseznama"/>
        <w:numPr>
          <w:ilvl w:val="0"/>
          <w:numId w:val="10"/>
        </w:numPr>
        <w:rPr>
          <w:rFonts w:ascii="Arial" w:hAnsi="Arial" w:cs="Arial"/>
        </w:rPr>
      </w:pPr>
      <w:r w:rsidRPr="00F15CBA">
        <w:rPr>
          <w:rFonts w:ascii="Arial" w:hAnsi="Arial" w:cs="Arial"/>
        </w:rPr>
        <w:t>tehnične specifikacije</w:t>
      </w:r>
    </w:p>
    <w:p w14:paraId="2A11D398" w14:textId="154D2ACB" w:rsidR="00F315EE" w:rsidRPr="00F15CBA" w:rsidRDefault="00F315EE" w:rsidP="00CE2B68">
      <w:pPr>
        <w:pStyle w:val="Odstavekseznama"/>
        <w:numPr>
          <w:ilvl w:val="0"/>
          <w:numId w:val="10"/>
        </w:numPr>
        <w:rPr>
          <w:rFonts w:ascii="Arial" w:hAnsi="Arial" w:cs="Arial"/>
        </w:rPr>
      </w:pPr>
      <w:r w:rsidRPr="00F15CBA">
        <w:rPr>
          <w:rFonts w:ascii="Arial" w:hAnsi="Arial" w:cs="Arial"/>
        </w:rPr>
        <w:t>obrazci</w:t>
      </w:r>
    </w:p>
    <w:p w14:paraId="6790BCBE" w14:textId="7F08F5C6" w:rsidR="00F315EE" w:rsidRDefault="00F315EE" w:rsidP="00F15CBA">
      <w:pPr>
        <w:pStyle w:val="Odstavekseznama"/>
        <w:ind w:left="720"/>
        <w:rPr>
          <w:rFonts w:ascii="Arial" w:hAnsi="Arial" w:cs="Arial"/>
        </w:rPr>
      </w:pPr>
    </w:p>
    <w:p w14:paraId="1BD3197A" w14:textId="5EC649A0" w:rsidR="00F040FA" w:rsidRPr="00F315EE" w:rsidRDefault="00F315EE" w:rsidP="00F315EE">
      <w:pPr>
        <w:shd w:val="clear" w:color="auto" w:fill="DBDBDB" w:themeFill="accent3" w:themeFillTint="66"/>
        <w:spacing w:before="120"/>
        <w:contextualSpacing/>
        <w:rPr>
          <w:rFonts w:ascii="Arial" w:hAnsi="Arial" w:cs="Arial"/>
          <w:b/>
          <w:bCs/>
          <w:sz w:val="22"/>
          <w:szCs w:val="22"/>
        </w:rPr>
      </w:pPr>
      <w:r>
        <w:rPr>
          <w:rFonts w:ascii="Arial" w:hAnsi="Arial" w:cs="Arial"/>
          <w:b/>
          <w:bCs/>
          <w:sz w:val="22"/>
          <w:szCs w:val="22"/>
        </w:rPr>
        <w:lastRenderedPageBreak/>
        <w:t xml:space="preserve">PRILOGA: </w:t>
      </w:r>
      <w:r w:rsidR="00F040FA" w:rsidRPr="00F315EE">
        <w:rPr>
          <w:rFonts w:ascii="Arial" w:hAnsi="Arial" w:cs="Arial"/>
          <w:b/>
          <w:bCs/>
          <w:sz w:val="22"/>
          <w:szCs w:val="22"/>
        </w:rPr>
        <w:t>TEHNIČN</w:t>
      </w:r>
      <w:r w:rsidR="007254D8" w:rsidRPr="00F315EE">
        <w:rPr>
          <w:rFonts w:ascii="Arial" w:hAnsi="Arial" w:cs="Arial"/>
          <w:b/>
          <w:bCs/>
          <w:sz w:val="22"/>
          <w:szCs w:val="22"/>
        </w:rPr>
        <w:t>E SPECIFIKACIJE</w:t>
      </w:r>
      <w:r w:rsidR="00F040FA" w:rsidRPr="00F315EE">
        <w:rPr>
          <w:rFonts w:ascii="Arial" w:hAnsi="Arial" w:cs="Arial"/>
          <w:b/>
          <w:bCs/>
          <w:sz w:val="22"/>
          <w:szCs w:val="22"/>
        </w:rPr>
        <w:t xml:space="preserve"> </w:t>
      </w:r>
    </w:p>
    <w:p w14:paraId="396C65D5" w14:textId="77777777" w:rsidR="007254D8" w:rsidRPr="006F03C1" w:rsidRDefault="007254D8" w:rsidP="00767B45">
      <w:pPr>
        <w:jc w:val="both"/>
        <w:rPr>
          <w:rFonts w:ascii="Arial" w:hAnsi="Arial" w:cs="Arial"/>
          <w:b/>
          <w:bCs/>
          <w:i/>
          <w:highlight w:val="yellow"/>
        </w:rPr>
      </w:pPr>
      <w:bookmarkStart w:id="108" w:name="_Hlk136602574"/>
    </w:p>
    <w:p w14:paraId="382D1790" w14:textId="70B7C16C" w:rsidR="00472713" w:rsidRDefault="00472713" w:rsidP="006F03C1">
      <w:pPr>
        <w:jc w:val="both"/>
        <w:rPr>
          <w:rFonts w:ascii="Arial" w:hAnsi="Arial" w:cs="Arial"/>
          <w:b/>
          <w:bCs/>
          <w:u w:val="single"/>
        </w:rPr>
      </w:pPr>
      <w:r>
        <w:rPr>
          <w:rFonts w:ascii="Arial" w:hAnsi="Arial" w:cs="Arial"/>
          <w:b/>
          <w:bCs/>
          <w:u w:val="single"/>
        </w:rPr>
        <w:t xml:space="preserve">Skupno </w:t>
      </w:r>
      <w:r w:rsidR="003D3800">
        <w:rPr>
          <w:rFonts w:ascii="Arial" w:hAnsi="Arial" w:cs="Arial"/>
          <w:b/>
          <w:bCs/>
          <w:u w:val="single"/>
        </w:rPr>
        <w:t xml:space="preserve">splošno </w:t>
      </w:r>
      <w:r>
        <w:rPr>
          <w:rFonts w:ascii="Arial" w:hAnsi="Arial" w:cs="Arial"/>
          <w:b/>
          <w:bCs/>
          <w:u w:val="single"/>
        </w:rPr>
        <w:t>pojasnilo za vse sklope:</w:t>
      </w:r>
    </w:p>
    <w:p w14:paraId="426F710E" w14:textId="6A03039B" w:rsidR="003D3800" w:rsidRDefault="003D3800" w:rsidP="003D3800">
      <w:pPr>
        <w:jc w:val="both"/>
        <w:rPr>
          <w:rFonts w:ascii="Arial" w:hAnsi="Arial" w:cs="Arial"/>
        </w:rPr>
      </w:pPr>
      <w:r>
        <w:rPr>
          <w:rFonts w:ascii="Arial" w:hAnsi="Arial" w:cs="Arial"/>
        </w:rPr>
        <w:t xml:space="preserve">Javno naročilo se oddaja za </w:t>
      </w:r>
      <w:r w:rsidR="00EE138B">
        <w:rPr>
          <w:rFonts w:ascii="Arial" w:hAnsi="Arial" w:cs="Arial"/>
        </w:rPr>
        <w:t>leto 202</w:t>
      </w:r>
      <w:r w:rsidR="0032416C">
        <w:rPr>
          <w:rFonts w:ascii="Arial" w:hAnsi="Arial" w:cs="Arial"/>
        </w:rPr>
        <w:t>6</w:t>
      </w:r>
      <w:r>
        <w:rPr>
          <w:rFonts w:ascii="Arial" w:hAnsi="Arial" w:cs="Arial"/>
        </w:rPr>
        <w:t xml:space="preserve">; pri čemer je obseg in količino storitev vnaprej nemogoče napovedati. </w:t>
      </w:r>
      <w:r w:rsidR="00472713" w:rsidRPr="00472713">
        <w:rPr>
          <w:rFonts w:ascii="Arial" w:hAnsi="Arial" w:cs="Arial"/>
        </w:rPr>
        <w:t xml:space="preserve">V ponudbenem predračunu so </w:t>
      </w:r>
      <w:r>
        <w:rPr>
          <w:rFonts w:ascii="Arial" w:hAnsi="Arial" w:cs="Arial"/>
        </w:rPr>
        <w:t xml:space="preserve">zato </w:t>
      </w:r>
      <w:r w:rsidR="00472713" w:rsidRPr="00472713">
        <w:rPr>
          <w:rFonts w:ascii="Arial" w:hAnsi="Arial" w:cs="Arial"/>
        </w:rPr>
        <w:t xml:space="preserve">navedene ocenjene količine, ki jih bo naročnik potreboval. Naročnik bo izvedbo storitev naročal po potrebi. </w:t>
      </w:r>
      <w:r w:rsidR="00CD57EC">
        <w:rPr>
          <w:rFonts w:ascii="Arial" w:hAnsi="Arial" w:cs="Arial"/>
        </w:rPr>
        <w:t xml:space="preserve">Vsa dela se izvajajo izključno po naročilu naročnika. </w:t>
      </w:r>
      <w:r w:rsidR="00472713" w:rsidRPr="00472713">
        <w:rPr>
          <w:rFonts w:ascii="Arial" w:hAnsi="Arial" w:cs="Arial"/>
        </w:rPr>
        <w:t>Naročnik se s tem javnim naročilom na zavezuje, da bo v času trajanja okvirnega sporazuma naročil navedene storitve v navedenem obsegu.</w:t>
      </w:r>
      <w:r w:rsidRPr="003D3800">
        <w:rPr>
          <w:rFonts w:ascii="Arial" w:hAnsi="Arial" w:cs="Arial"/>
        </w:rPr>
        <w:t xml:space="preserve"> </w:t>
      </w:r>
      <w:r w:rsidRPr="00890863">
        <w:rPr>
          <w:rFonts w:ascii="Arial" w:hAnsi="Arial" w:cs="Arial"/>
        </w:rPr>
        <w:t>Ponudniki nimajo nobenih pravic iz naslova izgubljenega dobička v primeru, da bo obseg naročenih storitev manjši od predvidenega.</w:t>
      </w:r>
    </w:p>
    <w:p w14:paraId="3D24ECF1" w14:textId="77777777" w:rsidR="003D3800" w:rsidRDefault="003D3800" w:rsidP="006F03C1">
      <w:pPr>
        <w:jc w:val="both"/>
        <w:rPr>
          <w:rFonts w:ascii="Arial" w:hAnsi="Arial" w:cs="Arial"/>
        </w:rPr>
      </w:pPr>
    </w:p>
    <w:p w14:paraId="401435CA" w14:textId="5CC7BF1C" w:rsidR="003D3800" w:rsidRDefault="003D3800" w:rsidP="003D3800">
      <w:pPr>
        <w:jc w:val="both"/>
        <w:rPr>
          <w:rFonts w:ascii="Arial" w:hAnsi="Arial" w:cs="Arial"/>
          <w:b/>
          <w:bCs/>
          <w:u w:val="single"/>
        </w:rPr>
      </w:pPr>
      <w:r>
        <w:rPr>
          <w:rFonts w:ascii="Arial" w:hAnsi="Arial" w:cs="Arial"/>
          <w:b/>
          <w:bCs/>
          <w:u w:val="single"/>
        </w:rPr>
        <w:t>Skupno pojasnilo glede PONUDBENIH CEN za vse sklope:</w:t>
      </w:r>
    </w:p>
    <w:p w14:paraId="4B5726D2" w14:textId="500B0C4F" w:rsidR="003D3800" w:rsidRDefault="003D3800" w:rsidP="003D3800">
      <w:pPr>
        <w:jc w:val="both"/>
        <w:rPr>
          <w:rFonts w:ascii="Arial" w:hAnsi="Arial" w:cs="Arial"/>
        </w:rPr>
      </w:pPr>
      <w:r w:rsidRPr="00890863">
        <w:rPr>
          <w:rFonts w:ascii="Arial" w:hAnsi="Arial" w:cs="Arial"/>
        </w:rPr>
        <w:t>Ponudnik mora pri oblikovanju cen upoštevati vse materialne in nematerialne stroške, ki so potrebni za kakovostno izvedbo naročenih storitev in se zavezuje, da naročnika ne bo obremenjeval z dodatnimi strošk</w:t>
      </w:r>
      <w:r w:rsidR="00E65D90">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sidR="00E65D90">
        <w:rPr>
          <w:rFonts w:ascii="Arial" w:hAnsi="Arial" w:cs="Arial"/>
        </w:rPr>
        <w:t>dela</w:t>
      </w:r>
      <w:r w:rsidR="00CD57EC">
        <w:rPr>
          <w:rFonts w:ascii="Arial" w:hAnsi="Arial" w:cs="Arial"/>
        </w:rPr>
        <w:t xml:space="preserve"> (razen, kjer to ni del ponudbenega predračuna)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vodenje evidenc, stroški dajatev v primeru podjemnih pogodb...</w:t>
      </w:r>
    </w:p>
    <w:p w14:paraId="7D96DD10" w14:textId="77777777" w:rsidR="003D3800" w:rsidRDefault="003D3800" w:rsidP="003D3800">
      <w:pPr>
        <w:jc w:val="both"/>
        <w:rPr>
          <w:rFonts w:ascii="Arial" w:hAnsi="Arial" w:cs="Arial"/>
        </w:rPr>
      </w:pPr>
    </w:p>
    <w:p w14:paraId="17C50572" w14:textId="4F7D8AFA" w:rsidR="003D3800" w:rsidRDefault="003D3800" w:rsidP="003D3800">
      <w:pPr>
        <w:jc w:val="both"/>
        <w:rPr>
          <w:rFonts w:ascii="Arial" w:hAnsi="Arial" w:cs="Arial"/>
          <w:b/>
          <w:bCs/>
          <w:u w:val="single"/>
        </w:rPr>
      </w:pPr>
      <w:r w:rsidRPr="003D3800">
        <w:rPr>
          <w:rFonts w:ascii="Arial" w:hAnsi="Arial" w:cs="Arial"/>
          <w:b/>
          <w:bCs/>
          <w:u w:val="single"/>
        </w:rPr>
        <w:t>Skupno pojasnilo glede VELJAVNOSTI CEN za vse sklope:</w:t>
      </w:r>
    </w:p>
    <w:p w14:paraId="03C8BA46" w14:textId="48AA8D2B" w:rsidR="003D3800" w:rsidRDefault="003D3800" w:rsidP="003D3800">
      <w:pPr>
        <w:jc w:val="both"/>
        <w:rPr>
          <w:rFonts w:ascii="Arial" w:hAnsi="Arial" w:cs="Arial"/>
        </w:rPr>
      </w:pPr>
      <w:r w:rsidRPr="00890863">
        <w:rPr>
          <w:rFonts w:ascii="Arial" w:hAnsi="Arial" w:cs="Arial"/>
        </w:rPr>
        <w:t xml:space="preserve">Cene navedene v ponudbenem predračunu so fiksne in nespremenljive </w:t>
      </w:r>
      <w:r w:rsidR="00EE138B">
        <w:rPr>
          <w:rFonts w:ascii="Arial" w:hAnsi="Arial" w:cs="Arial"/>
        </w:rPr>
        <w:t xml:space="preserve">za celotno trajanje javnega naročila – torej </w:t>
      </w:r>
      <w:r w:rsidR="00E7249D">
        <w:rPr>
          <w:rFonts w:ascii="Arial" w:hAnsi="Arial" w:cs="Arial"/>
        </w:rPr>
        <w:t>od 1.1.202</w:t>
      </w:r>
      <w:r w:rsidR="0032416C">
        <w:rPr>
          <w:rFonts w:ascii="Arial" w:hAnsi="Arial" w:cs="Arial"/>
        </w:rPr>
        <w:t>6</w:t>
      </w:r>
      <w:r w:rsidR="00E7249D">
        <w:rPr>
          <w:rFonts w:ascii="Arial" w:hAnsi="Arial" w:cs="Arial"/>
        </w:rPr>
        <w:t xml:space="preserve"> </w:t>
      </w:r>
      <w:r w:rsidR="00EE138B">
        <w:rPr>
          <w:rFonts w:ascii="Arial" w:hAnsi="Arial" w:cs="Arial"/>
        </w:rPr>
        <w:t>do 31.12.202</w:t>
      </w:r>
      <w:r w:rsidR="0032416C">
        <w:rPr>
          <w:rFonts w:ascii="Arial" w:hAnsi="Arial" w:cs="Arial"/>
        </w:rPr>
        <w:t>6</w:t>
      </w:r>
      <w:r w:rsidR="00EE138B">
        <w:rPr>
          <w:rFonts w:ascii="Arial" w:hAnsi="Arial" w:cs="Arial"/>
        </w:rPr>
        <w:t xml:space="preserve">. </w:t>
      </w:r>
    </w:p>
    <w:p w14:paraId="752E5ED4" w14:textId="77777777" w:rsidR="003D3800" w:rsidRPr="003D3800" w:rsidRDefault="003D3800" w:rsidP="003D3800">
      <w:pPr>
        <w:jc w:val="both"/>
        <w:rPr>
          <w:rFonts w:ascii="Arial" w:hAnsi="Arial" w:cs="Arial"/>
          <w:b/>
          <w:bCs/>
          <w:u w:val="single"/>
        </w:rPr>
      </w:pPr>
    </w:p>
    <w:p w14:paraId="5B0577B4" w14:textId="34EDC64E" w:rsidR="006F03C1" w:rsidRPr="006F03C1" w:rsidRDefault="006F03C1" w:rsidP="006F03C1">
      <w:pPr>
        <w:jc w:val="both"/>
        <w:rPr>
          <w:rFonts w:ascii="Arial" w:hAnsi="Arial" w:cs="Arial"/>
          <w:b/>
          <w:bCs/>
          <w:u w:val="single"/>
        </w:rPr>
      </w:pPr>
      <w:r w:rsidRPr="006F03C1">
        <w:rPr>
          <w:rFonts w:ascii="Arial" w:hAnsi="Arial" w:cs="Arial"/>
          <w:b/>
          <w:bCs/>
          <w:u w:val="single"/>
        </w:rPr>
        <w:t>Skupna zahteva za NAROČANJE STORITEV za vse sklope:</w:t>
      </w:r>
    </w:p>
    <w:p w14:paraId="61E930C7" w14:textId="55A632DB" w:rsidR="006F03C1" w:rsidRDefault="006F03C1" w:rsidP="006F03C1">
      <w:pPr>
        <w:jc w:val="both"/>
        <w:rPr>
          <w:rFonts w:ascii="Arial" w:hAnsi="Arial" w:cs="Arial"/>
        </w:rPr>
      </w:pPr>
      <w:r w:rsidRPr="006F03C1">
        <w:rPr>
          <w:rFonts w:ascii="Arial" w:hAnsi="Arial" w:cs="Arial"/>
        </w:rPr>
        <w:t>Naročilo se praviloma izvede po elektronski pošti na kontakte, ki jih ponudnik navede v ponudbi. V primeru intervencij oz. nuje se naročilo lahko izvede tudi po telefonu, ki ga ponudnik navede v ponudbi; vendar mora kasneje naročilo potrditi tudi pisno.</w:t>
      </w:r>
    </w:p>
    <w:p w14:paraId="00CE876A" w14:textId="77777777" w:rsidR="006F03C1" w:rsidRDefault="006F03C1" w:rsidP="006F03C1">
      <w:pPr>
        <w:jc w:val="both"/>
        <w:rPr>
          <w:rFonts w:ascii="Arial" w:hAnsi="Arial" w:cs="Arial"/>
        </w:rPr>
      </w:pPr>
    </w:p>
    <w:p w14:paraId="0E486C17" w14:textId="199350B1" w:rsidR="006F03C1" w:rsidRDefault="006F03C1" w:rsidP="006F03C1">
      <w:pPr>
        <w:jc w:val="both"/>
        <w:rPr>
          <w:rFonts w:ascii="Arial" w:hAnsi="Arial" w:cs="Arial"/>
          <w:b/>
          <w:bCs/>
          <w:u w:val="single"/>
        </w:rPr>
      </w:pPr>
      <w:r w:rsidRPr="006F03C1">
        <w:rPr>
          <w:rFonts w:ascii="Arial" w:hAnsi="Arial" w:cs="Arial"/>
          <w:b/>
          <w:bCs/>
          <w:u w:val="single"/>
        </w:rPr>
        <w:t xml:space="preserve">Skupna zahteva za </w:t>
      </w:r>
      <w:r>
        <w:rPr>
          <w:rFonts w:ascii="Arial" w:hAnsi="Arial" w:cs="Arial"/>
          <w:b/>
          <w:bCs/>
          <w:u w:val="single"/>
        </w:rPr>
        <w:t>VODENJE EVIDENC</w:t>
      </w:r>
      <w:r w:rsidRPr="006F03C1">
        <w:rPr>
          <w:rFonts w:ascii="Arial" w:hAnsi="Arial" w:cs="Arial"/>
          <w:b/>
          <w:bCs/>
          <w:u w:val="single"/>
        </w:rPr>
        <w:t xml:space="preserve"> za vse sklope:</w:t>
      </w:r>
    </w:p>
    <w:p w14:paraId="3861B4A0" w14:textId="7588397E" w:rsidR="006F03C1" w:rsidRDefault="006F03C1" w:rsidP="006F03C1">
      <w:pPr>
        <w:jc w:val="both"/>
        <w:rPr>
          <w:rFonts w:ascii="Arial" w:hAnsi="Arial" w:cs="Arial"/>
        </w:rPr>
      </w:pPr>
      <w:r w:rsidRPr="00A273BE">
        <w:rPr>
          <w:rFonts w:ascii="Arial" w:hAnsi="Arial" w:cs="Arial"/>
        </w:rPr>
        <w:t>Iz</w:t>
      </w:r>
      <w:r>
        <w:rPr>
          <w:rFonts w:ascii="Arial" w:hAnsi="Arial" w:cs="Arial"/>
        </w:rPr>
        <w:t xml:space="preserve">brani ponudnik </w:t>
      </w:r>
      <w:r w:rsidRPr="00A273BE">
        <w:rPr>
          <w:rFonts w:ascii="Arial" w:hAnsi="Arial" w:cs="Arial"/>
        </w:rPr>
        <w:t xml:space="preserve">mora zagotoviti vodenje evidenc </w:t>
      </w:r>
      <w:r>
        <w:rPr>
          <w:rFonts w:ascii="Arial" w:hAnsi="Arial" w:cs="Arial"/>
        </w:rPr>
        <w:t>o</w:t>
      </w:r>
      <w:r w:rsidRPr="00A273BE">
        <w:rPr>
          <w:rFonts w:ascii="Arial" w:hAnsi="Arial" w:cs="Arial"/>
        </w:rPr>
        <w:t xml:space="preserve">pravljenih storitev v </w:t>
      </w:r>
      <w:r>
        <w:rPr>
          <w:rFonts w:ascii="Arial" w:hAnsi="Arial" w:cs="Arial"/>
        </w:rPr>
        <w:t xml:space="preserve">aplikaciji eCeste </w:t>
      </w:r>
      <w:r w:rsidRPr="00653B66">
        <w:rPr>
          <w:rFonts w:ascii="Arial" w:hAnsi="Arial" w:cs="Arial"/>
        </w:rPr>
        <w:t>(</w:t>
      </w:r>
      <w:hyperlink r:id="rId19" w:history="1">
        <w:r w:rsidRPr="00653B66">
          <w:rPr>
            <w:rStyle w:val="Hiperpovezava"/>
            <w:rFonts w:ascii="Arial" w:eastAsia="Calibri" w:hAnsi="Arial" w:cs="Arial"/>
          </w:rPr>
          <w:t>www.vgrc.si</w:t>
        </w:r>
      </w:hyperlink>
      <w:r w:rsidRPr="00653B66">
        <w:rPr>
          <w:rFonts w:ascii="Arial" w:hAnsi="Arial" w:cs="Arial"/>
        </w:rPr>
        <w:t>)</w:t>
      </w:r>
      <w:r w:rsidRPr="00A273BE">
        <w:rPr>
          <w:rFonts w:ascii="Arial" w:hAnsi="Arial" w:cs="Arial"/>
        </w:rPr>
        <w:t xml:space="preserve">, do katere dostopa preko spletnega brskalnika. Naročnik mu omogoči dostop do programa in nudi tehnično pomoč pri oddaji podatkov; računalniško opremo in podatkovno povezavo do programa pa si mora izvajalec zagotavljati sam. </w:t>
      </w:r>
      <w:r w:rsidR="00CD57EC">
        <w:rPr>
          <w:rFonts w:ascii="Arial" w:hAnsi="Arial" w:cs="Arial"/>
        </w:rPr>
        <w:t>Začasno lahko naročnik zahteva tudi vodenje evidenc v drugi obliki</w:t>
      </w:r>
      <w:r w:rsidR="00E7249D">
        <w:rPr>
          <w:rFonts w:ascii="Arial" w:hAnsi="Arial" w:cs="Arial"/>
        </w:rPr>
        <w:t xml:space="preserve"> (npr. preglednica v .xls obliki)</w:t>
      </w:r>
    </w:p>
    <w:p w14:paraId="21DDAC23" w14:textId="0EE6DEE7" w:rsidR="006F03C1" w:rsidRPr="00AE5D74" w:rsidRDefault="006F03C1" w:rsidP="006F03C1">
      <w:pPr>
        <w:jc w:val="both"/>
        <w:rPr>
          <w:rFonts w:ascii="Arial" w:hAnsi="Arial" w:cs="Arial"/>
        </w:rPr>
      </w:pPr>
      <w:r>
        <w:rPr>
          <w:rFonts w:ascii="Arial" w:hAnsi="Arial" w:cs="Arial"/>
        </w:rPr>
        <w:t>Iz</w:t>
      </w:r>
      <w:r w:rsidR="00346E9F">
        <w:rPr>
          <w:rFonts w:ascii="Arial" w:hAnsi="Arial" w:cs="Arial"/>
        </w:rPr>
        <w:t>brani ponudnik</w:t>
      </w:r>
      <w:r>
        <w:rPr>
          <w:rFonts w:ascii="Arial" w:hAnsi="Arial" w:cs="Arial"/>
        </w:rPr>
        <w:t xml:space="preserve"> je dolžan zagotoviti ločen vpis podatkov zase in za svoje morebitne podizvajalce. </w:t>
      </w:r>
    </w:p>
    <w:p w14:paraId="0FF8C897" w14:textId="551A5C77" w:rsidR="006F03C1" w:rsidRPr="006F03C1" w:rsidRDefault="006F03C1" w:rsidP="006F03C1">
      <w:pPr>
        <w:jc w:val="both"/>
        <w:rPr>
          <w:rFonts w:ascii="Arial" w:hAnsi="Arial" w:cs="Arial"/>
        </w:rPr>
      </w:pPr>
      <w:r w:rsidRPr="00A273BE">
        <w:rPr>
          <w:rFonts w:ascii="Arial" w:hAnsi="Arial" w:cs="Arial"/>
        </w:rPr>
        <w:t xml:space="preserve">V evidenci se vodi podatke o </w:t>
      </w:r>
      <w:r w:rsidR="002123EC">
        <w:rPr>
          <w:rFonts w:ascii="Arial" w:hAnsi="Arial" w:cs="Arial"/>
        </w:rPr>
        <w:t xml:space="preserve">odseku, </w:t>
      </w:r>
      <w:r w:rsidRPr="00A273BE">
        <w:rPr>
          <w:rFonts w:ascii="Arial" w:hAnsi="Arial" w:cs="Arial"/>
        </w:rPr>
        <w:t>vrsti stroja in/ali vozila, vrsti delovne sile, količini opravljenih del, vrsti dela</w:t>
      </w:r>
      <w:r>
        <w:rPr>
          <w:rFonts w:ascii="Arial" w:hAnsi="Arial" w:cs="Arial"/>
        </w:rPr>
        <w:t xml:space="preserve"> ter</w:t>
      </w:r>
      <w:r w:rsidRPr="00A273BE">
        <w:rPr>
          <w:rFonts w:ascii="Arial" w:hAnsi="Arial" w:cs="Arial"/>
        </w:rPr>
        <w:t xml:space="preserve"> količini </w:t>
      </w:r>
      <w:r>
        <w:rPr>
          <w:rFonts w:ascii="Arial" w:hAnsi="Arial" w:cs="Arial"/>
        </w:rPr>
        <w:t>materiala</w:t>
      </w:r>
      <w:r w:rsidRPr="00A273BE">
        <w:rPr>
          <w:rFonts w:ascii="Arial" w:hAnsi="Arial" w:cs="Arial"/>
        </w:rPr>
        <w:t>.</w:t>
      </w:r>
    </w:p>
    <w:p w14:paraId="1779FE18" w14:textId="48963CD3" w:rsidR="006F03C1" w:rsidRDefault="006F03C1" w:rsidP="006F03C1">
      <w:pPr>
        <w:jc w:val="both"/>
        <w:rPr>
          <w:rFonts w:ascii="Arial" w:hAnsi="Arial" w:cs="Arial"/>
        </w:rPr>
      </w:pPr>
      <w:r w:rsidRPr="00A273BE">
        <w:rPr>
          <w:rFonts w:ascii="Arial" w:hAnsi="Arial" w:cs="Arial"/>
        </w:rPr>
        <w:t>Iz</w:t>
      </w:r>
      <w:r w:rsidR="00346E9F">
        <w:rPr>
          <w:rFonts w:ascii="Arial" w:hAnsi="Arial" w:cs="Arial"/>
        </w:rPr>
        <w:t>brani ponudnik</w:t>
      </w:r>
      <w:r w:rsidRPr="00A273BE">
        <w:rPr>
          <w:rFonts w:ascii="Arial" w:hAnsi="Arial" w:cs="Arial"/>
        </w:rPr>
        <w:t xml:space="preserve"> mora zagotavljati sprotno vpisovanje podatkov</w:t>
      </w:r>
      <w:r>
        <w:rPr>
          <w:rFonts w:ascii="Arial" w:hAnsi="Arial" w:cs="Arial"/>
        </w:rPr>
        <w:t>,</w:t>
      </w:r>
      <w:r w:rsidRPr="00A273BE">
        <w:rPr>
          <w:rFonts w:ascii="Arial" w:hAnsi="Arial" w:cs="Arial"/>
        </w:rPr>
        <w:t xml:space="preserve"> in sicer najpozneje v roku</w:t>
      </w:r>
      <w:r>
        <w:rPr>
          <w:rFonts w:ascii="Arial" w:hAnsi="Arial" w:cs="Arial"/>
        </w:rPr>
        <w:t xml:space="preserve"> dveh delovnih dni</w:t>
      </w:r>
      <w:r w:rsidRPr="00A273BE">
        <w:rPr>
          <w:rFonts w:ascii="Arial" w:hAnsi="Arial" w:cs="Arial"/>
        </w:rPr>
        <w:t xml:space="preserve"> po </w:t>
      </w:r>
      <w:r>
        <w:rPr>
          <w:rFonts w:ascii="Arial" w:hAnsi="Arial" w:cs="Arial"/>
        </w:rPr>
        <w:t>opravljenem delu</w:t>
      </w:r>
      <w:r w:rsidRPr="00A273BE">
        <w:rPr>
          <w:rFonts w:ascii="Arial" w:hAnsi="Arial" w:cs="Arial"/>
        </w:rPr>
        <w:t>.</w:t>
      </w:r>
      <w:r w:rsidR="00CD57EC">
        <w:rPr>
          <w:rFonts w:ascii="Arial" w:hAnsi="Arial" w:cs="Arial"/>
        </w:rPr>
        <w:t xml:space="preserve"> </w:t>
      </w:r>
      <w:r w:rsidRPr="00A273BE">
        <w:rPr>
          <w:rFonts w:ascii="Arial" w:hAnsi="Arial" w:cs="Arial"/>
        </w:rPr>
        <w:t>Naročnik zagotavlja stalni nadzor nad vnosom podatkov</w:t>
      </w:r>
      <w:r w:rsidR="00CD57EC">
        <w:rPr>
          <w:rFonts w:ascii="Arial" w:hAnsi="Arial" w:cs="Arial"/>
        </w:rPr>
        <w:t>.</w:t>
      </w:r>
      <w:r w:rsidRPr="00A273BE">
        <w:rPr>
          <w:rFonts w:ascii="Arial" w:hAnsi="Arial" w:cs="Arial"/>
        </w:rPr>
        <w:t xml:space="preserve"> </w:t>
      </w:r>
    </w:p>
    <w:p w14:paraId="60732D59" w14:textId="0D2289DA" w:rsidR="006F03C1" w:rsidRDefault="006F03C1" w:rsidP="006F03C1">
      <w:pPr>
        <w:jc w:val="both"/>
        <w:rPr>
          <w:rFonts w:ascii="Arial" w:hAnsi="Arial" w:cs="Arial"/>
        </w:rPr>
      </w:pPr>
      <w:r w:rsidRPr="00A273BE">
        <w:rPr>
          <w:rFonts w:ascii="Arial" w:hAnsi="Arial" w:cs="Arial"/>
        </w:rPr>
        <w:t>Iz</w:t>
      </w:r>
      <w:r w:rsidR="00346E9F">
        <w:rPr>
          <w:rFonts w:ascii="Arial" w:hAnsi="Arial" w:cs="Arial"/>
        </w:rPr>
        <w:t xml:space="preserve">brani ponudnik </w:t>
      </w:r>
      <w:r w:rsidRPr="00A273BE">
        <w:rPr>
          <w:rFonts w:ascii="Arial" w:hAnsi="Arial" w:cs="Arial"/>
        </w:rPr>
        <w:t xml:space="preserve">mora v </w:t>
      </w:r>
      <w:r>
        <w:rPr>
          <w:rFonts w:ascii="Arial" w:hAnsi="Arial" w:cs="Arial"/>
        </w:rPr>
        <w:t xml:space="preserve">aplikaciji eCeste </w:t>
      </w:r>
      <w:r w:rsidRPr="00A273BE">
        <w:rPr>
          <w:rFonts w:ascii="Arial" w:hAnsi="Arial" w:cs="Arial"/>
        </w:rPr>
        <w:t>za vsak mesec posebej pripraviti poročilo o izvedenih storitvah za pretekli mesec.</w:t>
      </w:r>
      <w:r w:rsidR="00A652F6">
        <w:rPr>
          <w:rFonts w:ascii="Arial" w:hAnsi="Arial" w:cs="Arial"/>
        </w:rPr>
        <w:t xml:space="preserve"> Poročilo nadomešča knjigo obračunskih izmer </w:t>
      </w:r>
      <w:r w:rsidR="00CD57EC">
        <w:rPr>
          <w:rFonts w:ascii="Arial" w:hAnsi="Arial" w:cs="Arial"/>
        </w:rPr>
        <w:t>in je obvezna priloga računu.</w:t>
      </w:r>
    </w:p>
    <w:p w14:paraId="4A018BEC" w14:textId="77777777" w:rsidR="006F03C1" w:rsidRDefault="006F03C1" w:rsidP="006F03C1">
      <w:pPr>
        <w:jc w:val="both"/>
        <w:rPr>
          <w:rFonts w:ascii="Arial" w:hAnsi="Arial" w:cs="Arial"/>
          <w:b/>
          <w:bCs/>
          <w:u w:val="single"/>
        </w:rPr>
      </w:pPr>
    </w:p>
    <w:p w14:paraId="75288F47" w14:textId="6739AFB9" w:rsidR="00A652F6" w:rsidRDefault="00A652F6" w:rsidP="00A652F6">
      <w:pPr>
        <w:jc w:val="both"/>
        <w:rPr>
          <w:rFonts w:ascii="Arial" w:hAnsi="Arial" w:cs="Arial"/>
          <w:b/>
          <w:bCs/>
          <w:u w:val="single"/>
        </w:rPr>
      </w:pPr>
      <w:r w:rsidRPr="006F03C1">
        <w:rPr>
          <w:rFonts w:ascii="Arial" w:hAnsi="Arial" w:cs="Arial"/>
          <w:b/>
          <w:bCs/>
          <w:u w:val="single"/>
        </w:rPr>
        <w:t xml:space="preserve">Skupna zahteva </w:t>
      </w:r>
      <w:r>
        <w:rPr>
          <w:rFonts w:ascii="Arial" w:hAnsi="Arial" w:cs="Arial"/>
          <w:b/>
          <w:bCs/>
          <w:u w:val="single"/>
        </w:rPr>
        <w:t>glede IZSTAVLJANJA RAČUNOV</w:t>
      </w:r>
      <w:r w:rsidRPr="006F03C1">
        <w:rPr>
          <w:rFonts w:ascii="Arial" w:hAnsi="Arial" w:cs="Arial"/>
          <w:b/>
          <w:bCs/>
          <w:u w:val="single"/>
        </w:rPr>
        <w:t xml:space="preserve"> za vse sklope:</w:t>
      </w:r>
    </w:p>
    <w:p w14:paraId="70E10C15" w14:textId="2AA9F3CC" w:rsidR="00A652F6" w:rsidRPr="00A273BE" w:rsidRDefault="00A652F6" w:rsidP="00A652F6">
      <w:pPr>
        <w:jc w:val="both"/>
        <w:rPr>
          <w:rFonts w:ascii="Arial" w:hAnsi="Arial" w:cs="Arial"/>
        </w:rPr>
      </w:pPr>
      <w:r w:rsidRPr="00A273BE">
        <w:rPr>
          <w:rFonts w:ascii="Arial" w:hAnsi="Arial" w:cs="Arial"/>
        </w:rPr>
        <w:t>Opravljena dela bo iz</w:t>
      </w:r>
      <w:r>
        <w:rPr>
          <w:rFonts w:ascii="Arial" w:hAnsi="Arial" w:cs="Arial"/>
        </w:rPr>
        <w:t>brani ponudnik</w:t>
      </w:r>
      <w:r w:rsidRPr="00A273BE">
        <w:rPr>
          <w:rFonts w:ascii="Arial" w:hAnsi="Arial" w:cs="Arial"/>
        </w:rPr>
        <w:t xml:space="preserve"> obračunaval po enotnih cenah iz ponudbe in po dejansko izvršenih količinah, evidentiranih v </w:t>
      </w:r>
      <w:r>
        <w:rPr>
          <w:rFonts w:ascii="Arial" w:hAnsi="Arial" w:cs="Arial"/>
        </w:rPr>
        <w:t xml:space="preserve">mesečnem </w:t>
      </w:r>
      <w:r w:rsidRPr="00A273BE">
        <w:rPr>
          <w:rFonts w:ascii="Arial" w:hAnsi="Arial" w:cs="Arial"/>
        </w:rPr>
        <w:t xml:space="preserve">poročilu, ki ga pripravi </w:t>
      </w:r>
      <w:r>
        <w:rPr>
          <w:rFonts w:ascii="Arial" w:hAnsi="Arial" w:cs="Arial"/>
        </w:rPr>
        <w:t>v aplikaciji eCeste</w:t>
      </w:r>
      <w:r w:rsidRPr="00A273BE">
        <w:rPr>
          <w:rFonts w:ascii="Arial" w:hAnsi="Arial" w:cs="Arial"/>
        </w:rPr>
        <w:t>.</w:t>
      </w:r>
    </w:p>
    <w:p w14:paraId="7FFA09E1" w14:textId="77777777" w:rsidR="002123EC" w:rsidRDefault="00A652F6" w:rsidP="00A652F6">
      <w:pPr>
        <w:jc w:val="both"/>
        <w:rPr>
          <w:rFonts w:ascii="Arial" w:hAnsi="Arial" w:cs="Arial"/>
        </w:rPr>
      </w:pPr>
      <w:r w:rsidRPr="00A273BE">
        <w:rPr>
          <w:rFonts w:ascii="Arial" w:hAnsi="Arial" w:cs="Arial"/>
        </w:rPr>
        <w:t>V primeru, da izvajalec izvaja storitve za več sklopov, mora za vsak sklop, katerega izvaja, izdati ločen</w:t>
      </w:r>
      <w:r>
        <w:rPr>
          <w:rFonts w:ascii="Arial" w:hAnsi="Arial" w:cs="Arial"/>
        </w:rPr>
        <w:t xml:space="preserve"> obračun</w:t>
      </w:r>
      <w:r w:rsidRPr="00A273BE">
        <w:rPr>
          <w:rFonts w:ascii="Arial" w:hAnsi="Arial" w:cs="Arial"/>
        </w:rPr>
        <w:t xml:space="preserve"> za posamezno obračunsko obdobje.</w:t>
      </w:r>
      <w:r w:rsidR="00FA1CBF">
        <w:rPr>
          <w:rFonts w:ascii="Arial" w:hAnsi="Arial" w:cs="Arial"/>
        </w:rPr>
        <w:t xml:space="preserve"> </w:t>
      </w:r>
    </w:p>
    <w:p w14:paraId="0BA16D8C" w14:textId="2CA2E363" w:rsidR="00A652F6" w:rsidRDefault="00FA1CBF" w:rsidP="00A652F6">
      <w:pPr>
        <w:jc w:val="both"/>
        <w:rPr>
          <w:rFonts w:ascii="Arial" w:hAnsi="Arial" w:cs="Arial"/>
        </w:rPr>
      </w:pPr>
      <w:r>
        <w:rPr>
          <w:rFonts w:ascii="Arial" w:hAnsi="Arial" w:cs="Arial"/>
        </w:rPr>
        <w:t>Postavke na računu morajo biti ločeno prikazane po naslednjih skupinah:</w:t>
      </w:r>
    </w:p>
    <w:p w14:paraId="02EB7F69" w14:textId="7435C695" w:rsidR="00FA1CBF" w:rsidRDefault="00FA1CBF" w:rsidP="00FA1CBF">
      <w:pPr>
        <w:pStyle w:val="Odstavekseznama"/>
        <w:numPr>
          <w:ilvl w:val="0"/>
          <w:numId w:val="10"/>
        </w:numPr>
        <w:jc w:val="both"/>
        <w:rPr>
          <w:rFonts w:ascii="Arial" w:hAnsi="Arial" w:cs="Arial"/>
        </w:rPr>
      </w:pPr>
      <w:r>
        <w:rPr>
          <w:rFonts w:ascii="Arial" w:hAnsi="Arial" w:cs="Arial"/>
        </w:rPr>
        <w:t>lokalne ceste</w:t>
      </w:r>
    </w:p>
    <w:p w14:paraId="60718CC3" w14:textId="7260852F" w:rsidR="00FA1CBF" w:rsidRDefault="00FA1CBF" w:rsidP="00FA1CBF">
      <w:pPr>
        <w:pStyle w:val="Odstavekseznama"/>
        <w:numPr>
          <w:ilvl w:val="0"/>
          <w:numId w:val="10"/>
        </w:numPr>
        <w:jc w:val="both"/>
        <w:rPr>
          <w:rFonts w:ascii="Arial" w:hAnsi="Arial" w:cs="Arial"/>
        </w:rPr>
      </w:pPr>
      <w:r>
        <w:rPr>
          <w:rFonts w:ascii="Arial" w:hAnsi="Arial" w:cs="Arial"/>
        </w:rPr>
        <w:t>Javne poti KS Idrija</w:t>
      </w:r>
      <w:r w:rsidR="002123EC">
        <w:rPr>
          <w:rFonts w:ascii="Arial" w:hAnsi="Arial" w:cs="Arial"/>
        </w:rPr>
        <w:t xml:space="preserve"> mesto</w:t>
      </w:r>
    </w:p>
    <w:p w14:paraId="2C653D12" w14:textId="706DE43E" w:rsidR="00FA1CBF" w:rsidRDefault="00FA1CBF" w:rsidP="00FA1CBF">
      <w:pPr>
        <w:pStyle w:val="Odstavekseznama"/>
        <w:numPr>
          <w:ilvl w:val="0"/>
          <w:numId w:val="10"/>
        </w:numPr>
        <w:jc w:val="both"/>
        <w:rPr>
          <w:rFonts w:ascii="Arial" w:hAnsi="Arial" w:cs="Arial"/>
        </w:rPr>
      </w:pPr>
      <w:r>
        <w:rPr>
          <w:rFonts w:ascii="Arial" w:hAnsi="Arial" w:cs="Arial"/>
        </w:rPr>
        <w:t>Javne poti KS Sp. Idrija</w:t>
      </w:r>
    </w:p>
    <w:p w14:paraId="4588EF5A" w14:textId="12AA4525" w:rsidR="00FA1CBF" w:rsidRDefault="00FA1CBF" w:rsidP="00FA1CBF">
      <w:pPr>
        <w:pStyle w:val="Odstavekseznama"/>
        <w:numPr>
          <w:ilvl w:val="0"/>
          <w:numId w:val="10"/>
        </w:numPr>
        <w:jc w:val="both"/>
        <w:rPr>
          <w:rFonts w:ascii="Arial" w:hAnsi="Arial" w:cs="Arial"/>
        </w:rPr>
      </w:pPr>
      <w:r>
        <w:rPr>
          <w:rFonts w:ascii="Arial" w:hAnsi="Arial" w:cs="Arial"/>
        </w:rPr>
        <w:t>Javne poti KS Črni Vrh</w:t>
      </w:r>
    </w:p>
    <w:p w14:paraId="7F4C4907" w14:textId="5105A5AF" w:rsidR="00FA1CBF" w:rsidRDefault="00FA1CBF" w:rsidP="00FA1CBF">
      <w:pPr>
        <w:pStyle w:val="Odstavekseznama"/>
        <w:numPr>
          <w:ilvl w:val="0"/>
          <w:numId w:val="10"/>
        </w:numPr>
        <w:jc w:val="both"/>
        <w:rPr>
          <w:rFonts w:ascii="Arial" w:hAnsi="Arial" w:cs="Arial"/>
        </w:rPr>
      </w:pPr>
      <w:r>
        <w:rPr>
          <w:rFonts w:ascii="Arial" w:hAnsi="Arial" w:cs="Arial"/>
        </w:rPr>
        <w:t>Javne poti KS Zavratec</w:t>
      </w:r>
    </w:p>
    <w:p w14:paraId="2729B626" w14:textId="7A3B924D" w:rsidR="00FA1CBF" w:rsidRDefault="00FA1CBF" w:rsidP="00FA1CBF">
      <w:pPr>
        <w:pStyle w:val="Odstavekseznama"/>
        <w:numPr>
          <w:ilvl w:val="0"/>
          <w:numId w:val="10"/>
        </w:numPr>
        <w:jc w:val="both"/>
        <w:rPr>
          <w:rFonts w:ascii="Arial" w:hAnsi="Arial" w:cs="Arial"/>
        </w:rPr>
      </w:pPr>
      <w:r>
        <w:rPr>
          <w:rFonts w:ascii="Arial" w:hAnsi="Arial" w:cs="Arial"/>
        </w:rPr>
        <w:t>Javne poti KS Zavratec</w:t>
      </w:r>
    </w:p>
    <w:p w14:paraId="457A0FFE" w14:textId="77777777" w:rsidR="002123EC" w:rsidRDefault="00FA1CBF" w:rsidP="00FA1CBF">
      <w:pPr>
        <w:pStyle w:val="Odstavekseznama"/>
        <w:numPr>
          <w:ilvl w:val="0"/>
          <w:numId w:val="10"/>
        </w:numPr>
        <w:jc w:val="both"/>
        <w:rPr>
          <w:rFonts w:ascii="Arial" w:hAnsi="Arial" w:cs="Arial"/>
        </w:rPr>
      </w:pPr>
      <w:r>
        <w:rPr>
          <w:rFonts w:ascii="Arial" w:hAnsi="Arial" w:cs="Arial"/>
        </w:rPr>
        <w:t>Javne poti KS</w:t>
      </w:r>
      <w:r w:rsidR="002123EC">
        <w:rPr>
          <w:rFonts w:ascii="Arial" w:hAnsi="Arial" w:cs="Arial"/>
        </w:rPr>
        <w:t xml:space="preserve"> Vojsko</w:t>
      </w:r>
    </w:p>
    <w:p w14:paraId="33615C57" w14:textId="77777777" w:rsidR="002123EC" w:rsidRDefault="002123EC" w:rsidP="00FA1CBF">
      <w:pPr>
        <w:pStyle w:val="Odstavekseznama"/>
        <w:numPr>
          <w:ilvl w:val="0"/>
          <w:numId w:val="10"/>
        </w:numPr>
        <w:jc w:val="both"/>
        <w:rPr>
          <w:rFonts w:ascii="Arial" w:hAnsi="Arial" w:cs="Arial"/>
        </w:rPr>
      </w:pPr>
      <w:r>
        <w:rPr>
          <w:rFonts w:ascii="Arial" w:hAnsi="Arial" w:cs="Arial"/>
        </w:rPr>
        <w:t>Javne poti KS Ledine</w:t>
      </w:r>
    </w:p>
    <w:p w14:paraId="430D1B89" w14:textId="77777777" w:rsidR="002123EC" w:rsidRDefault="002123EC" w:rsidP="00FA1CBF">
      <w:pPr>
        <w:pStyle w:val="Odstavekseznama"/>
        <w:numPr>
          <w:ilvl w:val="0"/>
          <w:numId w:val="10"/>
        </w:numPr>
        <w:jc w:val="both"/>
        <w:rPr>
          <w:rFonts w:ascii="Arial" w:hAnsi="Arial" w:cs="Arial"/>
        </w:rPr>
      </w:pPr>
      <w:r>
        <w:rPr>
          <w:rFonts w:ascii="Arial" w:hAnsi="Arial" w:cs="Arial"/>
        </w:rPr>
        <w:t>Javne poti KS Krnice Masore</w:t>
      </w:r>
    </w:p>
    <w:p w14:paraId="52A6EE38" w14:textId="77777777" w:rsidR="002123EC" w:rsidRDefault="002123EC" w:rsidP="00FA1CBF">
      <w:pPr>
        <w:pStyle w:val="Odstavekseznama"/>
        <w:numPr>
          <w:ilvl w:val="0"/>
          <w:numId w:val="10"/>
        </w:numPr>
        <w:jc w:val="both"/>
        <w:rPr>
          <w:rFonts w:ascii="Arial" w:hAnsi="Arial" w:cs="Arial"/>
        </w:rPr>
      </w:pPr>
      <w:r>
        <w:rPr>
          <w:rFonts w:ascii="Arial" w:hAnsi="Arial" w:cs="Arial"/>
        </w:rPr>
        <w:t>Javne poti KS Kanomlja</w:t>
      </w:r>
    </w:p>
    <w:p w14:paraId="78B5F7EB" w14:textId="6B7EFFA2" w:rsidR="00FA1CBF" w:rsidRDefault="002123EC" w:rsidP="00FA1CBF">
      <w:pPr>
        <w:pStyle w:val="Odstavekseznama"/>
        <w:numPr>
          <w:ilvl w:val="0"/>
          <w:numId w:val="10"/>
        </w:numPr>
        <w:jc w:val="both"/>
        <w:rPr>
          <w:rFonts w:ascii="Arial" w:hAnsi="Arial" w:cs="Arial"/>
        </w:rPr>
      </w:pPr>
      <w:r>
        <w:rPr>
          <w:rFonts w:ascii="Arial" w:hAnsi="Arial" w:cs="Arial"/>
        </w:rPr>
        <w:t>Javne poti KS Godovič</w:t>
      </w:r>
    </w:p>
    <w:p w14:paraId="654044E7" w14:textId="5877486D" w:rsidR="002123EC" w:rsidRDefault="002123EC" w:rsidP="00FA1CBF">
      <w:pPr>
        <w:pStyle w:val="Odstavekseznama"/>
        <w:numPr>
          <w:ilvl w:val="0"/>
          <w:numId w:val="10"/>
        </w:numPr>
        <w:jc w:val="both"/>
        <w:rPr>
          <w:rFonts w:ascii="Arial" w:hAnsi="Arial" w:cs="Arial"/>
        </w:rPr>
      </w:pPr>
      <w:r>
        <w:rPr>
          <w:rFonts w:ascii="Arial" w:hAnsi="Arial" w:cs="Arial"/>
        </w:rPr>
        <w:t>Javne poti KS Dole</w:t>
      </w:r>
    </w:p>
    <w:p w14:paraId="331CBC3B" w14:textId="443C9757" w:rsidR="00FA1CBF" w:rsidRPr="002123EC" w:rsidRDefault="002123EC" w:rsidP="002123EC">
      <w:pPr>
        <w:jc w:val="both"/>
        <w:rPr>
          <w:rFonts w:ascii="Arial" w:hAnsi="Arial" w:cs="Arial"/>
        </w:rPr>
      </w:pPr>
      <w:r>
        <w:rPr>
          <w:rFonts w:ascii="Arial" w:hAnsi="Arial" w:cs="Arial"/>
        </w:rPr>
        <w:lastRenderedPageBreak/>
        <w:t>Razdelitev posameznih odsekov je razvidna iz Odloka o kategorizaciji občinskih cest v Občini Idrija (UL RS 82/2020</w:t>
      </w:r>
      <w:r w:rsidR="0032416C">
        <w:rPr>
          <w:rFonts w:ascii="Arial" w:hAnsi="Arial" w:cs="Arial"/>
        </w:rPr>
        <w:t xml:space="preserve"> s spremembami</w:t>
      </w:r>
      <w:r>
        <w:rPr>
          <w:rFonts w:ascii="Arial" w:hAnsi="Arial" w:cs="Arial"/>
        </w:rPr>
        <w:t>) in tudi same aplikacije eCeste.</w:t>
      </w:r>
    </w:p>
    <w:p w14:paraId="21ED3F94" w14:textId="0AA2E3CA" w:rsidR="00A652F6" w:rsidRDefault="00A652F6" w:rsidP="00A652F6">
      <w:pPr>
        <w:jc w:val="both"/>
        <w:rPr>
          <w:rFonts w:ascii="Arial" w:hAnsi="Arial" w:cs="Arial"/>
        </w:rPr>
      </w:pPr>
      <w:r w:rsidRPr="00A273BE">
        <w:rPr>
          <w:rFonts w:ascii="Arial" w:hAnsi="Arial" w:cs="Arial"/>
        </w:rPr>
        <w:t xml:space="preserve">Izvajalec mora račun za storitve, izvedene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w:t>
      </w:r>
      <w:r>
        <w:rPr>
          <w:rFonts w:ascii="Arial" w:hAnsi="Arial" w:cs="Arial"/>
        </w:rPr>
        <w:t xml:space="preserve">mesečno poročilo iz aplikacije eCeste, za sklop 1 pa tudi dobavnice kamnoloma, iz katerega je dobavljal material. </w:t>
      </w:r>
    </w:p>
    <w:p w14:paraId="185EA00C" w14:textId="5C6D6ADF" w:rsidR="00A652F6" w:rsidRDefault="00A652F6" w:rsidP="00A652F6">
      <w:pPr>
        <w:jc w:val="both"/>
        <w:rPr>
          <w:rFonts w:ascii="Arial" w:hAnsi="Arial" w:cs="Arial"/>
        </w:rPr>
      </w:pPr>
      <w:r w:rsidRPr="00A273BE">
        <w:rPr>
          <w:rFonts w:ascii="Arial" w:hAnsi="Arial" w:cs="Arial"/>
        </w:rPr>
        <w:t>Na računu mora biti navedena številka okvirnega sporazuma</w:t>
      </w:r>
      <w:r>
        <w:rPr>
          <w:rFonts w:ascii="Arial" w:hAnsi="Arial" w:cs="Arial"/>
        </w:rPr>
        <w:t xml:space="preserve"> in sklop</w:t>
      </w:r>
      <w:r w:rsidRPr="00A273BE">
        <w:rPr>
          <w:rFonts w:ascii="Arial" w:hAnsi="Arial" w:cs="Arial"/>
        </w:rPr>
        <w:t>.</w:t>
      </w:r>
    </w:p>
    <w:p w14:paraId="1BFF94F7" w14:textId="140B7260" w:rsidR="001A7C97" w:rsidRDefault="001A7C97" w:rsidP="00A652F6">
      <w:pPr>
        <w:jc w:val="both"/>
        <w:rPr>
          <w:rFonts w:ascii="Arial" w:hAnsi="Arial" w:cs="Arial"/>
        </w:rPr>
      </w:pPr>
      <w:r>
        <w:rPr>
          <w:rFonts w:ascii="Arial" w:hAnsi="Arial" w:cs="Arial"/>
        </w:rPr>
        <w:t xml:space="preserve">Naročnik sprejema račune izključno v elektronski obliki na </w:t>
      </w:r>
      <w:hyperlink r:id="rId20" w:history="1">
        <w:r w:rsidRPr="00EE69C1">
          <w:rPr>
            <w:rStyle w:val="Hiperpovezava"/>
            <w:rFonts w:ascii="Arial" w:hAnsi="Arial" w:cs="Arial"/>
          </w:rPr>
          <w:t>eracuni@komunalaidrija.si</w:t>
        </w:r>
      </w:hyperlink>
    </w:p>
    <w:p w14:paraId="65764069" w14:textId="77777777" w:rsidR="00473E7D" w:rsidRDefault="00473E7D" w:rsidP="00A652F6">
      <w:pPr>
        <w:jc w:val="both"/>
        <w:rPr>
          <w:rFonts w:ascii="Arial" w:hAnsi="Arial" w:cs="Arial"/>
        </w:rPr>
      </w:pPr>
    </w:p>
    <w:p w14:paraId="6B09D38D" w14:textId="73A0A30F" w:rsidR="00473E7D" w:rsidRDefault="00473E7D" w:rsidP="00473E7D">
      <w:pPr>
        <w:jc w:val="both"/>
        <w:rPr>
          <w:rFonts w:ascii="Arial" w:hAnsi="Arial" w:cs="Arial"/>
          <w:b/>
          <w:bCs/>
          <w:u w:val="single"/>
        </w:rPr>
      </w:pPr>
      <w:r w:rsidRPr="006F03C1">
        <w:rPr>
          <w:rFonts w:ascii="Arial" w:hAnsi="Arial" w:cs="Arial"/>
          <w:b/>
          <w:bCs/>
          <w:u w:val="single"/>
        </w:rPr>
        <w:t xml:space="preserve">Skupna zahteva </w:t>
      </w:r>
      <w:r>
        <w:rPr>
          <w:rFonts w:ascii="Arial" w:hAnsi="Arial" w:cs="Arial"/>
          <w:b/>
          <w:bCs/>
          <w:u w:val="single"/>
        </w:rPr>
        <w:t xml:space="preserve">glede NEPREDVIDENIH IN DODATNIH del za </w:t>
      </w:r>
      <w:r w:rsidRPr="006F03C1">
        <w:rPr>
          <w:rFonts w:ascii="Arial" w:hAnsi="Arial" w:cs="Arial"/>
          <w:b/>
          <w:bCs/>
          <w:u w:val="single"/>
        </w:rPr>
        <w:t>vse sklope:</w:t>
      </w:r>
    </w:p>
    <w:p w14:paraId="21F98276" w14:textId="77777777" w:rsidR="00473E7D" w:rsidRDefault="00473E7D" w:rsidP="00473E7D">
      <w:pPr>
        <w:autoSpaceDE w:val="0"/>
        <w:autoSpaceDN w:val="0"/>
        <w:adjustRightInd w:val="0"/>
        <w:jc w:val="both"/>
        <w:rPr>
          <w:rFonts w:ascii="Arial" w:hAnsi="Arial" w:cs="Arial"/>
          <w:color w:val="000000"/>
        </w:rPr>
      </w:pPr>
      <w:r w:rsidRPr="00FE54C4">
        <w:rPr>
          <w:rFonts w:ascii="Arial" w:hAnsi="Arial" w:cs="Arial"/>
          <w:color w:val="000000"/>
        </w:rPr>
        <w:t>O vseh nepredvidljivih delih mora izbrani ponudnik takoj pisno obvestiti naročnika in mu dostaviti predračun za ta dela in material. Dodatnih del, ki niso predmet tega javnega naročila, izbrani ponudnik ne sme začeti izvajati brez predhodnega soglasja naročnika.</w:t>
      </w:r>
    </w:p>
    <w:p w14:paraId="799E2DC6" w14:textId="77777777" w:rsidR="00473E7D" w:rsidRDefault="00473E7D" w:rsidP="00473E7D">
      <w:pPr>
        <w:autoSpaceDE w:val="0"/>
        <w:autoSpaceDN w:val="0"/>
        <w:adjustRightInd w:val="0"/>
        <w:jc w:val="both"/>
        <w:rPr>
          <w:rFonts w:ascii="Arial" w:hAnsi="Arial" w:cs="Arial"/>
          <w:color w:val="000000"/>
        </w:rPr>
      </w:pPr>
    </w:p>
    <w:p w14:paraId="57907169" w14:textId="65CAF9A3" w:rsidR="00473E7D" w:rsidRPr="0098566A" w:rsidRDefault="00473E7D" w:rsidP="00473E7D">
      <w:pPr>
        <w:jc w:val="both"/>
        <w:rPr>
          <w:rFonts w:ascii="Arial" w:hAnsi="Arial" w:cs="Arial"/>
          <w:b/>
          <w:bCs/>
          <w:u w:val="single"/>
        </w:rPr>
      </w:pPr>
      <w:r w:rsidRPr="0098566A">
        <w:rPr>
          <w:rFonts w:ascii="Arial" w:hAnsi="Arial" w:cs="Arial"/>
          <w:b/>
          <w:bCs/>
          <w:u w:val="single"/>
        </w:rPr>
        <w:t xml:space="preserve">Skupna zahteva glede ZAVAROVANJA </w:t>
      </w:r>
    </w:p>
    <w:p w14:paraId="6EF4C3C6" w14:textId="243A7599" w:rsidR="006114BD" w:rsidRDefault="00473E7D" w:rsidP="002123EC">
      <w:pPr>
        <w:jc w:val="both"/>
        <w:rPr>
          <w:rFonts w:ascii="Arial" w:hAnsi="Arial" w:cs="Arial"/>
        </w:rPr>
      </w:pPr>
      <w:r w:rsidRPr="00FE54C4">
        <w:rPr>
          <w:rFonts w:ascii="Arial" w:hAnsi="Arial" w:cs="Arial"/>
        </w:rPr>
        <w:t>Izbrani ponudnik se zavezuje, da bo v primeru uničenja ali poškodovanja javne ali zasebne lastnine pri izvedbi del oziroma storitev, na lastne stroške poravnal vso nastalo škodo oziroma vrnil v prvotno stanje. Za tam namen mora imeti ponudnik sklenjeno zavarovanje odgovornosti iz dejavnosti</w:t>
      </w:r>
      <w:r w:rsidR="00E65D90">
        <w:rPr>
          <w:rFonts w:ascii="Arial" w:hAnsi="Arial" w:cs="Arial"/>
        </w:rPr>
        <w:t xml:space="preserve"> </w:t>
      </w:r>
      <w:r w:rsidR="00E65D90" w:rsidRPr="00E65D90">
        <w:rPr>
          <w:rFonts w:ascii="Arial" w:hAnsi="Arial" w:cs="Arial"/>
        </w:rPr>
        <w:t>za škodo, ki bi jo z nerednim in nevestnim opravljanjem storitev povzročil sam ali pri njem zaposlene osebe ali pogodbeni podizvajalcu naročniku ali tretjim osebam.</w:t>
      </w:r>
      <w:r w:rsidR="00E65D90">
        <w:rPr>
          <w:rFonts w:ascii="Arial" w:hAnsi="Arial" w:cs="Arial"/>
        </w:rPr>
        <w:t xml:space="preserve"> </w:t>
      </w:r>
      <w:r w:rsidR="00E65D90" w:rsidRPr="00E65D90">
        <w:rPr>
          <w:rFonts w:ascii="Arial" w:hAnsi="Arial" w:cs="Arial"/>
        </w:rPr>
        <w:t xml:space="preserve">V času trajanja okvirnega sporazuma mora </w:t>
      </w:r>
      <w:r w:rsidR="00E65D90">
        <w:rPr>
          <w:rFonts w:ascii="Arial" w:hAnsi="Arial" w:cs="Arial"/>
        </w:rPr>
        <w:t xml:space="preserve">izbrani ponudnik </w:t>
      </w:r>
      <w:r w:rsidR="00E65D90" w:rsidRPr="00E65D90">
        <w:rPr>
          <w:rFonts w:ascii="Arial" w:hAnsi="Arial" w:cs="Arial"/>
        </w:rPr>
        <w:t xml:space="preserve">naročniku posredovati kopijo veljavne zavarovalne police, če veljavnost </w:t>
      </w:r>
      <w:r w:rsidR="002123EC">
        <w:rPr>
          <w:rFonts w:ascii="Arial" w:hAnsi="Arial" w:cs="Arial"/>
        </w:rPr>
        <w:t xml:space="preserve">police, katere kopijo je predložil ob podpisu okvirnega sporazuma, </w:t>
      </w:r>
      <w:r w:rsidR="00E65D90" w:rsidRPr="00E65D90">
        <w:rPr>
          <w:rFonts w:ascii="Arial" w:hAnsi="Arial" w:cs="Arial"/>
        </w:rPr>
        <w:t xml:space="preserve">poteče. </w:t>
      </w:r>
      <w:r w:rsidR="00E65D90">
        <w:rPr>
          <w:rFonts w:ascii="Arial" w:hAnsi="Arial" w:cs="Arial"/>
        </w:rPr>
        <w:t>Izbrani p</w:t>
      </w:r>
      <w:r w:rsidR="00E65D90" w:rsidRPr="00E65D90">
        <w:rPr>
          <w:rFonts w:ascii="Arial" w:hAnsi="Arial" w:cs="Arial"/>
        </w:rPr>
        <w:t xml:space="preserve">onudnik je dolžan takoj obvestiti naročnika, če bi bila na podlagi odgovornosti izplačana kakršnakoli zavarovalna vsota. Opustitev dolžnosti izvajalca v zvezi z zavarovanjem za odgovornost za škodo iz tega člena se šteje za bistveno kršitev okvirnega sporazuma. </w:t>
      </w:r>
    </w:p>
    <w:p w14:paraId="127A12B2" w14:textId="77777777" w:rsidR="002123EC" w:rsidRDefault="002123EC" w:rsidP="002123EC">
      <w:pPr>
        <w:jc w:val="both"/>
        <w:rPr>
          <w:rFonts w:ascii="Arial" w:hAnsi="Arial" w:cs="Arial"/>
        </w:rPr>
      </w:pPr>
    </w:p>
    <w:p w14:paraId="434BF709" w14:textId="6A97BD75" w:rsidR="00FE54C4" w:rsidRPr="00473E7D" w:rsidRDefault="00FE54C4" w:rsidP="00FE54C4">
      <w:pPr>
        <w:rPr>
          <w:rFonts w:ascii="Arial" w:hAnsi="Arial" w:cs="Arial"/>
          <w:b/>
          <w:bCs/>
          <w:u w:val="single"/>
        </w:rPr>
      </w:pPr>
      <w:r w:rsidRPr="00473E7D">
        <w:rPr>
          <w:rFonts w:ascii="Arial" w:hAnsi="Arial" w:cs="Arial"/>
          <w:b/>
          <w:bCs/>
          <w:u w:val="single"/>
        </w:rPr>
        <w:t>Skupna zahteva za material (tampon 0-16mm) za sklop 1:</w:t>
      </w:r>
    </w:p>
    <w:p w14:paraId="4FAA83F7" w14:textId="0612A045" w:rsidR="00DE12F2" w:rsidRDefault="00FE54C4" w:rsidP="00DE12F2">
      <w:pPr>
        <w:jc w:val="both"/>
        <w:rPr>
          <w:rFonts w:ascii="Arial" w:hAnsi="Arial" w:cs="Arial"/>
        </w:rPr>
      </w:pPr>
      <w:r w:rsidRPr="00FE54C4">
        <w:rPr>
          <w:rFonts w:ascii="Arial" w:hAnsi="Arial" w:cs="Arial"/>
        </w:rPr>
        <w:t xml:space="preserve">Izbrani ponudnik mora material </w:t>
      </w:r>
      <w:r w:rsidR="00D43033">
        <w:rPr>
          <w:rFonts w:ascii="Arial" w:hAnsi="Arial" w:cs="Arial"/>
        </w:rPr>
        <w:t xml:space="preserve"> za nasutje makadamskih cest </w:t>
      </w:r>
      <w:r w:rsidRPr="00FE54C4">
        <w:rPr>
          <w:rFonts w:ascii="Arial" w:hAnsi="Arial" w:cs="Arial"/>
        </w:rPr>
        <w:t xml:space="preserve">dobavljati iz kamnoloma, za katerega je z državo sklenjena koncesijska pogodba. Nosilec rudarske pravice oz. koncesionar za izkoriščanje mineralnih surovih nastopa kot podizvajalec glavnega ponudnika. </w:t>
      </w:r>
      <w:r w:rsidR="00A652F6">
        <w:rPr>
          <w:rFonts w:ascii="Arial" w:hAnsi="Arial" w:cs="Arial"/>
        </w:rPr>
        <w:t>Izbrani ponudnik mora zagotavljati, da je material ustrezen za urejanje makadamov</w:t>
      </w:r>
      <w:r w:rsidR="00DE12F2" w:rsidRPr="00DE12F2">
        <w:rPr>
          <w:rFonts w:ascii="Arial" w:hAnsi="Arial" w:cs="Arial"/>
        </w:rPr>
        <w:t>.</w:t>
      </w:r>
    </w:p>
    <w:p w14:paraId="32B78B36" w14:textId="702BF65A" w:rsidR="00DE12F2" w:rsidRPr="00DE12F2" w:rsidRDefault="00DE12F2" w:rsidP="00DE12F2">
      <w:pPr>
        <w:jc w:val="both"/>
        <w:rPr>
          <w:rFonts w:ascii="Arial" w:hAnsi="Arial" w:cs="Arial"/>
        </w:rPr>
      </w:pPr>
      <w:r>
        <w:rPr>
          <w:rFonts w:ascii="Arial" w:hAnsi="Arial" w:cs="Arial"/>
        </w:rPr>
        <w:t>Izbrani ponudnik mora navedeni pogoj izpol</w:t>
      </w:r>
      <w:r w:rsidR="007207BE">
        <w:rPr>
          <w:rFonts w:ascii="Arial" w:hAnsi="Arial" w:cs="Arial"/>
        </w:rPr>
        <w:t>njevati</w:t>
      </w:r>
      <w:r>
        <w:rPr>
          <w:rFonts w:ascii="Arial" w:hAnsi="Arial" w:cs="Arial"/>
        </w:rPr>
        <w:t xml:space="preserve"> ves čas trajanja javnega naročila. </w:t>
      </w:r>
    </w:p>
    <w:p w14:paraId="6D90153F" w14:textId="3B346E6E" w:rsidR="006114BD" w:rsidRDefault="006114BD" w:rsidP="00FE54C4">
      <w:pPr>
        <w:jc w:val="both"/>
        <w:rPr>
          <w:rFonts w:ascii="Arial" w:hAnsi="Arial" w:cs="Arial"/>
        </w:rPr>
      </w:pPr>
      <w:r>
        <w:rPr>
          <w:rFonts w:ascii="Arial" w:hAnsi="Arial" w:cs="Arial"/>
        </w:rPr>
        <w:t>Naročnik si pridržuje pravico, da v primeru, da je pooblaščeni predstavnik naročnika prisoten na delovišču ob sami dobavi materiala</w:t>
      </w:r>
      <w:r w:rsidR="002123EC">
        <w:rPr>
          <w:rFonts w:ascii="Arial" w:hAnsi="Arial" w:cs="Arial"/>
        </w:rPr>
        <w:t xml:space="preserve">, </w:t>
      </w:r>
      <w:r w:rsidR="00B53DA0">
        <w:rPr>
          <w:rFonts w:ascii="Arial" w:hAnsi="Arial" w:cs="Arial"/>
        </w:rPr>
        <w:t>lahko pripeljan material</w:t>
      </w:r>
      <w:r>
        <w:rPr>
          <w:rFonts w:ascii="Arial" w:hAnsi="Arial" w:cs="Arial"/>
        </w:rPr>
        <w:t xml:space="preserve"> zavrne, če ugotovi, da ne ustreza zahtevam glede kakovosti. V tem primeru mora izbrani izvajalec na lastne stroške zagotoviti dobavo ustreznega materiala. </w:t>
      </w:r>
    </w:p>
    <w:p w14:paraId="7FCBD33C" w14:textId="77777777" w:rsidR="00EB2257" w:rsidRDefault="00EB2257" w:rsidP="00FE54C4">
      <w:pPr>
        <w:jc w:val="both"/>
        <w:rPr>
          <w:rFonts w:ascii="Arial" w:hAnsi="Arial" w:cs="Arial"/>
        </w:rPr>
      </w:pPr>
    </w:p>
    <w:p w14:paraId="3DFEFDBE" w14:textId="61701848" w:rsidR="00EB2257" w:rsidRPr="00473E7D" w:rsidRDefault="00EB2257" w:rsidP="00EB2257">
      <w:pPr>
        <w:rPr>
          <w:rFonts w:ascii="Arial" w:hAnsi="Arial" w:cs="Arial"/>
          <w:b/>
          <w:bCs/>
          <w:u w:val="single"/>
        </w:rPr>
      </w:pPr>
      <w:r w:rsidRPr="00473E7D">
        <w:rPr>
          <w:rFonts w:ascii="Arial" w:hAnsi="Arial" w:cs="Arial"/>
          <w:b/>
          <w:bCs/>
          <w:u w:val="single"/>
        </w:rPr>
        <w:t>Skupna zahteva za material (tampon 0-16mm) za sklop</w:t>
      </w:r>
      <w:r w:rsidR="002123EC">
        <w:rPr>
          <w:rFonts w:ascii="Arial" w:hAnsi="Arial" w:cs="Arial"/>
          <w:b/>
          <w:bCs/>
          <w:u w:val="single"/>
        </w:rPr>
        <w:t xml:space="preserve"> 3</w:t>
      </w:r>
      <w:r>
        <w:rPr>
          <w:rFonts w:ascii="Arial" w:hAnsi="Arial" w:cs="Arial"/>
          <w:b/>
          <w:bCs/>
          <w:u w:val="single"/>
        </w:rPr>
        <w:t>:</w:t>
      </w:r>
    </w:p>
    <w:p w14:paraId="4E07AAC4" w14:textId="6E6484F1" w:rsidR="00EB2257" w:rsidRDefault="00EB2257" w:rsidP="00EB2257">
      <w:pPr>
        <w:jc w:val="both"/>
        <w:rPr>
          <w:rFonts w:ascii="Arial" w:hAnsi="Arial" w:cs="Arial"/>
        </w:rPr>
      </w:pPr>
      <w:r>
        <w:rPr>
          <w:rFonts w:ascii="Arial" w:hAnsi="Arial" w:cs="Arial"/>
        </w:rPr>
        <w:t xml:space="preserve">Izbrani ponudnik mora zagotavljati, da je material ustrezen za urejanje bankin; </w:t>
      </w:r>
      <w:r w:rsidRPr="00DE12F2">
        <w:rPr>
          <w:rFonts w:ascii="Arial" w:hAnsi="Arial" w:cs="Arial"/>
        </w:rPr>
        <w:t xml:space="preserve">torej mora biti </w:t>
      </w:r>
      <w:r w:rsidR="00BB4763">
        <w:rPr>
          <w:rFonts w:ascii="Arial" w:hAnsi="Arial" w:cs="Arial"/>
        </w:rPr>
        <w:t xml:space="preserve">zemljat, </w:t>
      </w:r>
      <w:r w:rsidRPr="00DE12F2">
        <w:rPr>
          <w:rFonts w:ascii="Arial" w:hAnsi="Arial" w:cs="Arial"/>
        </w:rPr>
        <w:t>ilovnat, masten, nepust</w:t>
      </w:r>
      <w:r>
        <w:rPr>
          <w:rFonts w:ascii="Arial" w:hAnsi="Arial" w:cs="Arial"/>
        </w:rPr>
        <w:t>en</w:t>
      </w:r>
      <w:r w:rsidRPr="00DE12F2">
        <w:rPr>
          <w:rFonts w:ascii="Arial" w:hAnsi="Arial" w:cs="Arial"/>
        </w:rPr>
        <w:t xml:space="preserve"> in sprijemljiv.</w:t>
      </w:r>
    </w:p>
    <w:p w14:paraId="084D6D45" w14:textId="110B9D95" w:rsidR="00EB2257" w:rsidRDefault="00EB2257" w:rsidP="00EB2257">
      <w:pPr>
        <w:jc w:val="both"/>
        <w:rPr>
          <w:rFonts w:ascii="Arial" w:hAnsi="Arial" w:cs="Arial"/>
        </w:rPr>
      </w:pPr>
      <w:r>
        <w:rPr>
          <w:rFonts w:ascii="Arial" w:hAnsi="Arial" w:cs="Arial"/>
        </w:rPr>
        <w:t xml:space="preserve">Naročnik si pridržuje pravico, da v primeru, da je pooblaščeni predstavnik naročnika prisoten na delovišču ob sami dobavi materiala za </w:t>
      </w:r>
      <w:r w:rsidR="002123EC">
        <w:rPr>
          <w:rFonts w:ascii="Arial" w:hAnsi="Arial" w:cs="Arial"/>
        </w:rPr>
        <w:t>i</w:t>
      </w:r>
      <w:r>
        <w:rPr>
          <w:rFonts w:ascii="Arial" w:hAnsi="Arial" w:cs="Arial"/>
        </w:rPr>
        <w:t xml:space="preserve">n bankine lahko pripeljan material zavrne, če ugotovi, da ne ustreza zahtevam glede kakovosti. V tem primeru mora izbrani izvajalec na lastne stroške zagotoviti dobavo ustreznega materiala. </w:t>
      </w:r>
    </w:p>
    <w:p w14:paraId="33759FE5" w14:textId="77777777" w:rsidR="00177EDA" w:rsidRDefault="00177EDA" w:rsidP="00B53DA0">
      <w:pPr>
        <w:jc w:val="both"/>
        <w:rPr>
          <w:rFonts w:ascii="Arial" w:hAnsi="Arial" w:cs="Arial"/>
        </w:rPr>
      </w:pPr>
    </w:p>
    <w:p w14:paraId="0B514102" w14:textId="140ED394" w:rsidR="0098566A" w:rsidRDefault="00B53DA0" w:rsidP="00FE54C4">
      <w:pPr>
        <w:rPr>
          <w:rFonts w:ascii="Arial" w:hAnsi="Arial" w:cs="Arial"/>
          <w:b/>
          <w:bCs/>
          <w:sz w:val="21"/>
          <w:szCs w:val="21"/>
        </w:rPr>
      </w:pPr>
      <w:r>
        <w:rPr>
          <w:rFonts w:ascii="Arial" w:hAnsi="Arial" w:cs="Arial"/>
          <w:b/>
          <w:bCs/>
          <w:sz w:val="21"/>
          <w:szCs w:val="21"/>
        </w:rPr>
        <w:t>Dodatne z</w:t>
      </w:r>
      <w:r w:rsidR="0098566A">
        <w:rPr>
          <w:rFonts w:ascii="Arial" w:hAnsi="Arial" w:cs="Arial"/>
          <w:b/>
          <w:bCs/>
          <w:sz w:val="21"/>
          <w:szCs w:val="21"/>
        </w:rPr>
        <w:t>ahteve po posameznih sklopih:</w:t>
      </w:r>
    </w:p>
    <w:p w14:paraId="02D52138" w14:textId="77777777" w:rsidR="00B53DA0" w:rsidRDefault="00B53DA0" w:rsidP="00FE54C4">
      <w:pPr>
        <w:rPr>
          <w:rFonts w:ascii="Arial" w:hAnsi="Arial" w:cs="Arial"/>
          <w:b/>
          <w:bCs/>
          <w:sz w:val="21"/>
          <w:szCs w:val="21"/>
        </w:rPr>
      </w:pPr>
    </w:p>
    <w:p w14:paraId="5450DBFA" w14:textId="42C3474A" w:rsidR="00FE54C4" w:rsidRPr="000E7DF8" w:rsidRDefault="000E7DF8" w:rsidP="000E7DF8">
      <w:pPr>
        <w:jc w:val="both"/>
        <w:rPr>
          <w:rFonts w:ascii="Arial" w:eastAsia="Calibri" w:hAnsi="Arial" w:cs="Arial"/>
          <w:b/>
          <w:bCs/>
        </w:rPr>
      </w:pPr>
      <w:r>
        <w:rPr>
          <w:rFonts w:ascii="Arial" w:eastAsia="Calibri" w:hAnsi="Arial" w:cs="Arial"/>
          <w:b/>
          <w:bCs/>
        </w:rPr>
        <w:t xml:space="preserve">1 - </w:t>
      </w:r>
      <w:r w:rsidRPr="000E7DF8">
        <w:rPr>
          <w:rFonts w:ascii="Arial" w:eastAsia="Calibri" w:hAnsi="Arial" w:cs="Arial"/>
          <w:b/>
          <w:bCs/>
        </w:rPr>
        <w:t xml:space="preserve">Vzdrževanje makadamskih </w:t>
      </w:r>
      <w:r w:rsidR="002123EC">
        <w:rPr>
          <w:rFonts w:ascii="Arial" w:eastAsia="Calibri" w:hAnsi="Arial" w:cs="Arial"/>
          <w:b/>
          <w:bCs/>
        </w:rPr>
        <w:t>cest</w:t>
      </w:r>
    </w:p>
    <w:p w14:paraId="3D7E1351" w14:textId="42E27391" w:rsidR="00FE54C4" w:rsidRPr="00FE54C4" w:rsidRDefault="00FE54C4" w:rsidP="00F03661">
      <w:pPr>
        <w:jc w:val="both"/>
        <w:rPr>
          <w:rFonts w:ascii="Arial" w:hAnsi="Arial" w:cs="Arial"/>
        </w:rPr>
      </w:pPr>
      <w:r w:rsidRPr="00FE54C4">
        <w:rPr>
          <w:rFonts w:ascii="Arial" w:hAnsi="Arial" w:cs="Arial"/>
        </w:rPr>
        <w:t xml:space="preserve">Območje </w:t>
      </w:r>
      <w:r w:rsidR="00B52D0B">
        <w:rPr>
          <w:rFonts w:ascii="Arial" w:hAnsi="Arial" w:cs="Arial"/>
        </w:rPr>
        <w:t>i</w:t>
      </w:r>
      <w:r w:rsidRPr="00FE54C4">
        <w:rPr>
          <w:rFonts w:ascii="Arial" w:hAnsi="Arial" w:cs="Arial"/>
        </w:rPr>
        <w:t xml:space="preserve">zvajanja: </w:t>
      </w:r>
      <w:r w:rsidR="0098566A">
        <w:rPr>
          <w:rFonts w:ascii="Arial" w:hAnsi="Arial" w:cs="Arial"/>
        </w:rPr>
        <w:t xml:space="preserve">makadamske lokalne ceste in javne poti skladno z </w:t>
      </w:r>
      <w:r w:rsidR="00F03661" w:rsidRPr="0098566A">
        <w:rPr>
          <w:rFonts w:ascii="Arial" w:hAnsi="Arial" w:cs="Arial"/>
        </w:rPr>
        <w:t>Odlokom o kategorizaciji občinskih cest v Občini Idrija (UL RS št.82/2020)</w:t>
      </w:r>
      <w:r w:rsidR="00F03661">
        <w:rPr>
          <w:rFonts w:ascii="Arial" w:hAnsi="Arial" w:cs="Arial"/>
        </w:rPr>
        <w:t xml:space="preserve"> na območju celotne </w:t>
      </w:r>
      <w:r w:rsidRPr="00FE54C4">
        <w:rPr>
          <w:rFonts w:ascii="Arial" w:hAnsi="Arial" w:cs="Arial"/>
        </w:rPr>
        <w:t>občin</w:t>
      </w:r>
      <w:r w:rsidR="00F03661">
        <w:rPr>
          <w:rFonts w:ascii="Arial" w:hAnsi="Arial" w:cs="Arial"/>
        </w:rPr>
        <w:t>e</w:t>
      </w:r>
      <w:r w:rsidRPr="00FE54C4">
        <w:rPr>
          <w:rFonts w:ascii="Arial" w:hAnsi="Arial" w:cs="Arial"/>
        </w:rPr>
        <w:t xml:space="preserve"> Idrija</w:t>
      </w:r>
      <w:r w:rsidR="00F03661">
        <w:rPr>
          <w:rFonts w:ascii="Arial" w:hAnsi="Arial" w:cs="Arial"/>
        </w:rPr>
        <w:t>.</w:t>
      </w:r>
    </w:p>
    <w:p w14:paraId="28B7F114" w14:textId="524E7FAA" w:rsidR="00FE54C4" w:rsidRPr="00FE54C4" w:rsidRDefault="00FE54C4" w:rsidP="00FE54C4">
      <w:pPr>
        <w:rPr>
          <w:rFonts w:ascii="Arial" w:hAnsi="Arial" w:cs="Arial"/>
        </w:rPr>
      </w:pPr>
      <w:r w:rsidRPr="00FE54C4">
        <w:rPr>
          <w:rFonts w:ascii="Arial" w:hAnsi="Arial" w:cs="Arial"/>
        </w:rPr>
        <w:t>Odzivnost: najpozneje v enem tednu po prejemu naročila</w:t>
      </w:r>
    </w:p>
    <w:p w14:paraId="0EBDB8DE" w14:textId="3833A662" w:rsidR="00FE54C4" w:rsidRDefault="00FE54C4" w:rsidP="00FE54C4">
      <w:pPr>
        <w:jc w:val="both"/>
        <w:rPr>
          <w:rFonts w:ascii="Arial" w:hAnsi="Arial" w:cs="Arial"/>
        </w:rPr>
      </w:pPr>
      <w:r w:rsidRPr="00FE54C4">
        <w:rPr>
          <w:rFonts w:ascii="Arial" w:hAnsi="Arial" w:cs="Arial"/>
        </w:rPr>
        <w:t xml:space="preserve">Obdobje izvajanja: </w:t>
      </w:r>
      <w:r w:rsidR="00BB4763">
        <w:rPr>
          <w:rFonts w:ascii="Arial" w:hAnsi="Arial" w:cs="Arial"/>
        </w:rPr>
        <w:t xml:space="preserve">praviloma </w:t>
      </w:r>
      <w:r w:rsidRPr="00FE54C4">
        <w:rPr>
          <w:rFonts w:ascii="Arial" w:hAnsi="Arial" w:cs="Arial"/>
        </w:rPr>
        <w:t>med 20.4. do 15. 8. vsakega leta</w:t>
      </w:r>
    </w:p>
    <w:p w14:paraId="155F3B35" w14:textId="41B55E91" w:rsidR="00E50774" w:rsidRPr="00FE54C4" w:rsidRDefault="00E50774" w:rsidP="00FE54C4">
      <w:pPr>
        <w:jc w:val="both"/>
        <w:rPr>
          <w:rFonts w:ascii="Arial" w:hAnsi="Arial" w:cs="Arial"/>
        </w:rPr>
      </w:pPr>
      <w:r>
        <w:rPr>
          <w:rFonts w:ascii="Arial" w:hAnsi="Arial" w:cs="Arial"/>
        </w:rPr>
        <w:t>Najbolj primeren čas za izvedbo gredanja: maj in junij vsakega leta</w:t>
      </w:r>
    </w:p>
    <w:p w14:paraId="0D6FED4D" w14:textId="77777777" w:rsidR="00FE54C4" w:rsidRDefault="00FE54C4" w:rsidP="00FE54C4">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3B075A63" w14:textId="218AF301" w:rsidR="000E7DF8" w:rsidRDefault="000E7DF8" w:rsidP="000E7DF8">
      <w:pPr>
        <w:jc w:val="both"/>
        <w:rPr>
          <w:rFonts w:ascii="Arial" w:hAnsi="Arial" w:cs="Arial"/>
        </w:rPr>
      </w:pPr>
      <w:r>
        <w:rPr>
          <w:rFonts w:ascii="Arial" w:hAnsi="Arial" w:cs="Arial"/>
        </w:rPr>
        <w:t xml:space="preserve">Obračun se izvede na </w:t>
      </w:r>
      <w:r w:rsidR="00BB4763">
        <w:rPr>
          <w:rFonts w:ascii="Arial" w:hAnsi="Arial" w:cs="Arial"/>
        </w:rPr>
        <w:t>eno decimalko natančno (razen postavk, ki se obračunajo na kos)</w:t>
      </w:r>
      <w:r>
        <w:rPr>
          <w:rFonts w:ascii="Arial" w:hAnsi="Arial" w:cs="Arial"/>
        </w:rPr>
        <w:t xml:space="preserve">. </w:t>
      </w:r>
    </w:p>
    <w:p w14:paraId="24236241" w14:textId="7106F158" w:rsidR="000E7DF8" w:rsidRPr="000E7DF8" w:rsidRDefault="000E7DF8" w:rsidP="000E7DF8">
      <w:pPr>
        <w:jc w:val="both"/>
        <w:rPr>
          <w:rFonts w:ascii="Arial" w:hAnsi="Arial" w:cs="Arial"/>
        </w:rPr>
      </w:pPr>
      <w:r w:rsidRPr="000E7DF8">
        <w:rPr>
          <w:rFonts w:ascii="Arial" w:hAnsi="Arial" w:cs="Arial"/>
        </w:rPr>
        <w:t xml:space="preserve">Ponudnik mora </w:t>
      </w:r>
      <w:r w:rsidR="00B53DA0">
        <w:rPr>
          <w:rFonts w:ascii="Arial" w:hAnsi="Arial" w:cs="Arial"/>
        </w:rPr>
        <w:t xml:space="preserve">pri pripravi ponudbe dodatno upoštevati, da mora biti pri pripravi terena ter raztiranju tampona prisoten en delavec (ročno delo). Navedeno delo mora biti vključeno v ponudbeni ceni. </w:t>
      </w:r>
    </w:p>
    <w:p w14:paraId="06991D58" w14:textId="77777777" w:rsidR="000E7DF8" w:rsidRDefault="000E7DF8" w:rsidP="00FE54C4">
      <w:pPr>
        <w:jc w:val="both"/>
        <w:rPr>
          <w:rFonts w:ascii="Arial" w:hAnsi="Arial" w:cs="Arial"/>
        </w:rPr>
      </w:pPr>
    </w:p>
    <w:p w14:paraId="74ACCD9E" w14:textId="77777777" w:rsidR="009D24E1" w:rsidRDefault="009D24E1" w:rsidP="00FE54C4">
      <w:pPr>
        <w:jc w:val="both"/>
        <w:rPr>
          <w:rFonts w:ascii="Arial" w:hAnsi="Arial" w:cs="Arial"/>
        </w:rPr>
      </w:pPr>
    </w:p>
    <w:p w14:paraId="505236F5" w14:textId="77777777" w:rsidR="00BB4763" w:rsidRDefault="00BB4763" w:rsidP="009D24E1">
      <w:pPr>
        <w:jc w:val="both"/>
        <w:rPr>
          <w:rFonts w:ascii="Arial" w:eastAsia="Calibri" w:hAnsi="Arial" w:cs="Arial"/>
          <w:b/>
          <w:bCs/>
        </w:rPr>
      </w:pPr>
    </w:p>
    <w:p w14:paraId="6565F5B7" w14:textId="77777777" w:rsidR="00BB4763" w:rsidRDefault="00BB4763" w:rsidP="009D24E1">
      <w:pPr>
        <w:jc w:val="both"/>
        <w:rPr>
          <w:rFonts w:ascii="Arial" w:eastAsia="Calibri" w:hAnsi="Arial" w:cs="Arial"/>
          <w:b/>
          <w:bCs/>
        </w:rPr>
      </w:pPr>
    </w:p>
    <w:p w14:paraId="7EA57201" w14:textId="7D13385B" w:rsidR="009D24E1" w:rsidRDefault="009D24E1" w:rsidP="009D24E1">
      <w:pPr>
        <w:jc w:val="both"/>
        <w:rPr>
          <w:rFonts w:ascii="Arial" w:eastAsia="Calibri" w:hAnsi="Arial" w:cs="Arial"/>
          <w:b/>
          <w:bCs/>
        </w:rPr>
      </w:pPr>
      <w:r>
        <w:rPr>
          <w:rFonts w:ascii="Arial" w:eastAsia="Calibri" w:hAnsi="Arial" w:cs="Arial"/>
          <w:b/>
          <w:bCs/>
        </w:rPr>
        <w:t>2-</w:t>
      </w:r>
      <w:r w:rsidRPr="009D24E1">
        <w:rPr>
          <w:rFonts w:ascii="Arial" w:eastAsia="Calibri" w:hAnsi="Arial" w:cs="Arial"/>
          <w:b/>
          <w:bCs/>
        </w:rPr>
        <w:t>Čiščenje na cestah</w:t>
      </w:r>
    </w:p>
    <w:p w14:paraId="0A798BC2" w14:textId="5D536C0F" w:rsidR="009D24E1" w:rsidRDefault="009D24E1" w:rsidP="009D24E1">
      <w:pPr>
        <w:jc w:val="both"/>
        <w:rPr>
          <w:rFonts w:ascii="Arial" w:hAnsi="Arial" w:cs="Arial"/>
        </w:rPr>
      </w:pPr>
      <w:r w:rsidRPr="00FE54C4">
        <w:rPr>
          <w:rFonts w:ascii="Arial" w:hAnsi="Arial" w:cs="Arial"/>
        </w:rPr>
        <w:t xml:space="preserve">Območje </w:t>
      </w:r>
      <w:r>
        <w:rPr>
          <w:rFonts w:ascii="Arial" w:hAnsi="Arial" w:cs="Arial"/>
        </w:rPr>
        <w:t>i</w:t>
      </w:r>
      <w:r w:rsidRPr="00FE54C4">
        <w:rPr>
          <w:rFonts w:ascii="Arial" w:hAnsi="Arial" w:cs="Arial"/>
        </w:rPr>
        <w:t xml:space="preserve">zvajanja: </w:t>
      </w:r>
      <w:r>
        <w:rPr>
          <w:rFonts w:ascii="Arial" w:hAnsi="Arial" w:cs="Arial"/>
        </w:rPr>
        <w:t xml:space="preserve">vse lokalne ceste </w:t>
      </w:r>
      <w:r w:rsidR="00BB4763">
        <w:rPr>
          <w:rFonts w:ascii="Arial" w:hAnsi="Arial" w:cs="Arial"/>
        </w:rPr>
        <w:t xml:space="preserve">in javne poti </w:t>
      </w:r>
      <w:r>
        <w:rPr>
          <w:rFonts w:ascii="Arial" w:hAnsi="Arial" w:cs="Arial"/>
        </w:rPr>
        <w:t xml:space="preserve">skladno z </w:t>
      </w:r>
      <w:r w:rsidRPr="0098566A">
        <w:rPr>
          <w:rFonts w:ascii="Arial" w:hAnsi="Arial" w:cs="Arial"/>
        </w:rPr>
        <w:t>Odlokom o kategorizaciji občinskih cest v Občini Idrija (UL RS št.82/2020</w:t>
      </w:r>
      <w:r w:rsidR="0032416C">
        <w:rPr>
          <w:rFonts w:ascii="Arial" w:hAnsi="Arial" w:cs="Arial"/>
        </w:rPr>
        <w:t xml:space="preserve"> s spremembami</w:t>
      </w:r>
      <w:r w:rsidRPr="0098566A">
        <w:rPr>
          <w:rFonts w:ascii="Arial" w:hAnsi="Arial" w:cs="Arial"/>
        </w:rPr>
        <w:t>)</w:t>
      </w:r>
      <w:r>
        <w:rPr>
          <w:rFonts w:ascii="Arial" w:hAnsi="Arial" w:cs="Arial"/>
        </w:rPr>
        <w:t xml:space="preserve"> na območju celotne </w:t>
      </w:r>
      <w:r w:rsidRPr="00FE54C4">
        <w:rPr>
          <w:rFonts w:ascii="Arial" w:hAnsi="Arial" w:cs="Arial"/>
        </w:rPr>
        <w:t>občin</w:t>
      </w:r>
      <w:r>
        <w:rPr>
          <w:rFonts w:ascii="Arial" w:hAnsi="Arial" w:cs="Arial"/>
        </w:rPr>
        <w:t>e</w:t>
      </w:r>
      <w:r w:rsidRPr="00FE54C4">
        <w:rPr>
          <w:rFonts w:ascii="Arial" w:hAnsi="Arial" w:cs="Arial"/>
        </w:rPr>
        <w:t xml:space="preserve"> Idrija</w:t>
      </w:r>
      <w:r>
        <w:rPr>
          <w:rFonts w:ascii="Arial" w:hAnsi="Arial" w:cs="Arial"/>
        </w:rPr>
        <w:t>.</w:t>
      </w:r>
    </w:p>
    <w:p w14:paraId="0A5A868B" w14:textId="77777777" w:rsidR="00E7249D" w:rsidRPr="00FE54C4" w:rsidRDefault="00E7249D" w:rsidP="00E7249D">
      <w:pPr>
        <w:rPr>
          <w:rFonts w:ascii="Arial" w:hAnsi="Arial" w:cs="Arial"/>
        </w:rPr>
      </w:pPr>
      <w:r w:rsidRPr="00FE54C4">
        <w:rPr>
          <w:rFonts w:ascii="Arial" w:hAnsi="Arial" w:cs="Arial"/>
        </w:rPr>
        <w:t>Odzivnost: najpozneje v enem tednu po prejemu naročila</w:t>
      </w:r>
    </w:p>
    <w:p w14:paraId="7CC69D40" w14:textId="1365CF6E" w:rsidR="00E7249D" w:rsidRDefault="00E7249D" w:rsidP="009D24E1">
      <w:pPr>
        <w:jc w:val="both"/>
        <w:rPr>
          <w:rFonts w:ascii="Arial" w:hAnsi="Arial" w:cs="Arial"/>
        </w:rPr>
      </w:pPr>
      <w:r>
        <w:rPr>
          <w:rFonts w:ascii="Arial" w:hAnsi="Arial" w:cs="Arial"/>
        </w:rPr>
        <w:t>Čiščenje koritnic, muld, jaškov, prepustov in posledično cestišča mora biti izvedeno predvidoma do konca julija vsakega dela.</w:t>
      </w:r>
    </w:p>
    <w:p w14:paraId="30CEB08B" w14:textId="77777777" w:rsidR="00E7249D" w:rsidRDefault="00E7249D" w:rsidP="00E7249D">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506079D3" w14:textId="77777777" w:rsidR="00153B86" w:rsidRDefault="00153B86" w:rsidP="00153B86">
      <w:pPr>
        <w:jc w:val="both"/>
        <w:rPr>
          <w:rFonts w:ascii="Arial" w:hAnsi="Arial" w:cs="Arial"/>
        </w:rPr>
      </w:pPr>
      <w:r>
        <w:rPr>
          <w:rFonts w:ascii="Arial" w:hAnsi="Arial" w:cs="Arial"/>
        </w:rPr>
        <w:t xml:space="preserve">Obračun se izvede na eno decimalko natančno (razen postavk, ki se obračunajo na kos). </w:t>
      </w:r>
    </w:p>
    <w:p w14:paraId="1C6CD2A9" w14:textId="77777777" w:rsidR="009D24E1" w:rsidRDefault="009D24E1" w:rsidP="009D24E1">
      <w:pPr>
        <w:jc w:val="both"/>
        <w:rPr>
          <w:rFonts w:ascii="Arial" w:hAnsi="Arial" w:cs="Arial"/>
          <w:b/>
          <w:bCs/>
        </w:rPr>
      </w:pPr>
    </w:p>
    <w:p w14:paraId="76FAE30A" w14:textId="327F5103" w:rsidR="009D24E1" w:rsidRDefault="009D24E1" w:rsidP="009D24E1">
      <w:pPr>
        <w:jc w:val="both"/>
        <w:rPr>
          <w:rFonts w:ascii="Arial" w:hAnsi="Arial" w:cs="Arial"/>
          <w:b/>
          <w:bCs/>
        </w:rPr>
      </w:pPr>
      <w:r>
        <w:rPr>
          <w:rFonts w:ascii="Arial" w:hAnsi="Arial" w:cs="Arial"/>
          <w:b/>
          <w:bCs/>
        </w:rPr>
        <w:t xml:space="preserve">3- </w:t>
      </w:r>
      <w:r w:rsidRPr="009D24E1">
        <w:rPr>
          <w:rFonts w:ascii="Arial" w:hAnsi="Arial" w:cs="Arial"/>
          <w:b/>
          <w:bCs/>
        </w:rPr>
        <w:t>Urejanje bankin</w:t>
      </w:r>
    </w:p>
    <w:p w14:paraId="6D778D8B" w14:textId="69330616" w:rsidR="009D24E1" w:rsidRDefault="009D24E1" w:rsidP="009D24E1">
      <w:pPr>
        <w:jc w:val="both"/>
        <w:rPr>
          <w:rFonts w:ascii="Arial" w:hAnsi="Arial" w:cs="Arial"/>
        </w:rPr>
      </w:pPr>
      <w:r w:rsidRPr="00FE54C4">
        <w:rPr>
          <w:rFonts w:ascii="Arial" w:hAnsi="Arial" w:cs="Arial"/>
        </w:rPr>
        <w:t xml:space="preserve">Območje </w:t>
      </w:r>
      <w:r>
        <w:rPr>
          <w:rFonts w:ascii="Arial" w:hAnsi="Arial" w:cs="Arial"/>
        </w:rPr>
        <w:t>i</w:t>
      </w:r>
      <w:r w:rsidRPr="00FE54C4">
        <w:rPr>
          <w:rFonts w:ascii="Arial" w:hAnsi="Arial" w:cs="Arial"/>
        </w:rPr>
        <w:t xml:space="preserve">zvajanja: </w:t>
      </w:r>
      <w:r>
        <w:rPr>
          <w:rFonts w:ascii="Arial" w:hAnsi="Arial" w:cs="Arial"/>
        </w:rPr>
        <w:t xml:space="preserve">vse lokalne ceste </w:t>
      </w:r>
      <w:r w:rsidR="00BB4763">
        <w:rPr>
          <w:rFonts w:ascii="Arial" w:hAnsi="Arial" w:cs="Arial"/>
        </w:rPr>
        <w:t xml:space="preserve">in javne poti </w:t>
      </w:r>
      <w:r>
        <w:rPr>
          <w:rFonts w:ascii="Arial" w:hAnsi="Arial" w:cs="Arial"/>
        </w:rPr>
        <w:t xml:space="preserve">skladno z </w:t>
      </w:r>
      <w:r w:rsidRPr="0098566A">
        <w:rPr>
          <w:rFonts w:ascii="Arial" w:hAnsi="Arial" w:cs="Arial"/>
        </w:rPr>
        <w:t>Odlokom o kategorizaciji občinskih cest v Občini Idrija (UL RS št.82/2020</w:t>
      </w:r>
      <w:r w:rsidR="0032416C">
        <w:rPr>
          <w:rFonts w:ascii="Arial" w:hAnsi="Arial" w:cs="Arial"/>
        </w:rPr>
        <w:t xml:space="preserve"> s spremembami</w:t>
      </w:r>
      <w:r w:rsidRPr="0098566A">
        <w:rPr>
          <w:rFonts w:ascii="Arial" w:hAnsi="Arial" w:cs="Arial"/>
        </w:rPr>
        <w:t>)</w:t>
      </w:r>
      <w:r>
        <w:rPr>
          <w:rFonts w:ascii="Arial" w:hAnsi="Arial" w:cs="Arial"/>
        </w:rPr>
        <w:t xml:space="preserve"> na območju celotne </w:t>
      </w:r>
      <w:r w:rsidRPr="00FE54C4">
        <w:rPr>
          <w:rFonts w:ascii="Arial" w:hAnsi="Arial" w:cs="Arial"/>
        </w:rPr>
        <w:t>občin</w:t>
      </w:r>
      <w:r>
        <w:rPr>
          <w:rFonts w:ascii="Arial" w:hAnsi="Arial" w:cs="Arial"/>
        </w:rPr>
        <w:t>e</w:t>
      </w:r>
      <w:r w:rsidRPr="00FE54C4">
        <w:rPr>
          <w:rFonts w:ascii="Arial" w:hAnsi="Arial" w:cs="Arial"/>
        </w:rPr>
        <w:t xml:space="preserve"> Idrija</w:t>
      </w:r>
      <w:r>
        <w:rPr>
          <w:rFonts w:ascii="Arial" w:hAnsi="Arial" w:cs="Arial"/>
        </w:rPr>
        <w:t>.</w:t>
      </w:r>
    </w:p>
    <w:p w14:paraId="5AA00182" w14:textId="77777777" w:rsidR="00E7249D" w:rsidRPr="00FE54C4" w:rsidRDefault="00E7249D" w:rsidP="00E7249D">
      <w:pPr>
        <w:rPr>
          <w:rFonts w:ascii="Arial" w:hAnsi="Arial" w:cs="Arial"/>
        </w:rPr>
      </w:pPr>
      <w:r w:rsidRPr="00FE54C4">
        <w:rPr>
          <w:rFonts w:ascii="Arial" w:hAnsi="Arial" w:cs="Arial"/>
        </w:rPr>
        <w:t>Odzivnost: najpozneje v enem tednu po prejemu naročila</w:t>
      </w:r>
    </w:p>
    <w:p w14:paraId="04546C7A" w14:textId="77777777" w:rsidR="000D7A0C" w:rsidRDefault="000D7A0C" w:rsidP="000D7A0C">
      <w:pPr>
        <w:jc w:val="both"/>
        <w:rPr>
          <w:rFonts w:ascii="Arial" w:hAnsi="Arial" w:cs="Arial"/>
        </w:rPr>
      </w:pPr>
      <w:r>
        <w:rPr>
          <w:rFonts w:ascii="Arial" w:hAnsi="Arial" w:cs="Arial"/>
        </w:rPr>
        <w:t xml:space="preserve">Dela v zvezi z urejanjem in nasipanjem bankin morajo biti praviloma končana do konca avgusta vsakega leta. </w:t>
      </w:r>
    </w:p>
    <w:p w14:paraId="4DD7B929" w14:textId="77777777" w:rsidR="00E7249D" w:rsidRDefault="00E7249D" w:rsidP="00E7249D">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2C8FB1F1" w14:textId="3EE00D56" w:rsidR="00153B86" w:rsidRDefault="00153B86" w:rsidP="00153B86">
      <w:pPr>
        <w:jc w:val="both"/>
        <w:rPr>
          <w:rFonts w:ascii="Arial" w:hAnsi="Arial" w:cs="Arial"/>
        </w:rPr>
      </w:pPr>
      <w:r>
        <w:rPr>
          <w:rFonts w:ascii="Arial" w:hAnsi="Arial" w:cs="Arial"/>
        </w:rPr>
        <w:t xml:space="preserve">Obračun se izvede na eno decimalko natančno.. </w:t>
      </w:r>
    </w:p>
    <w:p w14:paraId="7A07BB37" w14:textId="77777777" w:rsidR="000D7A0C" w:rsidRDefault="000D7A0C" w:rsidP="009D24E1">
      <w:pPr>
        <w:jc w:val="both"/>
        <w:rPr>
          <w:rFonts w:ascii="Arial" w:hAnsi="Arial" w:cs="Arial"/>
          <w:b/>
          <w:bCs/>
        </w:rPr>
      </w:pPr>
    </w:p>
    <w:p w14:paraId="5651393D" w14:textId="33887EDA" w:rsidR="009D24E1" w:rsidRDefault="009D24E1" w:rsidP="009D24E1">
      <w:pPr>
        <w:jc w:val="both"/>
        <w:rPr>
          <w:rFonts w:ascii="Arial" w:hAnsi="Arial" w:cs="Arial"/>
          <w:b/>
          <w:bCs/>
        </w:rPr>
      </w:pPr>
      <w:r>
        <w:rPr>
          <w:rFonts w:ascii="Arial" w:hAnsi="Arial" w:cs="Arial"/>
          <w:b/>
          <w:bCs/>
        </w:rPr>
        <w:t>4-</w:t>
      </w:r>
      <w:r w:rsidRPr="009D24E1">
        <w:rPr>
          <w:rFonts w:ascii="Arial" w:hAnsi="Arial" w:cs="Arial"/>
          <w:b/>
          <w:bCs/>
        </w:rPr>
        <w:t>Košnja obcestja</w:t>
      </w:r>
    </w:p>
    <w:p w14:paraId="75863437" w14:textId="553F3FB4" w:rsidR="009D24E1" w:rsidRDefault="009D24E1" w:rsidP="009D24E1">
      <w:pPr>
        <w:jc w:val="both"/>
        <w:rPr>
          <w:rFonts w:ascii="Arial" w:hAnsi="Arial" w:cs="Arial"/>
        </w:rPr>
      </w:pPr>
      <w:r w:rsidRPr="00FE54C4">
        <w:rPr>
          <w:rFonts w:ascii="Arial" w:hAnsi="Arial" w:cs="Arial"/>
        </w:rPr>
        <w:t xml:space="preserve">Območje </w:t>
      </w:r>
      <w:r>
        <w:rPr>
          <w:rFonts w:ascii="Arial" w:hAnsi="Arial" w:cs="Arial"/>
        </w:rPr>
        <w:t>i</w:t>
      </w:r>
      <w:r w:rsidRPr="00FE54C4">
        <w:rPr>
          <w:rFonts w:ascii="Arial" w:hAnsi="Arial" w:cs="Arial"/>
        </w:rPr>
        <w:t xml:space="preserve">zvajanja: </w:t>
      </w:r>
      <w:r>
        <w:rPr>
          <w:rFonts w:ascii="Arial" w:hAnsi="Arial" w:cs="Arial"/>
        </w:rPr>
        <w:t xml:space="preserve">vse lokalne ceste </w:t>
      </w:r>
      <w:r w:rsidR="00BB4763">
        <w:rPr>
          <w:rFonts w:ascii="Arial" w:hAnsi="Arial" w:cs="Arial"/>
        </w:rPr>
        <w:t xml:space="preserve">in javne poti </w:t>
      </w:r>
      <w:r>
        <w:rPr>
          <w:rFonts w:ascii="Arial" w:hAnsi="Arial" w:cs="Arial"/>
        </w:rPr>
        <w:t xml:space="preserve">skladno z </w:t>
      </w:r>
      <w:r w:rsidRPr="0098566A">
        <w:rPr>
          <w:rFonts w:ascii="Arial" w:hAnsi="Arial" w:cs="Arial"/>
        </w:rPr>
        <w:t>Odlokom o kategorizaciji občinskih cest v Občini Idrija (UL RS št.82/2020</w:t>
      </w:r>
      <w:r w:rsidR="0032416C">
        <w:rPr>
          <w:rFonts w:ascii="Arial" w:hAnsi="Arial" w:cs="Arial"/>
        </w:rPr>
        <w:t xml:space="preserve"> s spremembami</w:t>
      </w:r>
      <w:r w:rsidRPr="0098566A">
        <w:rPr>
          <w:rFonts w:ascii="Arial" w:hAnsi="Arial" w:cs="Arial"/>
        </w:rPr>
        <w:t>)</w:t>
      </w:r>
      <w:r>
        <w:rPr>
          <w:rFonts w:ascii="Arial" w:hAnsi="Arial" w:cs="Arial"/>
        </w:rPr>
        <w:t xml:space="preserve"> na območju celotne </w:t>
      </w:r>
      <w:r w:rsidRPr="00FE54C4">
        <w:rPr>
          <w:rFonts w:ascii="Arial" w:hAnsi="Arial" w:cs="Arial"/>
        </w:rPr>
        <w:t>občin</w:t>
      </w:r>
      <w:r>
        <w:rPr>
          <w:rFonts w:ascii="Arial" w:hAnsi="Arial" w:cs="Arial"/>
        </w:rPr>
        <w:t>e</w:t>
      </w:r>
      <w:r w:rsidRPr="00FE54C4">
        <w:rPr>
          <w:rFonts w:ascii="Arial" w:hAnsi="Arial" w:cs="Arial"/>
        </w:rPr>
        <w:t xml:space="preserve"> Idrija</w:t>
      </w:r>
      <w:r>
        <w:rPr>
          <w:rFonts w:ascii="Arial" w:hAnsi="Arial" w:cs="Arial"/>
        </w:rPr>
        <w:t>.</w:t>
      </w:r>
    </w:p>
    <w:p w14:paraId="3B83478D" w14:textId="77777777" w:rsidR="000D7A0C" w:rsidRDefault="000D7A0C" w:rsidP="000D7A0C">
      <w:pPr>
        <w:rPr>
          <w:rFonts w:ascii="Arial" w:hAnsi="Arial" w:cs="Arial"/>
        </w:rPr>
      </w:pPr>
      <w:r w:rsidRPr="00FE54C4">
        <w:rPr>
          <w:rFonts w:ascii="Arial" w:hAnsi="Arial" w:cs="Arial"/>
        </w:rPr>
        <w:t>Odzivnost: najpozneje v enem tednu po prejemu naročila</w:t>
      </w:r>
    </w:p>
    <w:p w14:paraId="172C416B" w14:textId="77777777" w:rsidR="000D7A0C" w:rsidRDefault="000D7A0C" w:rsidP="000D7A0C">
      <w:pPr>
        <w:jc w:val="both"/>
        <w:rPr>
          <w:rFonts w:ascii="Arial" w:hAnsi="Arial" w:cs="Arial"/>
        </w:rPr>
      </w:pPr>
      <w:r>
        <w:rPr>
          <w:rFonts w:ascii="Arial" w:hAnsi="Arial" w:cs="Arial"/>
        </w:rPr>
        <w:t>Košnja obcestja se izvaja v obdobju od junija do julija vsako leto. Storitev vključuje košnjo z mulčerjem, spremljajočo košnjo z nahrbtno kosilnico ter grobo čiščenje s pihalnikom.</w:t>
      </w:r>
    </w:p>
    <w:p w14:paraId="04AC2D38" w14:textId="77777777" w:rsidR="000D7A0C" w:rsidRDefault="000D7A0C" w:rsidP="000D7A0C">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54199E71" w14:textId="3D8271C1" w:rsidR="009D24E1" w:rsidRPr="00BB4763" w:rsidRDefault="009D24E1" w:rsidP="009D24E1">
      <w:pPr>
        <w:jc w:val="both"/>
        <w:rPr>
          <w:rFonts w:ascii="Arial" w:hAnsi="Arial" w:cs="Arial"/>
          <w:color w:val="FF0000"/>
        </w:rPr>
      </w:pPr>
      <w:r>
        <w:rPr>
          <w:rFonts w:ascii="Arial" w:hAnsi="Arial" w:cs="Arial"/>
        </w:rPr>
        <w:t>Obračun se izvede na celo število.</w:t>
      </w:r>
      <w:r w:rsidR="00BB4763">
        <w:rPr>
          <w:rFonts w:ascii="Arial" w:hAnsi="Arial" w:cs="Arial"/>
        </w:rPr>
        <w:t xml:space="preserve"> </w:t>
      </w:r>
    </w:p>
    <w:p w14:paraId="778C80B3" w14:textId="77777777" w:rsidR="009D24E1" w:rsidRDefault="009D24E1" w:rsidP="009D24E1">
      <w:pPr>
        <w:jc w:val="both"/>
        <w:rPr>
          <w:rFonts w:ascii="Arial" w:hAnsi="Arial" w:cs="Arial"/>
          <w:b/>
          <w:bCs/>
        </w:rPr>
      </w:pPr>
    </w:p>
    <w:p w14:paraId="79149729" w14:textId="6A4163A4" w:rsidR="009D24E1" w:rsidRPr="009D24E1" w:rsidRDefault="009D24E1" w:rsidP="009D24E1">
      <w:pPr>
        <w:jc w:val="both"/>
        <w:rPr>
          <w:rFonts w:ascii="Arial" w:hAnsi="Arial" w:cs="Arial"/>
          <w:b/>
          <w:bCs/>
        </w:rPr>
      </w:pPr>
      <w:r>
        <w:rPr>
          <w:rFonts w:ascii="Arial" w:hAnsi="Arial" w:cs="Arial"/>
          <w:b/>
          <w:bCs/>
        </w:rPr>
        <w:t>5-Strojno obsekavanje cest</w:t>
      </w:r>
    </w:p>
    <w:p w14:paraId="38D806A3" w14:textId="0403CF9E" w:rsidR="009D24E1" w:rsidRPr="00FE54C4" w:rsidRDefault="009D24E1" w:rsidP="009D24E1">
      <w:pPr>
        <w:jc w:val="both"/>
        <w:rPr>
          <w:rFonts w:ascii="Arial" w:hAnsi="Arial" w:cs="Arial"/>
        </w:rPr>
      </w:pPr>
      <w:r w:rsidRPr="00FE54C4">
        <w:rPr>
          <w:rFonts w:ascii="Arial" w:hAnsi="Arial" w:cs="Arial"/>
        </w:rPr>
        <w:t xml:space="preserve">Območje </w:t>
      </w:r>
      <w:r>
        <w:rPr>
          <w:rFonts w:ascii="Arial" w:hAnsi="Arial" w:cs="Arial"/>
        </w:rPr>
        <w:t>i</w:t>
      </w:r>
      <w:r w:rsidRPr="00FE54C4">
        <w:rPr>
          <w:rFonts w:ascii="Arial" w:hAnsi="Arial" w:cs="Arial"/>
        </w:rPr>
        <w:t xml:space="preserve">zvajanja: </w:t>
      </w:r>
      <w:r>
        <w:rPr>
          <w:rFonts w:ascii="Arial" w:hAnsi="Arial" w:cs="Arial"/>
        </w:rPr>
        <w:t xml:space="preserve">vse lokalne ceste in javne poti skladno z </w:t>
      </w:r>
      <w:r w:rsidRPr="0098566A">
        <w:rPr>
          <w:rFonts w:ascii="Arial" w:hAnsi="Arial" w:cs="Arial"/>
        </w:rPr>
        <w:t>Odlokom o kategorizaciji občinskih cest v Občini Idrija (UL RS št.82/2020</w:t>
      </w:r>
      <w:r w:rsidR="0032416C">
        <w:rPr>
          <w:rFonts w:ascii="Arial" w:hAnsi="Arial" w:cs="Arial"/>
        </w:rPr>
        <w:t xml:space="preserve"> s spremembami</w:t>
      </w:r>
      <w:r w:rsidRPr="0098566A">
        <w:rPr>
          <w:rFonts w:ascii="Arial" w:hAnsi="Arial" w:cs="Arial"/>
        </w:rPr>
        <w:t>)</w:t>
      </w:r>
      <w:r>
        <w:rPr>
          <w:rFonts w:ascii="Arial" w:hAnsi="Arial" w:cs="Arial"/>
        </w:rPr>
        <w:t xml:space="preserve"> na območju celotne </w:t>
      </w:r>
      <w:r w:rsidRPr="00FE54C4">
        <w:rPr>
          <w:rFonts w:ascii="Arial" w:hAnsi="Arial" w:cs="Arial"/>
        </w:rPr>
        <w:t>občin</w:t>
      </w:r>
      <w:r>
        <w:rPr>
          <w:rFonts w:ascii="Arial" w:hAnsi="Arial" w:cs="Arial"/>
        </w:rPr>
        <w:t>e</w:t>
      </w:r>
      <w:r w:rsidRPr="00FE54C4">
        <w:rPr>
          <w:rFonts w:ascii="Arial" w:hAnsi="Arial" w:cs="Arial"/>
        </w:rPr>
        <w:t xml:space="preserve"> Idrija</w:t>
      </w:r>
      <w:r>
        <w:rPr>
          <w:rFonts w:ascii="Arial" w:hAnsi="Arial" w:cs="Arial"/>
        </w:rPr>
        <w:t>.</w:t>
      </w:r>
    </w:p>
    <w:p w14:paraId="5F098C7B" w14:textId="77777777" w:rsidR="009D24E1" w:rsidRDefault="009D24E1" w:rsidP="009D24E1">
      <w:pPr>
        <w:jc w:val="both"/>
        <w:rPr>
          <w:rFonts w:ascii="Arial" w:hAnsi="Arial" w:cs="Arial"/>
        </w:rPr>
      </w:pPr>
      <w:r>
        <w:rPr>
          <w:rFonts w:ascii="Arial" w:hAnsi="Arial" w:cs="Arial"/>
        </w:rPr>
        <w:t>Obsekavanje obcestja vključuje obsekavanje z ustreznim namenskim strojem, ročno odstranjevanje z uporabo motorne žage, ročno odstranjevanje listja s pihalnikom, usmerjanje prometa, pospravljanje vej in čiščenje ceste po obsekavanju ter odvoz materiala na začasno deponijo z uporabo traktorja z gozdarsko prikolico. Obsekavanje se izvede na odsekih, kjer je zaraščenost taka, da onemogoča varno udeležbo v prometu, ovira preglednost, poškoduje vozila…</w:t>
      </w:r>
    </w:p>
    <w:p w14:paraId="3B815DE7" w14:textId="77777777" w:rsidR="009D24E1" w:rsidRDefault="009D24E1" w:rsidP="009D24E1">
      <w:pPr>
        <w:jc w:val="both"/>
        <w:rPr>
          <w:rFonts w:ascii="Arial" w:hAnsi="Arial" w:cs="Arial"/>
        </w:rPr>
      </w:pPr>
      <w:r>
        <w:rPr>
          <w:rFonts w:ascii="Arial" w:hAnsi="Arial" w:cs="Arial"/>
        </w:rPr>
        <w:t>Strojno obsekavanje obcestja se praviloma izvaja v delovni skupini s šestimi delavci.</w:t>
      </w:r>
    </w:p>
    <w:p w14:paraId="6CFC2807" w14:textId="4DB112CB" w:rsidR="009D24E1" w:rsidRDefault="009D24E1" w:rsidP="009D24E1">
      <w:pPr>
        <w:jc w:val="both"/>
        <w:rPr>
          <w:rFonts w:ascii="Arial" w:hAnsi="Arial" w:cs="Arial"/>
        </w:rPr>
      </w:pPr>
      <w:r>
        <w:rPr>
          <w:rFonts w:ascii="Arial" w:hAnsi="Arial" w:cs="Arial"/>
        </w:rPr>
        <w:t>Obsekavanje se praviloma izvaja v obdobju, ko drevesa nimajo listja in ni snega.</w:t>
      </w:r>
    </w:p>
    <w:p w14:paraId="17AC1F47" w14:textId="77777777" w:rsidR="009D24E1" w:rsidRDefault="009D24E1" w:rsidP="009D24E1">
      <w:pPr>
        <w:jc w:val="both"/>
        <w:rPr>
          <w:rFonts w:ascii="Arial" w:hAnsi="Arial" w:cs="Arial"/>
        </w:rPr>
      </w:pPr>
      <w:r>
        <w:rPr>
          <w:rFonts w:ascii="Arial" w:hAnsi="Arial" w:cs="Arial"/>
        </w:rPr>
        <w:t>Začetek del in rok za končanje del bosta naročnik in izvajalec medsebojno dogovorila.</w:t>
      </w:r>
    </w:p>
    <w:p w14:paraId="56BFE4D7" w14:textId="12460568" w:rsidR="009D24E1" w:rsidRPr="000D7A0C" w:rsidRDefault="009D24E1" w:rsidP="009D24E1">
      <w:pPr>
        <w:jc w:val="both"/>
        <w:rPr>
          <w:rFonts w:ascii="Arial" w:hAnsi="Arial" w:cs="Arial"/>
        </w:rPr>
      </w:pPr>
      <w:r w:rsidRPr="000D7A0C">
        <w:rPr>
          <w:rFonts w:ascii="Arial" w:hAnsi="Arial" w:cs="Arial"/>
        </w:rPr>
        <w:t>Obračun se izvede na celo število.</w:t>
      </w:r>
      <w:r w:rsidR="00BB4763">
        <w:rPr>
          <w:rFonts w:ascii="Arial" w:hAnsi="Arial" w:cs="Arial"/>
        </w:rPr>
        <w:t xml:space="preserve"> </w:t>
      </w:r>
    </w:p>
    <w:p w14:paraId="082E1619" w14:textId="77777777" w:rsidR="009D24E1" w:rsidRDefault="009D24E1" w:rsidP="00FE54C4">
      <w:pPr>
        <w:jc w:val="both"/>
        <w:rPr>
          <w:rFonts w:ascii="Arial" w:hAnsi="Arial" w:cs="Arial"/>
        </w:rPr>
      </w:pPr>
    </w:p>
    <w:p w14:paraId="272B1F99" w14:textId="5DB38291" w:rsidR="002123EC" w:rsidRPr="000E7DF8" w:rsidRDefault="00B52D0B" w:rsidP="002123EC">
      <w:pPr>
        <w:jc w:val="both"/>
        <w:rPr>
          <w:rFonts w:ascii="Arial" w:eastAsia="Calibri" w:hAnsi="Arial" w:cs="Arial"/>
          <w:b/>
          <w:bCs/>
        </w:rPr>
      </w:pPr>
      <w:r>
        <w:rPr>
          <w:rFonts w:ascii="Arial" w:eastAsia="Calibri" w:hAnsi="Arial" w:cs="Arial"/>
          <w:b/>
          <w:bCs/>
        </w:rPr>
        <w:t>6</w:t>
      </w:r>
      <w:r w:rsidR="002123EC">
        <w:rPr>
          <w:rFonts w:ascii="Arial" w:eastAsia="Calibri" w:hAnsi="Arial" w:cs="Arial"/>
          <w:b/>
          <w:bCs/>
        </w:rPr>
        <w:t xml:space="preserve"> – Intervencijska dela na cestah</w:t>
      </w:r>
    </w:p>
    <w:p w14:paraId="2535B512" w14:textId="475084E1" w:rsidR="00B52D0B" w:rsidRPr="00FE54C4" w:rsidRDefault="00B52D0B" w:rsidP="00B52D0B">
      <w:pPr>
        <w:jc w:val="both"/>
        <w:rPr>
          <w:rFonts w:ascii="Arial" w:hAnsi="Arial" w:cs="Arial"/>
        </w:rPr>
      </w:pPr>
      <w:r w:rsidRPr="00FE54C4">
        <w:rPr>
          <w:rFonts w:ascii="Arial" w:hAnsi="Arial" w:cs="Arial"/>
        </w:rPr>
        <w:t xml:space="preserve">Območje </w:t>
      </w:r>
      <w:r>
        <w:rPr>
          <w:rFonts w:ascii="Arial" w:hAnsi="Arial" w:cs="Arial"/>
        </w:rPr>
        <w:t>i</w:t>
      </w:r>
      <w:r w:rsidRPr="00FE54C4">
        <w:rPr>
          <w:rFonts w:ascii="Arial" w:hAnsi="Arial" w:cs="Arial"/>
        </w:rPr>
        <w:t xml:space="preserve">zvajanja: </w:t>
      </w:r>
      <w:r w:rsidR="009D24E1">
        <w:rPr>
          <w:rFonts w:ascii="Arial" w:hAnsi="Arial" w:cs="Arial"/>
        </w:rPr>
        <w:t xml:space="preserve">vse </w:t>
      </w:r>
      <w:r>
        <w:rPr>
          <w:rFonts w:ascii="Arial" w:hAnsi="Arial" w:cs="Arial"/>
        </w:rPr>
        <w:t xml:space="preserve">ceste skladno z </w:t>
      </w:r>
      <w:r w:rsidRPr="0098566A">
        <w:rPr>
          <w:rFonts w:ascii="Arial" w:hAnsi="Arial" w:cs="Arial"/>
        </w:rPr>
        <w:t>Odlokom o kategorizaciji občinskih cest v Občini Idrija (UL RS št.82/2020</w:t>
      </w:r>
      <w:r w:rsidR="0032416C">
        <w:rPr>
          <w:rFonts w:ascii="Arial" w:hAnsi="Arial" w:cs="Arial"/>
        </w:rPr>
        <w:t xml:space="preserve"> s spremembami</w:t>
      </w:r>
      <w:r w:rsidRPr="0098566A">
        <w:rPr>
          <w:rFonts w:ascii="Arial" w:hAnsi="Arial" w:cs="Arial"/>
        </w:rPr>
        <w:t>)</w:t>
      </w:r>
      <w:r>
        <w:rPr>
          <w:rFonts w:ascii="Arial" w:hAnsi="Arial" w:cs="Arial"/>
        </w:rPr>
        <w:t xml:space="preserve"> na območju celotne </w:t>
      </w:r>
      <w:r w:rsidRPr="00FE54C4">
        <w:rPr>
          <w:rFonts w:ascii="Arial" w:hAnsi="Arial" w:cs="Arial"/>
        </w:rPr>
        <w:t>občin</w:t>
      </w:r>
      <w:r>
        <w:rPr>
          <w:rFonts w:ascii="Arial" w:hAnsi="Arial" w:cs="Arial"/>
        </w:rPr>
        <w:t>e</w:t>
      </w:r>
      <w:r w:rsidRPr="00FE54C4">
        <w:rPr>
          <w:rFonts w:ascii="Arial" w:hAnsi="Arial" w:cs="Arial"/>
        </w:rPr>
        <w:t xml:space="preserve"> Idrija</w:t>
      </w:r>
      <w:r>
        <w:rPr>
          <w:rFonts w:ascii="Arial" w:hAnsi="Arial" w:cs="Arial"/>
        </w:rPr>
        <w:t>.</w:t>
      </w:r>
    </w:p>
    <w:p w14:paraId="028C1E5D" w14:textId="428F9253" w:rsidR="00B52D0B" w:rsidRPr="0016636A" w:rsidRDefault="00B52D0B" w:rsidP="00B52D0B">
      <w:pPr>
        <w:jc w:val="both"/>
        <w:rPr>
          <w:rFonts w:ascii="Arial" w:hAnsi="Arial" w:cs="Arial"/>
        </w:rPr>
      </w:pPr>
      <w:r w:rsidRPr="0016636A">
        <w:rPr>
          <w:rFonts w:ascii="Arial" w:hAnsi="Arial" w:cs="Arial"/>
        </w:rPr>
        <w:t>Odzivnost: nemudoma po prejemu naročila</w:t>
      </w:r>
    </w:p>
    <w:p w14:paraId="6437A362" w14:textId="77777777" w:rsidR="00B52D0B" w:rsidRPr="00FE54C4" w:rsidRDefault="00B52D0B" w:rsidP="00B52D0B">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35187E7A" w14:textId="682FF80E" w:rsidR="00B52D0B" w:rsidRPr="00890863" w:rsidRDefault="00B52D0B" w:rsidP="00B52D0B">
      <w:pPr>
        <w:jc w:val="both"/>
        <w:rPr>
          <w:rFonts w:ascii="Arial" w:hAnsi="Arial" w:cs="Arial"/>
        </w:rPr>
      </w:pPr>
      <w:r>
        <w:rPr>
          <w:rFonts w:ascii="Arial" w:hAnsi="Arial" w:cs="Arial"/>
        </w:rPr>
        <w:t xml:space="preserve">Intervencijska dela se obračuna po urni postavki za delavca oz. vozilo ali stroj. Urne postavke so enake, ne glede na to, ali gre za </w:t>
      </w:r>
      <w:r w:rsidRPr="00890863">
        <w:rPr>
          <w:rFonts w:ascii="Arial" w:hAnsi="Arial" w:cs="Arial"/>
        </w:rPr>
        <w:t xml:space="preserve">dnevni, nočni čas, </w:t>
      </w:r>
      <w:r>
        <w:rPr>
          <w:rFonts w:ascii="Arial" w:hAnsi="Arial" w:cs="Arial"/>
        </w:rPr>
        <w:t xml:space="preserve">dela prost dan ali državni praznik. </w:t>
      </w:r>
      <w:r w:rsidRPr="00890863">
        <w:rPr>
          <w:rFonts w:ascii="Arial" w:hAnsi="Arial" w:cs="Arial"/>
        </w:rPr>
        <w:t xml:space="preserve">  </w:t>
      </w:r>
    </w:p>
    <w:p w14:paraId="580A8300" w14:textId="134C2E25" w:rsidR="00B52D0B" w:rsidRDefault="00B52D0B" w:rsidP="00B52D0B">
      <w:pPr>
        <w:jc w:val="both"/>
        <w:rPr>
          <w:rFonts w:ascii="Arial" w:hAnsi="Arial" w:cs="Arial"/>
        </w:rPr>
      </w:pPr>
      <w:r>
        <w:rPr>
          <w:rFonts w:ascii="Arial" w:hAnsi="Arial" w:cs="Arial"/>
        </w:rPr>
        <w:t>Začetna ura se zaračuna cela; za nadaljnje ure je najmanjša enota obračuna pol ure.</w:t>
      </w:r>
    </w:p>
    <w:p w14:paraId="313CDC7C" w14:textId="77777777" w:rsidR="00B52D0B" w:rsidRDefault="00B52D0B" w:rsidP="00B52D0B">
      <w:pPr>
        <w:jc w:val="both"/>
        <w:rPr>
          <w:rFonts w:ascii="Arial" w:hAnsi="Arial" w:cs="Arial"/>
        </w:rPr>
      </w:pPr>
    </w:p>
    <w:p w14:paraId="5BA6C230" w14:textId="03A1A62F" w:rsidR="00B52D0B" w:rsidRPr="00B52D0B" w:rsidRDefault="00B52D0B" w:rsidP="00B52D0B">
      <w:pPr>
        <w:jc w:val="both"/>
        <w:rPr>
          <w:rFonts w:ascii="Arial" w:eastAsia="Calibri" w:hAnsi="Arial" w:cs="Arial"/>
          <w:b/>
          <w:bCs/>
        </w:rPr>
      </w:pPr>
      <w:r>
        <w:rPr>
          <w:rFonts w:ascii="Arial" w:eastAsia="Calibri" w:hAnsi="Arial" w:cs="Arial"/>
          <w:b/>
          <w:bCs/>
        </w:rPr>
        <w:t xml:space="preserve">7 </w:t>
      </w:r>
      <w:r w:rsidR="0032416C">
        <w:rPr>
          <w:rFonts w:ascii="Arial" w:eastAsia="Calibri" w:hAnsi="Arial" w:cs="Arial"/>
          <w:b/>
          <w:bCs/>
        </w:rPr>
        <w:t>–</w:t>
      </w:r>
      <w:r w:rsidRPr="00B52D0B">
        <w:rPr>
          <w:rFonts w:ascii="Arial" w:eastAsia="Calibri" w:hAnsi="Arial" w:cs="Arial"/>
          <w:b/>
          <w:bCs/>
        </w:rPr>
        <w:t xml:space="preserve"> </w:t>
      </w:r>
      <w:r w:rsidR="0032416C">
        <w:rPr>
          <w:rFonts w:ascii="Arial" w:eastAsia="Calibri" w:hAnsi="Arial" w:cs="Arial"/>
          <w:b/>
          <w:bCs/>
        </w:rPr>
        <w:t xml:space="preserve">Krpanje cest s hladno </w:t>
      </w:r>
      <w:r w:rsidR="001A7C97">
        <w:rPr>
          <w:rFonts w:ascii="Arial" w:eastAsia="Calibri" w:hAnsi="Arial" w:cs="Arial"/>
          <w:b/>
          <w:bCs/>
        </w:rPr>
        <w:t xml:space="preserve">asfaltno </w:t>
      </w:r>
      <w:r w:rsidR="0032416C">
        <w:rPr>
          <w:rFonts w:ascii="Arial" w:eastAsia="Calibri" w:hAnsi="Arial" w:cs="Arial"/>
          <w:b/>
          <w:bCs/>
        </w:rPr>
        <w:t>maso</w:t>
      </w:r>
    </w:p>
    <w:p w14:paraId="202076B9" w14:textId="1AD5B1FD" w:rsidR="00B52D0B" w:rsidRPr="000D7A0C" w:rsidRDefault="00B52D0B" w:rsidP="00B52D0B">
      <w:pPr>
        <w:jc w:val="both"/>
        <w:rPr>
          <w:rFonts w:ascii="Arial" w:hAnsi="Arial" w:cs="Arial"/>
        </w:rPr>
      </w:pPr>
      <w:r w:rsidRPr="000D7A0C">
        <w:rPr>
          <w:rFonts w:ascii="Arial" w:hAnsi="Arial" w:cs="Arial"/>
        </w:rPr>
        <w:t xml:space="preserve">Območje izvajanja: </w:t>
      </w:r>
      <w:r w:rsidR="00153B86">
        <w:rPr>
          <w:rFonts w:ascii="Arial" w:hAnsi="Arial" w:cs="Arial"/>
        </w:rPr>
        <w:t>vse ceste</w:t>
      </w:r>
      <w:r w:rsidRPr="000D7A0C">
        <w:rPr>
          <w:rFonts w:ascii="Arial" w:hAnsi="Arial" w:cs="Arial"/>
        </w:rPr>
        <w:t xml:space="preserve"> skladno z Odlokom o kategorizaciji občinskih cest v Občini Idrija (UL RS št.82/2020) na območju celotne občine Idrija.</w:t>
      </w:r>
    </w:p>
    <w:p w14:paraId="63C4FD98" w14:textId="77777777" w:rsidR="001A7C97" w:rsidRDefault="001A7C97" w:rsidP="001A7C97">
      <w:pPr>
        <w:rPr>
          <w:rFonts w:ascii="Arial" w:hAnsi="Arial" w:cs="Arial"/>
        </w:rPr>
      </w:pPr>
      <w:r w:rsidRPr="00FE54C4">
        <w:rPr>
          <w:rFonts w:ascii="Arial" w:hAnsi="Arial" w:cs="Arial"/>
        </w:rPr>
        <w:t>Odzivnost: najpozneje v enem tednu po prejemu naročila</w:t>
      </w:r>
    </w:p>
    <w:p w14:paraId="4200399A" w14:textId="0127CB9F" w:rsidR="001A7C97" w:rsidRDefault="001A7C97" w:rsidP="00B52D0B">
      <w:pPr>
        <w:jc w:val="both"/>
        <w:rPr>
          <w:rFonts w:ascii="Arial" w:hAnsi="Arial" w:cs="Arial"/>
        </w:rPr>
      </w:pPr>
      <w:r>
        <w:rPr>
          <w:rFonts w:ascii="Arial" w:hAnsi="Arial" w:cs="Arial"/>
        </w:rPr>
        <w:t xml:space="preserve">Material (asfaltno maso in bitumensko emulzijo) zagotovi naročnik, izbrani ponudnik pa ga mora sam prevzeti na sedežu naročnika v času njegovih uradnih ur. Stroški prevzema morajo biti upoštevani v </w:t>
      </w:r>
      <w:r>
        <w:rPr>
          <w:rFonts w:ascii="Arial" w:hAnsi="Arial" w:cs="Arial"/>
        </w:rPr>
        <w:lastRenderedPageBreak/>
        <w:t xml:space="preserve">ponudbeni ceni. Storitev zajema odstranitev odvečnega materiala oz. posameznih okruškov asfalta, premaz z bitumensko emulzijo, zapolnjevanje lukenj z hladno asfaltno maso in ustrezno utrjevanje. Ponudbena cena se oblikuje na kg porabljene hladne asfaltne mase. </w:t>
      </w:r>
    </w:p>
    <w:p w14:paraId="57521135" w14:textId="77777777" w:rsidR="000D7A0C" w:rsidRPr="000D7A0C" w:rsidRDefault="000D7A0C" w:rsidP="000D7A0C">
      <w:pPr>
        <w:jc w:val="both"/>
        <w:rPr>
          <w:rFonts w:ascii="Arial" w:hAnsi="Arial" w:cs="Arial"/>
        </w:rPr>
      </w:pPr>
      <w:r w:rsidRPr="000D7A0C">
        <w:rPr>
          <w:rFonts w:ascii="Arial" w:hAnsi="Arial" w:cs="Arial"/>
        </w:rPr>
        <w:t xml:space="preserve">Rok izvedbe posameznega naročila je odvisen od vsakokratnega obsega del; rok bosta naročnik in izbrani ponudnik medsebojno dogovorila. </w:t>
      </w:r>
    </w:p>
    <w:p w14:paraId="480B84D3" w14:textId="066C85D5" w:rsidR="009D24E1" w:rsidRPr="000D7A0C" w:rsidRDefault="001A7C97" w:rsidP="009D24E1">
      <w:pPr>
        <w:jc w:val="both"/>
        <w:rPr>
          <w:rFonts w:ascii="Arial" w:hAnsi="Arial" w:cs="Arial"/>
        </w:rPr>
      </w:pPr>
      <w:r w:rsidRPr="000D7A0C">
        <w:rPr>
          <w:rFonts w:ascii="Arial" w:hAnsi="Arial" w:cs="Arial"/>
        </w:rPr>
        <w:t>Obračun se izvede na celo število.</w:t>
      </w:r>
    </w:p>
    <w:p w14:paraId="31F3544D" w14:textId="77777777" w:rsidR="000D7A0C" w:rsidRDefault="000D7A0C" w:rsidP="009D24E1">
      <w:pPr>
        <w:jc w:val="both"/>
        <w:rPr>
          <w:rFonts w:ascii="Arial" w:hAnsi="Arial" w:cs="Arial"/>
        </w:rPr>
      </w:pPr>
    </w:p>
    <w:p w14:paraId="68E69C81" w14:textId="77777777" w:rsidR="007254D8" w:rsidRDefault="007254D8" w:rsidP="00767B45">
      <w:pPr>
        <w:jc w:val="both"/>
        <w:rPr>
          <w:rFonts w:ascii="Arial" w:hAnsi="Arial" w:cs="Arial"/>
        </w:rPr>
      </w:pPr>
    </w:p>
    <w:p w14:paraId="2A6A86B7" w14:textId="77777777" w:rsidR="000D7A0C" w:rsidRDefault="000D7A0C" w:rsidP="00767B45">
      <w:pPr>
        <w:jc w:val="both"/>
        <w:rPr>
          <w:rFonts w:ascii="Arial" w:hAnsi="Arial" w:cs="Arial"/>
        </w:rPr>
      </w:pPr>
    </w:p>
    <w:p w14:paraId="5E766D8E" w14:textId="77777777" w:rsidR="000D7A0C" w:rsidRDefault="000D7A0C" w:rsidP="00767B45">
      <w:pPr>
        <w:jc w:val="both"/>
        <w:rPr>
          <w:rFonts w:ascii="Arial" w:hAnsi="Arial" w:cs="Arial"/>
        </w:rPr>
      </w:pPr>
    </w:p>
    <w:p w14:paraId="77DFEB19" w14:textId="77777777" w:rsidR="000D7A0C" w:rsidRDefault="000D7A0C" w:rsidP="00767B45">
      <w:pPr>
        <w:jc w:val="both"/>
        <w:rPr>
          <w:rFonts w:ascii="Arial" w:hAnsi="Arial" w:cs="Arial"/>
        </w:rPr>
      </w:pPr>
    </w:p>
    <w:p w14:paraId="2EC1EE81" w14:textId="77777777" w:rsidR="000D7A0C" w:rsidRDefault="000D7A0C" w:rsidP="00767B45">
      <w:pPr>
        <w:jc w:val="both"/>
        <w:rPr>
          <w:rFonts w:ascii="Arial" w:hAnsi="Arial" w:cs="Arial"/>
        </w:rPr>
      </w:pPr>
    </w:p>
    <w:p w14:paraId="30225086" w14:textId="77777777" w:rsidR="000D7A0C" w:rsidRDefault="000D7A0C" w:rsidP="00767B45">
      <w:pPr>
        <w:jc w:val="both"/>
        <w:rPr>
          <w:rFonts w:ascii="Arial" w:hAnsi="Arial" w:cs="Arial"/>
        </w:rPr>
      </w:pPr>
    </w:p>
    <w:p w14:paraId="267DC7BF" w14:textId="77777777" w:rsidR="000D7A0C" w:rsidRDefault="000D7A0C" w:rsidP="00767B45">
      <w:pPr>
        <w:jc w:val="both"/>
        <w:rPr>
          <w:rFonts w:ascii="Arial" w:hAnsi="Arial" w:cs="Arial"/>
        </w:rPr>
      </w:pPr>
    </w:p>
    <w:p w14:paraId="292E5747" w14:textId="77777777" w:rsidR="000D7A0C" w:rsidRDefault="000D7A0C" w:rsidP="00767B45">
      <w:pPr>
        <w:jc w:val="both"/>
        <w:rPr>
          <w:rFonts w:ascii="Arial" w:hAnsi="Arial" w:cs="Arial"/>
        </w:rPr>
      </w:pPr>
    </w:p>
    <w:p w14:paraId="61800B8D" w14:textId="77777777" w:rsidR="000D7A0C" w:rsidRDefault="000D7A0C" w:rsidP="00767B45">
      <w:pPr>
        <w:jc w:val="both"/>
        <w:rPr>
          <w:rFonts w:ascii="Arial" w:hAnsi="Arial" w:cs="Arial"/>
        </w:rPr>
      </w:pPr>
    </w:p>
    <w:p w14:paraId="4EDAAC42" w14:textId="77777777" w:rsidR="000D7A0C" w:rsidRDefault="000D7A0C" w:rsidP="00767B45">
      <w:pPr>
        <w:jc w:val="both"/>
        <w:rPr>
          <w:rFonts w:ascii="Arial" w:hAnsi="Arial" w:cs="Arial"/>
        </w:rPr>
      </w:pPr>
    </w:p>
    <w:p w14:paraId="7F806BBC" w14:textId="77777777" w:rsidR="000D7A0C" w:rsidRDefault="000D7A0C" w:rsidP="00767B45">
      <w:pPr>
        <w:jc w:val="both"/>
        <w:rPr>
          <w:rFonts w:ascii="Arial" w:hAnsi="Arial" w:cs="Arial"/>
        </w:rPr>
      </w:pPr>
    </w:p>
    <w:p w14:paraId="54C946BF" w14:textId="77777777" w:rsidR="000D7A0C" w:rsidRDefault="000D7A0C" w:rsidP="00767B45">
      <w:pPr>
        <w:jc w:val="both"/>
        <w:rPr>
          <w:rFonts w:ascii="Arial" w:hAnsi="Arial" w:cs="Arial"/>
        </w:rPr>
      </w:pPr>
    </w:p>
    <w:p w14:paraId="0822931B" w14:textId="77777777" w:rsidR="000D7A0C" w:rsidRDefault="000D7A0C" w:rsidP="00767B45">
      <w:pPr>
        <w:jc w:val="both"/>
        <w:rPr>
          <w:rFonts w:ascii="Arial" w:hAnsi="Arial" w:cs="Arial"/>
        </w:rPr>
      </w:pPr>
    </w:p>
    <w:p w14:paraId="02649982" w14:textId="77777777" w:rsidR="000D7A0C" w:rsidRDefault="000D7A0C" w:rsidP="00767B45">
      <w:pPr>
        <w:jc w:val="both"/>
        <w:rPr>
          <w:rFonts w:ascii="Arial" w:hAnsi="Arial" w:cs="Arial"/>
        </w:rPr>
      </w:pPr>
    </w:p>
    <w:p w14:paraId="0805746F" w14:textId="77777777" w:rsidR="000D7A0C" w:rsidRDefault="000D7A0C" w:rsidP="00767B45">
      <w:pPr>
        <w:jc w:val="both"/>
        <w:rPr>
          <w:rFonts w:ascii="Arial" w:hAnsi="Arial" w:cs="Arial"/>
        </w:rPr>
      </w:pPr>
    </w:p>
    <w:p w14:paraId="2D74A99F" w14:textId="77777777" w:rsidR="000D7A0C" w:rsidRDefault="000D7A0C" w:rsidP="00767B45">
      <w:pPr>
        <w:jc w:val="both"/>
        <w:rPr>
          <w:rFonts w:ascii="Arial" w:hAnsi="Arial" w:cs="Arial"/>
        </w:rPr>
      </w:pPr>
    </w:p>
    <w:p w14:paraId="4FB9642E" w14:textId="77777777" w:rsidR="000D7A0C" w:rsidRDefault="000D7A0C" w:rsidP="00767B45">
      <w:pPr>
        <w:jc w:val="both"/>
        <w:rPr>
          <w:rFonts w:ascii="Arial" w:hAnsi="Arial" w:cs="Arial"/>
        </w:rPr>
      </w:pPr>
    </w:p>
    <w:p w14:paraId="734CF83C" w14:textId="77777777" w:rsidR="000D7A0C" w:rsidRDefault="000D7A0C" w:rsidP="00767B45">
      <w:pPr>
        <w:jc w:val="both"/>
        <w:rPr>
          <w:rFonts w:ascii="Arial" w:hAnsi="Arial" w:cs="Arial"/>
        </w:rPr>
      </w:pPr>
    </w:p>
    <w:p w14:paraId="18F707BB" w14:textId="77777777" w:rsidR="000D7A0C" w:rsidRDefault="000D7A0C" w:rsidP="00767B45">
      <w:pPr>
        <w:jc w:val="both"/>
        <w:rPr>
          <w:rFonts w:ascii="Arial" w:hAnsi="Arial" w:cs="Arial"/>
        </w:rPr>
      </w:pPr>
    </w:p>
    <w:p w14:paraId="3A6E5FEF" w14:textId="77777777" w:rsidR="000D7A0C" w:rsidRDefault="000D7A0C" w:rsidP="00767B45">
      <w:pPr>
        <w:jc w:val="both"/>
        <w:rPr>
          <w:rFonts w:ascii="Arial" w:hAnsi="Arial" w:cs="Arial"/>
        </w:rPr>
      </w:pPr>
    </w:p>
    <w:p w14:paraId="71F5AEC6" w14:textId="77777777" w:rsidR="000D7A0C" w:rsidRDefault="000D7A0C" w:rsidP="00767B45">
      <w:pPr>
        <w:jc w:val="both"/>
        <w:rPr>
          <w:rFonts w:ascii="Arial" w:hAnsi="Arial" w:cs="Arial"/>
        </w:rPr>
      </w:pPr>
    </w:p>
    <w:p w14:paraId="7A0EDFC5" w14:textId="77777777" w:rsidR="000D7A0C" w:rsidRDefault="000D7A0C" w:rsidP="00767B45">
      <w:pPr>
        <w:jc w:val="both"/>
        <w:rPr>
          <w:rFonts w:ascii="Arial" w:hAnsi="Arial" w:cs="Arial"/>
        </w:rPr>
      </w:pPr>
    </w:p>
    <w:p w14:paraId="7B9674B5" w14:textId="77777777" w:rsidR="000D7A0C" w:rsidRDefault="000D7A0C" w:rsidP="00767B45">
      <w:pPr>
        <w:jc w:val="both"/>
        <w:rPr>
          <w:rFonts w:ascii="Arial" w:hAnsi="Arial" w:cs="Arial"/>
        </w:rPr>
      </w:pPr>
    </w:p>
    <w:p w14:paraId="1277E9F8" w14:textId="77777777" w:rsidR="000D7A0C" w:rsidRDefault="000D7A0C" w:rsidP="00767B45">
      <w:pPr>
        <w:jc w:val="both"/>
        <w:rPr>
          <w:rFonts w:ascii="Arial" w:hAnsi="Arial" w:cs="Arial"/>
        </w:rPr>
      </w:pPr>
    </w:p>
    <w:p w14:paraId="23B2EA9E" w14:textId="77777777" w:rsidR="001A7C97" w:rsidRDefault="001A7C97" w:rsidP="00767B45">
      <w:pPr>
        <w:jc w:val="both"/>
        <w:rPr>
          <w:rFonts w:ascii="Arial" w:hAnsi="Arial" w:cs="Arial"/>
        </w:rPr>
      </w:pPr>
    </w:p>
    <w:p w14:paraId="13DAE64A" w14:textId="77777777" w:rsidR="001A7C97" w:rsidRDefault="001A7C97" w:rsidP="00767B45">
      <w:pPr>
        <w:jc w:val="both"/>
        <w:rPr>
          <w:rFonts w:ascii="Arial" w:hAnsi="Arial" w:cs="Arial"/>
        </w:rPr>
      </w:pPr>
    </w:p>
    <w:p w14:paraId="47E04DA9" w14:textId="77777777" w:rsidR="001A7C97" w:rsidRDefault="001A7C97" w:rsidP="00767B45">
      <w:pPr>
        <w:jc w:val="both"/>
        <w:rPr>
          <w:rFonts w:ascii="Arial" w:hAnsi="Arial" w:cs="Arial"/>
        </w:rPr>
      </w:pPr>
    </w:p>
    <w:p w14:paraId="2054FDEA" w14:textId="77777777" w:rsidR="001A7C97" w:rsidRDefault="001A7C97" w:rsidP="00767B45">
      <w:pPr>
        <w:jc w:val="both"/>
        <w:rPr>
          <w:rFonts w:ascii="Arial" w:hAnsi="Arial" w:cs="Arial"/>
        </w:rPr>
      </w:pPr>
    </w:p>
    <w:p w14:paraId="7B8D633F" w14:textId="77777777" w:rsidR="001A7C97" w:rsidRDefault="001A7C97" w:rsidP="00767B45">
      <w:pPr>
        <w:jc w:val="both"/>
        <w:rPr>
          <w:rFonts w:ascii="Arial" w:hAnsi="Arial" w:cs="Arial"/>
        </w:rPr>
      </w:pPr>
    </w:p>
    <w:p w14:paraId="08170C1B" w14:textId="77777777" w:rsidR="001A7C97" w:rsidRDefault="001A7C97" w:rsidP="00767B45">
      <w:pPr>
        <w:jc w:val="both"/>
        <w:rPr>
          <w:rFonts w:ascii="Arial" w:hAnsi="Arial" w:cs="Arial"/>
        </w:rPr>
      </w:pPr>
    </w:p>
    <w:p w14:paraId="3F7885D0" w14:textId="77777777" w:rsidR="001A7C97" w:rsidRDefault="001A7C97" w:rsidP="00767B45">
      <w:pPr>
        <w:jc w:val="both"/>
        <w:rPr>
          <w:rFonts w:ascii="Arial" w:hAnsi="Arial" w:cs="Arial"/>
        </w:rPr>
      </w:pPr>
    </w:p>
    <w:p w14:paraId="0B031D9D" w14:textId="77777777" w:rsidR="001A7C97" w:rsidRDefault="001A7C97" w:rsidP="00767B45">
      <w:pPr>
        <w:jc w:val="both"/>
        <w:rPr>
          <w:rFonts w:ascii="Arial" w:hAnsi="Arial" w:cs="Arial"/>
        </w:rPr>
      </w:pPr>
    </w:p>
    <w:p w14:paraId="6EB473C2" w14:textId="77777777" w:rsidR="001A7C97" w:rsidRDefault="001A7C97" w:rsidP="00767B45">
      <w:pPr>
        <w:jc w:val="both"/>
        <w:rPr>
          <w:rFonts w:ascii="Arial" w:hAnsi="Arial" w:cs="Arial"/>
        </w:rPr>
      </w:pPr>
    </w:p>
    <w:p w14:paraId="25A5E884" w14:textId="77777777" w:rsidR="001A7C97" w:rsidRDefault="001A7C97" w:rsidP="00767B45">
      <w:pPr>
        <w:jc w:val="both"/>
        <w:rPr>
          <w:rFonts w:ascii="Arial" w:hAnsi="Arial" w:cs="Arial"/>
        </w:rPr>
      </w:pPr>
    </w:p>
    <w:p w14:paraId="708E0CE4" w14:textId="77777777" w:rsidR="001A7C97" w:rsidRDefault="001A7C97" w:rsidP="00767B45">
      <w:pPr>
        <w:jc w:val="both"/>
        <w:rPr>
          <w:rFonts w:ascii="Arial" w:hAnsi="Arial" w:cs="Arial"/>
        </w:rPr>
      </w:pPr>
    </w:p>
    <w:p w14:paraId="2C2D0424" w14:textId="77777777" w:rsidR="001A7C97" w:rsidRDefault="001A7C97" w:rsidP="00767B45">
      <w:pPr>
        <w:jc w:val="both"/>
        <w:rPr>
          <w:rFonts w:ascii="Arial" w:hAnsi="Arial" w:cs="Arial"/>
        </w:rPr>
      </w:pPr>
    </w:p>
    <w:p w14:paraId="0DB54E85" w14:textId="77777777" w:rsidR="001A7C97" w:rsidRDefault="001A7C97" w:rsidP="00767B45">
      <w:pPr>
        <w:jc w:val="both"/>
        <w:rPr>
          <w:rFonts w:ascii="Arial" w:hAnsi="Arial" w:cs="Arial"/>
        </w:rPr>
      </w:pPr>
    </w:p>
    <w:p w14:paraId="1F2C494A" w14:textId="77777777" w:rsidR="001A7C97" w:rsidRDefault="001A7C97" w:rsidP="00767B45">
      <w:pPr>
        <w:jc w:val="both"/>
        <w:rPr>
          <w:rFonts w:ascii="Arial" w:hAnsi="Arial" w:cs="Arial"/>
        </w:rPr>
      </w:pPr>
    </w:p>
    <w:p w14:paraId="1FD23229" w14:textId="77777777" w:rsidR="001A7C97" w:rsidRDefault="001A7C97" w:rsidP="00767B45">
      <w:pPr>
        <w:jc w:val="both"/>
        <w:rPr>
          <w:rFonts w:ascii="Arial" w:hAnsi="Arial" w:cs="Arial"/>
        </w:rPr>
      </w:pPr>
    </w:p>
    <w:p w14:paraId="3A7A5FB2" w14:textId="77777777" w:rsidR="001A7C97" w:rsidRDefault="001A7C97" w:rsidP="00767B45">
      <w:pPr>
        <w:jc w:val="both"/>
        <w:rPr>
          <w:rFonts w:ascii="Arial" w:hAnsi="Arial" w:cs="Arial"/>
        </w:rPr>
      </w:pPr>
    </w:p>
    <w:p w14:paraId="7AA87F3F" w14:textId="77777777" w:rsidR="001A7C97" w:rsidRDefault="001A7C97" w:rsidP="00767B45">
      <w:pPr>
        <w:jc w:val="both"/>
        <w:rPr>
          <w:rFonts w:ascii="Arial" w:hAnsi="Arial" w:cs="Arial"/>
        </w:rPr>
      </w:pPr>
    </w:p>
    <w:p w14:paraId="3ACCF662" w14:textId="77777777" w:rsidR="001A7C97" w:rsidRDefault="001A7C97" w:rsidP="00767B45">
      <w:pPr>
        <w:jc w:val="both"/>
        <w:rPr>
          <w:rFonts w:ascii="Arial" w:hAnsi="Arial" w:cs="Arial"/>
        </w:rPr>
      </w:pPr>
    </w:p>
    <w:p w14:paraId="107E518C" w14:textId="77777777" w:rsidR="001A7C97" w:rsidRDefault="001A7C97" w:rsidP="00767B45">
      <w:pPr>
        <w:jc w:val="both"/>
        <w:rPr>
          <w:rFonts w:ascii="Arial" w:hAnsi="Arial" w:cs="Arial"/>
        </w:rPr>
      </w:pPr>
    </w:p>
    <w:p w14:paraId="191EEFAF" w14:textId="77777777" w:rsidR="001A7C97" w:rsidRDefault="001A7C97" w:rsidP="00767B45">
      <w:pPr>
        <w:jc w:val="both"/>
        <w:rPr>
          <w:rFonts w:ascii="Arial" w:hAnsi="Arial" w:cs="Arial"/>
        </w:rPr>
      </w:pPr>
    </w:p>
    <w:p w14:paraId="248171D5" w14:textId="77777777" w:rsidR="001A7C97" w:rsidRDefault="001A7C97" w:rsidP="00767B45">
      <w:pPr>
        <w:jc w:val="both"/>
        <w:rPr>
          <w:rFonts w:ascii="Arial" w:hAnsi="Arial" w:cs="Arial"/>
        </w:rPr>
      </w:pPr>
    </w:p>
    <w:p w14:paraId="22D1A323" w14:textId="77777777" w:rsidR="001A7C97" w:rsidRDefault="001A7C97" w:rsidP="00767B45">
      <w:pPr>
        <w:jc w:val="both"/>
        <w:rPr>
          <w:rFonts w:ascii="Arial" w:hAnsi="Arial" w:cs="Arial"/>
        </w:rPr>
      </w:pPr>
    </w:p>
    <w:p w14:paraId="41E28515" w14:textId="77777777" w:rsidR="000D7A0C" w:rsidRDefault="000D7A0C" w:rsidP="00767B45">
      <w:pPr>
        <w:jc w:val="both"/>
        <w:rPr>
          <w:rFonts w:ascii="Arial" w:hAnsi="Arial" w:cs="Arial"/>
        </w:rPr>
      </w:pPr>
    </w:p>
    <w:p w14:paraId="7FD15469" w14:textId="77777777" w:rsidR="000D7A0C" w:rsidRDefault="000D7A0C" w:rsidP="00767B45">
      <w:pPr>
        <w:jc w:val="both"/>
        <w:rPr>
          <w:rFonts w:ascii="Arial" w:hAnsi="Arial" w:cs="Arial"/>
        </w:rPr>
      </w:pPr>
    </w:p>
    <w:p w14:paraId="4C1079CC" w14:textId="77777777" w:rsidR="000D7A0C" w:rsidRDefault="000D7A0C" w:rsidP="00767B45">
      <w:pPr>
        <w:jc w:val="both"/>
        <w:rPr>
          <w:rFonts w:ascii="Arial" w:hAnsi="Arial" w:cs="Arial"/>
        </w:rPr>
      </w:pPr>
    </w:p>
    <w:p w14:paraId="17929FA1" w14:textId="77777777" w:rsidR="000D7A0C" w:rsidRDefault="000D7A0C" w:rsidP="00767B45">
      <w:pPr>
        <w:jc w:val="both"/>
        <w:rPr>
          <w:rFonts w:ascii="Arial" w:hAnsi="Arial" w:cs="Arial"/>
        </w:rPr>
      </w:pPr>
    </w:p>
    <w:p w14:paraId="540F94C0" w14:textId="77777777" w:rsidR="000D7A0C" w:rsidRDefault="000D7A0C" w:rsidP="00767B45">
      <w:pPr>
        <w:jc w:val="both"/>
        <w:rPr>
          <w:rFonts w:ascii="Arial" w:hAnsi="Arial" w:cs="Arial"/>
        </w:rPr>
      </w:pPr>
    </w:p>
    <w:p w14:paraId="1669465B" w14:textId="77777777" w:rsidR="000D7A0C" w:rsidRDefault="000D7A0C" w:rsidP="00767B45">
      <w:pPr>
        <w:jc w:val="both"/>
        <w:rPr>
          <w:rFonts w:ascii="Arial" w:hAnsi="Arial" w:cs="Arial"/>
        </w:rPr>
      </w:pPr>
    </w:p>
    <w:p w14:paraId="667F1C71" w14:textId="77777777" w:rsidR="000D7A0C" w:rsidRDefault="000D7A0C" w:rsidP="00767B45">
      <w:pPr>
        <w:jc w:val="both"/>
        <w:rPr>
          <w:rFonts w:ascii="Arial" w:hAnsi="Arial" w:cs="Arial"/>
        </w:rPr>
      </w:pPr>
    </w:p>
    <w:bookmarkEnd w:id="108"/>
    <w:p w14:paraId="77B45F6B" w14:textId="2FB4BB27" w:rsidR="00CF2C14" w:rsidRPr="00CF2C14" w:rsidRDefault="00CF2C14" w:rsidP="00767B45">
      <w:pPr>
        <w:shd w:val="clear" w:color="auto" w:fill="DEEAF6" w:themeFill="accent1" w:themeFillTint="33"/>
        <w:jc w:val="both"/>
        <w:rPr>
          <w:rFonts w:ascii="Arial" w:hAnsi="Arial" w:cs="Arial"/>
          <w:b/>
          <w:bCs/>
        </w:rPr>
      </w:pPr>
      <w:r w:rsidRPr="00CF2C14">
        <w:rPr>
          <w:rFonts w:ascii="Arial" w:hAnsi="Arial" w:cs="Arial"/>
          <w:b/>
          <w:bCs/>
        </w:rPr>
        <w:lastRenderedPageBreak/>
        <w:t>POVZETEK PREDRAČUNA</w:t>
      </w:r>
      <w:r w:rsidR="004279D7">
        <w:rPr>
          <w:rFonts w:ascii="Arial" w:hAnsi="Arial" w:cs="Arial"/>
          <w:b/>
          <w:bCs/>
        </w:rPr>
        <w:t xml:space="preserve"> (rekapitulacija)</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1</w:t>
      </w:r>
    </w:p>
    <w:p w14:paraId="5DBD77FE" w14:textId="77777777" w:rsidR="00CF2C14" w:rsidRPr="00CF2C14" w:rsidRDefault="00CF2C14" w:rsidP="00767B45">
      <w:pPr>
        <w:rPr>
          <w:rFonts w:ascii="Arial" w:hAnsi="Arial" w:cs="Arial"/>
          <w:b/>
          <w:bCs/>
        </w:rPr>
      </w:pPr>
    </w:p>
    <w:p w14:paraId="7E602027" w14:textId="044E9D4C" w:rsidR="004279D7" w:rsidRPr="000D523E" w:rsidRDefault="00CF2C14"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rPr>
        <w:t>Na osnovi povabila k oddaji ponudbe na javno naročilo »</w:t>
      </w:r>
      <w:r w:rsidR="007D67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D24E1">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LETU 202</w:t>
      </w:r>
      <w:r w:rsidR="0032416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F3921FF" w14:textId="7E8639B0" w:rsidR="004279D7" w:rsidRPr="000D523E" w:rsidRDefault="004279D7"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075432E" w14:textId="0B21F3F9" w:rsidR="004279D7" w:rsidRPr="000D523E" w:rsidRDefault="00CF2C14" w:rsidP="000D523E">
      <w:pPr>
        <w:tabs>
          <w:tab w:val="left" w:pos="426"/>
        </w:tabs>
        <w:contextualSpacing/>
        <w:jc w:val="both"/>
        <w:rPr>
          <w:rFonts w:ascii="Arial" w:hAnsi="Arial" w:cs="Arial"/>
        </w:rPr>
      </w:pPr>
      <w:r w:rsidRPr="000D523E">
        <w:rPr>
          <w:rFonts w:ascii="Arial" w:hAnsi="Arial" w:cs="Arial"/>
        </w:rPr>
        <w:t>PONUD</w:t>
      </w:r>
      <w:r w:rsidR="004279D7" w:rsidRPr="000D523E">
        <w:rPr>
          <w:rFonts w:ascii="Arial" w:hAnsi="Arial" w:cs="Arial"/>
        </w:rPr>
        <w:t>NIK</w:t>
      </w:r>
      <w:r w:rsidRPr="000D523E">
        <w:rPr>
          <w:rFonts w:ascii="Arial" w:hAnsi="Arial" w:cs="Arial"/>
        </w:rPr>
        <w:t>:  _________________________</w:t>
      </w:r>
      <w:r w:rsidR="000D523E">
        <w:rPr>
          <w:rFonts w:ascii="Arial" w:hAnsi="Arial" w:cs="Arial"/>
        </w:rPr>
        <w:t>____, K</w:t>
      </w:r>
      <w:r w:rsidR="004279D7" w:rsidRPr="000D523E">
        <w:rPr>
          <w:rFonts w:ascii="Arial" w:hAnsi="Arial" w:cs="Arial"/>
        </w:rPr>
        <w:t>I GA ZASTOPA __________________________,</w:t>
      </w:r>
    </w:p>
    <w:p w14:paraId="2FC85CFB" w14:textId="77777777" w:rsidR="004279D7" w:rsidRPr="000D523E" w:rsidRDefault="004279D7" w:rsidP="000D523E">
      <w:pPr>
        <w:tabs>
          <w:tab w:val="left" w:pos="426"/>
        </w:tabs>
        <w:contextualSpacing/>
        <w:jc w:val="both"/>
        <w:rPr>
          <w:rFonts w:ascii="Arial" w:hAnsi="Arial" w:cs="Arial"/>
        </w:rPr>
      </w:pPr>
    </w:p>
    <w:p w14:paraId="09D12254" w14:textId="51D2E2DC" w:rsidR="004279D7" w:rsidRPr="000D523E" w:rsidRDefault="000D523E" w:rsidP="000D523E">
      <w:pPr>
        <w:tabs>
          <w:tab w:val="left" w:pos="426"/>
        </w:tabs>
        <w:contextualSpacing/>
        <w:jc w:val="both"/>
        <w:rPr>
          <w:rFonts w:ascii="Arial" w:hAnsi="Arial" w:cs="Arial"/>
        </w:rPr>
      </w:pPr>
      <w:r>
        <w:rPr>
          <w:rFonts w:ascii="Arial" w:hAnsi="Arial" w:cs="Arial"/>
        </w:rPr>
        <w:t>p</w:t>
      </w:r>
      <w:r w:rsidR="004279D7" w:rsidRPr="000D523E">
        <w:rPr>
          <w:rFonts w:ascii="Arial" w:hAnsi="Arial" w:cs="Arial"/>
        </w:rPr>
        <w:t>otrjujem, da bodo dela, ki so predmet tega javnega naročila izvedena po spodaj navedenih skupaj ponudbenih vrednostih v EUR brez DDV in z DDV za celotno javno naročilo ali za posamezen sklop, za katerega se prijavljam</w:t>
      </w:r>
    </w:p>
    <w:p w14:paraId="32792D3C" w14:textId="77777777" w:rsidR="004279D7" w:rsidRPr="000D523E" w:rsidRDefault="004279D7" w:rsidP="000D523E">
      <w:pPr>
        <w:tabs>
          <w:tab w:val="left" w:pos="426"/>
        </w:tabs>
        <w:contextualSpacing/>
        <w:jc w:val="both"/>
        <w:rPr>
          <w:rFonts w:ascii="Arial" w:hAnsi="Arial" w:cs="Arial"/>
        </w:rPr>
      </w:pPr>
    </w:p>
    <w:p w14:paraId="0391CBB1" w14:textId="77777777" w:rsidR="00382295" w:rsidRPr="000D523E" w:rsidRDefault="00382295" w:rsidP="000D523E">
      <w:pPr>
        <w:pStyle w:val="Odstavekseznama"/>
        <w:tabs>
          <w:tab w:val="left" w:pos="426"/>
        </w:tabs>
        <w:ind w:left="720"/>
        <w:contextualSpacing/>
        <w:jc w:val="both"/>
        <w:rPr>
          <w:rFonts w:ascii="Arial" w:hAnsi="Arial" w:cs="Arial"/>
          <w:color w:val="000000"/>
        </w:rPr>
      </w:pPr>
    </w:p>
    <w:tbl>
      <w:tblPr>
        <w:tblW w:w="4929" w:type="pct"/>
        <w:jc w:val="center"/>
        <w:tblLook w:val="04A0" w:firstRow="1" w:lastRow="0" w:firstColumn="1" w:lastColumn="0" w:noHBand="0" w:noVBand="1"/>
      </w:tblPr>
      <w:tblGrid>
        <w:gridCol w:w="2899"/>
        <w:gridCol w:w="1915"/>
        <w:gridCol w:w="1843"/>
        <w:gridCol w:w="2274"/>
      </w:tblGrid>
      <w:tr w:rsidR="000D523E" w:rsidRPr="00D51FC0" w14:paraId="5569202E" w14:textId="0BE68B99"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372A69" w14:textId="7A9E7546" w:rsidR="000D523E" w:rsidRPr="00D51FC0" w:rsidRDefault="000D523E" w:rsidP="00767B45">
            <w:pPr>
              <w:jc w:val="center"/>
              <w:rPr>
                <w:rFonts w:ascii="Arial" w:hAnsi="Arial" w:cs="Arial"/>
                <w:b/>
              </w:rPr>
            </w:pPr>
          </w:p>
        </w:tc>
        <w:tc>
          <w:tcPr>
            <w:tcW w:w="1072" w:type="pct"/>
            <w:tcBorders>
              <w:top w:val="single" w:sz="5" w:space="0" w:color="000000"/>
              <w:left w:val="single" w:sz="5" w:space="0" w:color="000000"/>
              <w:bottom w:val="single" w:sz="5" w:space="0" w:color="000000"/>
              <w:right w:val="single" w:sz="5" w:space="0" w:color="000000"/>
            </w:tcBorders>
            <w:shd w:val="clear" w:color="auto" w:fill="D1D1D1"/>
          </w:tcPr>
          <w:p w14:paraId="5987EA53" w14:textId="22F411A8" w:rsidR="000D523E" w:rsidRPr="00D51FC0" w:rsidRDefault="000D523E" w:rsidP="00767B45">
            <w:pPr>
              <w:jc w:val="center"/>
              <w:rPr>
                <w:rFonts w:ascii="Arial" w:hAnsi="Arial" w:cs="Arial"/>
              </w:rPr>
            </w:pPr>
            <w:r>
              <w:rPr>
                <w:rFonts w:ascii="Arial" w:hAnsi="Arial" w:cs="Arial"/>
              </w:rPr>
              <w:t>Skupaj ponudbena vrednost v EUR brez 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Pr>
          <w:p w14:paraId="1AD864E6" w14:textId="2F9A0ACA" w:rsidR="000D523E" w:rsidRPr="00D51FC0" w:rsidRDefault="000D523E" w:rsidP="00767B45">
            <w:pPr>
              <w:jc w:val="center"/>
              <w:rPr>
                <w:rFonts w:ascii="Arial" w:hAnsi="Arial" w:cs="Arial"/>
              </w:rPr>
            </w:pPr>
            <w:r>
              <w:rPr>
                <w:rFonts w:ascii="Arial" w:hAnsi="Arial" w:cs="Arial"/>
              </w:rPr>
              <w:t>Znesek DDV</w:t>
            </w:r>
          </w:p>
        </w:tc>
        <w:tc>
          <w:tcPr>
            <w:tcW w:w="12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2E145" w14:textId="00BACAF3" w:rsidR="000D523E" w:rsidRPr="00D51FC0" w:rsidRDefault="000D523E" w:rsidP="00767B45">
            <w:pPr>
              <w:jc w:val="center"/>
              <w:rPr>
                <w:rFonts w:ascii="Arial" w:hAnsi="Arial" w:cs="Arial"/>
              </w:rPr>
            </w:pPr>
            <w:r>
              <w:rPr>
                <w:rFonts w:ascii="Arial" w:hAnsi="Arial" w:cs="Arial"/>
              </w:rPr>
              <w:t xml:space="preserve">Skupaj ponudbena vrednost v EUR </w:t>
            </w:r>
            <w:r w:rsidR="007D6718">
              <w:rPr>
                <w:rFonts w:ascii="Arial" w:hAnsi="Arial" w:cs="Arial"/>
              </w:rPr>
              <w:t>z</w:t>
            </w:r>
            <w:r>
              <w:rPr>
                <w:rFonts w:ascii="Arial" w:hAnsi="Arial" w:cs="Arial"/>
              </w:rPr>
              <w:t xml:space="preserve"> DDV</w:t>
            </w:r>
          </w:p>
        </w:tc>
      </w:tr>
      <w:tr w:rsidR="000D523E" w:rsidRPr="00D51FC0" w14:paraId="72E22CF7" w14:textId="0091A7C2"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F072DE4" w14:textId="77777777" w:rsidR="00781924" w:rsidRDefault="000D523E" w:rsidP="00781924">
            <w:pPr>
              <w:jc w:val="both"/>
              <w:rPr>
                <w:rFonts w:ascii="Arial" w:eastAsia="Calibri" w:hAnsi="Arial" w:cs="Arial"/>
              </w:rPr>
            </w:pPr>
            <w:r w:rsidRPr="001E653F">
              <w:rPr>
                <w:rFonts w:ascii="Arial" w:eastAsia="Calibri" w:hAnsi="Arial" w:cs="Arial"/>
              </w:rPr>
              <w:t xml:space="preserve">sklop 1 </w:t>
            </w:r>
          </w:p>
          <w:p w14:paraId="3D047853" w14:textId="4194963D" w:rsidR="000D523E" w:rsidRPr="00D51FC0" w:rsidRDefault="007D6718" w:rsidP="004978DD">
            <w:pPr>
              <w:jc w:val="both"/>
              <w:rPr>
                <w:rFonts w:ascii="Arial" w:hAnsi="Arial" w:cs="Arial"/>
              </w:rPr>
            </w:pPr>
            <w:r w:rsidRPr="007D6718">
              <w:rPr>
                <w:rFonts w:ascii="Arial" w:hAnsi="Arial" w:cs="Arial"/>
              </w:rPr>
              <w:t>Vzdrževanje</w:t>
            </w:r>
            <w:r w:rsidR="00781924">
              <w:rPr>
                <w:rFonts w:ascii="Arial" w:hAnsi="Arial" w:cs="Arial"/>
              </w:rPr>
              <w:t xml:space="preserve"> </w:t>
            </w:r>
            <w:r w:rsidRPr="007D6718">
              <w:rPr>
                <w:rFonts w:ascii="Arial" w:hAnsi="Arial" w:cs="Arial"/>
              </w:rPr>
              <w:t xml:space="preserve">makadamskih </w:t>
            </w:r>
            <w:r w:rsidR="009D24E1">
              <w:rPr>
                <w:rFonts w:ascii="Arial" w:hAnsi="Arial" w:cs="Arial"/>
              </w:rPr>
              <w:t>cest</w:t>
            </w:r>
            <w:r w:rsidR="00781924">
              <w:rPr>
                <w:rFonts w:ascii="Arial" w:hAnsi="Arial" w:cs="Arial"/>
              </w:rPr>
              <w:t xml:space="preserve"> </w:t>
            </w:r>
          </w:p>
        </w:tc>
        <w:tc>
          <w:tcPr>
            <w:tcW w:w="1072" w:type="pct"/>
            <w:tcBorders>
              <w:top w:val="single" w:sz="5" w:space="0" w:color="000000"/>
              <w:left w:val="single" w:sz="5" w:space="0" w:color="000000"/>
              <w:bottom w:val="single" w:sz="5" w:space="0" w:color="000000"/>
              <w:right w:val="single" w:sz="5" w:space="0" w:color="000000"/>
            </w:tcBorders>
          </w:tcPr>
          <w:p w14:paraId="6EB9950B" w14:textId="4060C359" w:rsidR="000D523E" w:rsidRPr="00D51FC0"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0F91D49" w14:textId="2577FCCD" w:rsidR="000D523E" w:rsidRPr="00D51FC0"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8EC67" w14:textId="7AA39787" w:rsidR="000D523E" w:rsidRPr="00D51FC0" w:rsidRDefault="000D523E" w:rsidP="00781924">
            <w:pPr>
              <w:jc w:val="both"/>
              <w:rPr>
                <w:rFonts w:ascii="Arial" w:hAnsi="Arial" w:cs="Arial"/>
              </w:rPr>
            </w:pPr>
          </w:p>
        </w:tc>
      </w:tr>
      <w:tr w:rsidR="000D523E" w:rsidRPr="00D51FC0" w14:paraId="769FCF16"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C5612B2" w14:textId="77777777" w:rsidR="00781924" w:rsidRDefault="000D523E" w:rsidP="007D6718">
            <w:pPr>
              <w:jc w:val="both"/>
              <w:rPr>
                <w:rFonts w:ascii="Arial" w:eastAsia="Calibri" w:hAnsi="Arial" w:cs="Arial"/>
              </w:rPr>
            </w:pPr>
            <w:r w:rsidRPr="001E653F">
              <w:rPr>
                <w:rFonts w:ascii="Arial" w:eastAsia="Calibri" w:hAnsi="Arial" w:cs="Arial"/>
              </w:rPr>
              <w:t xml:space="preserve">sklop 2 </w:t>
            </w:r>
          </w:p>
          <w:p w14:paraId="1F71F3CB" w14:textId="07A92DF1" w:rsidR="000D523E" w:rsidRDefault="009D24E1" w:rsidP="00781924">
            <w:pPr>
              <w:jc w:val="both"/>
              <w:rPr>
                <w:rFonts w:ascii="Arial" w:hAnsi="Arial" w:cs="Arial"/>
                <w:color w:val="000000"/>
              </w:rPr>
            </w:pPr>
            <w:r>
              <w:rPr>
                <w:rFonts w:ascii="Arial" w:hAnsi="Arial" w:cs="Arial"/>
              </w:rPr>
              <w:t>Čiščenje na cestah</w:t>
            </w:r>
          </w:p>
        </w:tc>
        <w:tc>
          <w:tcPr>
            <w:tcW w:w="1072" w:type="pct"/>
            <w:tcBorders>
              <w:top w:val="single" w:sz="5" w:space="0" w:color="000000"/>
              <w:left w:val="single" w:sz="5" w:space="0" w:color="000000"/>
              <w:bottom w:val="single" w:sz="5" w:space="0" w:color="000000"/>
              <w:right w:val="single" w:sz="5" w:space="0" w:color="000000"/>
            </w:tcBorders>
          </w:tcPr>
          <w:p w14:paraId="71A2635F"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DCB2F4A"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22CC8" w14:textId="77777777" w:rsidR="000D523E" w:rsidRPr="00D51FC0" w:rsidRDefault="000D523E" w:rsidP="00781924">
            <w:pPr>
              <w:jc w:val="both"/>
              <w:rPr>
                <w:rFonts w:ascii="Arial" w:hAnsi="Arial" w:cs="Arial"/>
              </w:rPr>
            </w:pPr>
          </w:p>
        </w:tc>
      </w:tr>
      <w:tr w:rsidR="000D523E" w:rsidRPr="00D51FC0" w14:paraId="46A6880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E1DE006" w14:textId="33407F31" w:rsidR="007D6718" w:rsidRPr="007D6718" w:rsidRDefault="000D523E" w:rsidP="007D6718">
            <w:pPr>
              <w:jc w:val="both"/>
              <w:rPr>
                <w:rFonts w:ascii="Arial" w:hAnsi="Arial" w:cs="Arial"/>
              </w:rPr>
            </w:pPr>
            <w:r w:rsidRPr="001E653F">
              <w:rPr>
                <w:rFonts w:ascii="Arial" w:eastAsia="Calibri" w:hAnsi="Arial" w:cs="Arial"/>
              </w:rPr>
              <w:t xml:space="preserve">sklop 3 </w:t>
            </w:r>
          </w:p>
          <w:p w14:paraId="71979EDE" w14:textId="033972AD" w:rsidR="000D523E" w:rsidRDefault="009D24E1" w:rsidP="00781924">
            <w:pPr>
              <w:jc w:val="both"/>
              <w:rPr>
                <w:rFonts w:ascii="Arial" w:hAnsi="Arial" w:cs="Arial"/>
                <w:color w:val="000000"/>
              </w:rPr>
            </w:pPr>
            <w:r>
              <w:rPr>
                <w:rFonts w:ascii="Arial" w:hAnsi="Arial" w:cs="Arial"/>
                <w:color w:val="000000"/>
              </w:rPr>
              <w:t>Urejanje bankin</w:t>
            </w:r>
          </w:p>
        </w:tc>
        <w:tc>
          <w:tcPr>
            <w:tcW w:w="1072" w:type="pct"/>
            <w:tcBorders>
              <w:top w:val="single" w:sz="5" w:space="0" w:color="000000"/>
              <w:left w:val="single" w:sz="5" w:space="0" w:color="000000"/>
              <w:bottom w:val="single" w:sz="5" w:space="0" w:color="000000"/>
              <w:right w:val="single" w:sz="5" w:space="0" w:color="000000"/>
            </w:tcBorders>
          </w:tcPr>
          <w:p w14:paraId="60B69771"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7DCC05D"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C825B" w14:textId="77777777" w:rsidR="000D523E" w:rsidRPr="00D51FC0" w:rsidRDefault="000D523E" w:rsidP="00781924">
            <w:pPr>
              <w:jc w:val="both"/>
              <w:rPr>
                <w:rFonts w:ascii="Arial" w:hAnsi="Arial" w:cs="Arial"/>
              </w:rPr>
            </w:pPr>
          </w:p>
        </w:tc>
      </w:tr>
      <w:tr w:rsidR="000D523E" w:rsidRPr="00D51FC0" w14:paraId="2A85377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09E8025" w14:textId="77777777" w:rsidR="000D523E" w:rsidRDefault="000D523E" w:rsidP="00781924">
            <w:pPr>
              <w:jc w:val="both"/>
              <w:rPr>
                <w:rFonts w:ascii="Arial" w:eastAsia="Calibri" w:hAnsi="Arial" w:cs="Arial"/>
              </w:rPr>
            </w:pPr>
            <w:r w:rsidRPr="001E653F">
              <w:rPr>
                <w:rFonts w:ascii="Arial" w:eastAsia="Calibri" w:hAnsi="Arial" w:cs="Arial"/>
              </w:rPr>
              <w:t>sklop 4</w:t>
            </w:r>
          </w:p>
          <w:p w14:paraId="7644D16A" w14:textId="10EAB843" w:rsidR="009D24E1" w:rsidRDefault="009D24E1" w:rsidP="00781924">
            <w:pPr>
              <w:jc w:val="both"/>
              <w:rPr>
                <w:rFonts w:ascii="Arial" w:hAnsi="Arial" w:cs="Arial"/>
                <w:color w:val="000000"/>
              </w:rPr>
            </w:pPr>
            <w:r>
              <w:rPr>
                <w:rFonts w:ascii="Arial" w:hAnsi="Arial" w:cs="Arial"/>
                <w:color w:val="000000"/>
              </w:rPr>
              <w:t>Košnja obcestja</w:t>
            </w:r>
          </w:p>
        </w:tc>
        <w:tc>
          <w:tcPr>
            <w:tcW w:w="1072" w:type="pct"/>
            <w:tcBorders>
              <w:top w:val="single" w:sz="5" w:space="0" w:color="000000"/>
              <w:left w:val="single" w:sz="5" w:space="0" w:color="000000"/>
              <w:bottom w:val="single" w:sz="5" w:space="0" w:color="000000"/>
              <w:right w:val="single" w:sz="5" w:space="0" w:color="000000"/>
            </w:tcBorders>
          </w:tcPr>
          <w:p w14:paraId="4922C2E6"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59BC0E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44578" w14:textId="77777777" w:rsidR="000D523E" w:rsidRPr="00D51FC0" w:rsidRDefault="000D523E" w:rsidP="00781924">
            <w:pPr>
              <w:jc w:val="both"/>
              <w:rPr>
                <w:rFonts w:ascii="Arial" w:hAnsi="Arial" w:cs="Arial"/>
              </w:rPr>
            </w:pPr>
          </w:p>
        </w:tc>
      </w:tr>
      <w:tr w:rsidR="000D523E" w:rsidRPr="00D51FC0" w14:paraId="1001AF52"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D57A958" w14:textId="77777777" w:rsidR="00781924" w:rsidRDefault="000D523E" w:rsidP="00781924">
            <w:pPr>
              <w:jc w:val="both"/>
              <w:rPr>
                <w:rFonts w:ascii="Arial" w:eastAsia="Calibri" w:hAnsi="Arial" w:cs="Arial"/>
              </w:rPr>
            </w:pPr>
            <w:r w:rsidRPr="001E653F">
              <w:rPr>
                <w:rFonts w:ascii="Arial" w:eastAsia="Calibri" w:hAnsi="Arial" w:cs="Arial"/>
              </w:rPr>
              <w:t xml:space="preserve">sklop 5 </w:t>
            </w:r>
          </w:p>
          <w:p w14:paraId="136FEF89" w14:textId="749DFBA0" w:rsidR="000D523E" w:rsidRDefault="009D24E1" w:rsidP="00781924">
            <w:pPr>
              <w:jc w:val="both"/>
              <w:rPr>
                <w:rFonts w:ascii="Arial" w:hAnsi="Arial" w:cs="Arial"/>
                <w:color w:val="000000"/>
              </w:rPr>
            </w:pPr>
            <w:r>
              <w:rPr>
                <w:rFonts w:ascii="Arial" w:hAnsi="Arial" w:cs="Arial"/>
                <w:color w:val="000000"/>
              </w:rPr>
              <w:t>Strojno obsekavanje</w:t>
            </w:r>
          </w:p>
        </w:tc>
        <w:tc>
          <w:tcPr>
            <w:tcW w:w="1072" w:type="pct"/>
            <w:tcBorders>
              <w:top w:val="single" w:sz="5" w:space="0" w:color="000000"/>
              <w:left w:val="single" w:sz="5" w:space="0" w:color="000000"/>
              <w:bottom w:val="single" w:sz="5" w:space="0" w:color="000000"/>
              <w:right w:val="single" w:sz="5" w:space="0" w:color="000000"/>
            </w:tcBorders>
          </w:tcPr>
          <w:p w14:paraId="48450973"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1B8860D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7C656" w14:textId="77777777" w:rsidR="000D523E" w:rsidRPr="00D51FC0" w:rsidRDefault="000D523E" w:rsidP="00781924">
            <w:pPr>
              <w:jc w:val="both"/>
              <w:rPr>
                <w:rFonts w:ascii="Arial" w:hAnsi="Arial" w:cs="Arial"/>
              </w:rPr>
            </w:pPr>
          </w:p>
        </w:tc>
      </w:tr>
      <w:tr w:rsidR="000D523E" w:rsidRPr="00D51FC0" w14:paraId="47466AC7"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D2B9E90" w14:textId="77777777" w:rsidR="00781924" w:rsidRDefault="000D523E" w:rsidP="00781924">
            <w:pPr>
              <w:jc w:val="both"/>
              <w:rPr>
                <w:rFonts w:ascii="Arial" w:eastAsia="Calibri" w:hAnsi="Arial" w:cs="Arial"/>
              </w:rPr>
            </w:pPr>
            <w:r w:rsidRPr="001E653F">
              <w:rPr>
                <w:rFonts w:ascii="Arial" w:eastAsia="Calibri" w:hAnsi="Arial" w:cs="Arial"/>
              </w:rPr>
              <w:t xml:space="preserve">sklop 6 </w:t>
            </w:r>
          </w:p>
          <w:p w14:paraId="7456BB62" w14:textId="3A3BC544" w:rsidR="000D523E" w:rsidRDefault="009D24E1" w:rsidP="00781924">
            <w:pPr>
              <w:jc w:val="both"/>
              <w:rPr>
                <w:rFonts w:ascii="Arial" w:hAnsi="Arial" w:cs="Arial"/>
                <w:color w:val="000000"/>
              </w:rPr>
            </w:pPr>
            <w:r>
              <w:rPr>
                <w:rFonts w:ascii="Arial" w:hAnsi="Arial" w:cs="Arial"/>
                <w:color w:val="000000"/>
              </w:rPr>
              <w:t>Intervencijska dela na cestah</w:t>
            </w:r>
          </w:p>
        </w:tc>
        <w:tc>
          <w:tcPr>
            <w:tcW w:w="1072" w:type="pct"/>
            <w:tcBorders>
              <w:top w:val="single" w:sz="5" w:space="0" w:color="000000"/>
              <w:left w:val="single" w:sz="5" w:space="0" w:color="000000"/>
              <w:bottom w:val="single" w:sz="5" w:space="0" w:color="000000"/>
              <w:right w:val="single" w:sz="5" w:space="0" w:color="000000"/>
            </w:tcBorders>
          </w:tcPr>
          <w:p w14:paraId="3E5F8A59"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24B59F6"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72635" w14:textId="77777777" w:rsidR="000D523E" w:rsidRPr="00D51FC0" w:rsidRDefault="000D523E" w:rsidP="00781924">
            <w:pPr>
              <w:jc w:val="both"/>
              <w:rPr>
                <w:rFonts w:ascii="Arial" w:hAnsi="Arial" w:cs="Arial"/>
              </w:rPr>
            </w:pPr>
          </w:p>
        </w:tc>
      </w:tr>
      <w:tr w:rsidR="00781924" w:rsidRPr="00D51FC0" w14:paraId="4D3F3B1D" w14:textId="77777777" w:rsidTr="009A1822">
        <w:trPr>
          <w:trHeight w:val="170"/>
          <w:jc w:val="center"/>
        </w:trPr>
        <w:tc>
          <w:tcPr>
            <w:tcW w:w="16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065B6" w14:textId="389DE5C1" w:rsidR="00781924" w:rsidRDefault="00781924" w:rsidP="00781924">
            <w:pPr>
              <w:jc w:val="both"/>
              <w:rPr>
                <w:rFonts w:ascii="Arial" w:hAnsi="Arial" w:cs="Arial"/>
              </w:rPr>
            </w:pPr>
            <w:r>
              <w:rPr>
                <w:rFonts w:ascii="Arial" w:hAnsi="Arial" w:cs="Arial"/>
              </w:rPr>
              <w:t>sklop 7</w:t>
            </w:r>
          </w:p>
          <w:p w14:paraId="1947B107" w14:textId="57B67D75" w:rsidR="00781924" w:rsidRDefault="001A7C97" w:rsidP="004978DD">
            <w:pPr>
              <w:jc w:val="both"/>
              <w:rPr>
                <w:rFonts w:ascii="Arial" w:hAnsi="Arial" w:cs="Arial"/>
                <w:color w:val="000000"/>
              </w:rPr>
            </w:pPr>
            <w:r>
              <w:rPr>
                <w:rFonts w:ascii="Arial" w:hAnsi="Arial" w:cs="Arial"/>
                <w:color w:val="000000"/>
              </w:rPr>
              <w:t>K</w:t>
            </w:r>
            <w:r w:rsidR="0032416C">
              <w:rPr>
                <w:rFonts w:ascii="Arial" w:hAnsi="Arial" w:cs="Arial"/>
                <w:color w:val="000000"/>
              </w:rPr>
              <w:t>rpanje s hladno asfaltno maso</w:t>
            </w:r>
          </w:p>
        </w:tc>
        <w:tc>
          <w:tcPr>
            <w:tcW w:w="1072" w:type="pct"/>
            <w:tcBorders>
              <w:top w:val="single" w:sz="5" w:space="0" w:color="000000"/>
              <w:left w:val="single" w:sz="5" w:space="0" w:color="000000"/>
              <w:bottom w:val="single" w:sz="5" w:space="0" w:color="000000"/>
              <w:right w:val="single" w:sz="5" w:space="0" w:color="000000"/>
            </w:tcBorders>
          </w:tcPr>
          <w:p w14:paraId="6E5F2405"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2F5C2C9"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E734F" w14:textId="77777777" w:rsidR="00781924" w:rsidRPr="00D51FC0" w:rsidRDefault="00781924" w:rsidP="00781924">
            <w:pPr>
              <w:jc w:val="both"/>
              <w:rPr>
                <w:rFonts w:ascii="Arial" w:hAnsi="Arial" w:cs="Arial"/>
              </w:rPr>
            </w:pPr>
          </w:p>
        </w:tc>
      </w:tr>
    </w:tbl>
    <w:p w14:paraId="5A0EC3EE" w14:textId="2C05F0FF" w:rsidR="00CF2C14" w:rsidRDefault="00382295" w:rsidP="00767B45">
      <w:pPr>
        <w:jc w:val="both"/>
        <w:rPr>
          <w:rFonts w:ascii="Arial" w:hAnsi="Arial" w:cs="Arial"/>
          <w:i/>
          <w:color w:val="7F7F7F" w:themeColor="text1" w:themeTint="80"/>
        </w:rPr>
      </w:pPr>
      <w:r w:rsidRPr="00D51FC0">
        <w:rPr>
          <w:rFonts w:ascii="Arial" w:hAnsi="Arial" w:cs="Arial"/>
          <w:bCs/>
          <w:color w:val="000000"/>
        </w:rPr>
        <w:t xml:space="preserve"> </w:t>
      </w:r>
    </w:p>
    <w:p w14:paraId="5DDFBD42" w14:textId="3013ABE8" w:rsidR="00382295" w:rsidRPr="000D523E" w:rsidRDefault="00105F7E" w:rsidP="00767B45">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781924">
        <w:rPr>
          <w:rFonts w:ascii="Arial" w:hAnsi="Arial" w:cs="Arial"/>
          <w:i/>
          <w:color w:val="7F7F7F" w:themeColor="text1" w:themeTint="80"/>
          <w:sz w:val="16"/>
          <w:szCs w:val="16"/>
        </w:rPr>
        <w:t xml:space="preserve">Vrednosti </w:t>
      </w:r>
      <w:r w:rsidR="00382295" w:rsidRPr="000D523E">
        <w:rPr>
          <w:rFonts w:ascii="Arial" w:hAnsi="Arial" w:cs="Arial"/>
          <w:i/>
          <w:color w:val="7F7F7F" w:themeColor="text1" w:themeTint="80"/>
          <w:sz w:val="16"/>
          <w:szCs w:val="16"/>
        </w:rPr>
        <w:t>se poda na dve decimalni mesti natančno.</w:t>
      </w:r>
    </w:p>
    <w:p w14:paraId="241C35BA" w14:textId="77777777" w:rsidR="007D6718" w:rsidRDefault="007D6718" w:rsidP="000D523E">
      <w:pPr>
        <w:jc w:val="both"/>
        <w:rPr>
          <w:rFonts w:ascii="Arial" w:hAnsi="Arial" w:cs="Arial"/>
        </w:rPr>
      </w:pPr>
      <w:bookmarkStart w:id="109" w:name="_Hlk108592533"/>
    </w:p>
    <w:p w14:paraId="23946D31" w14:textId="6D972BC1" w:rsidR="00CF2C14" w:rsidRDefault="00D51FC0" w:rsidP="00767B45">
      <w:pPr>
        <w:spacing w:before="120"/>
        <w:jc w:val="both"/>
        <w:rPr>
          <w:rFonts w:ascii="Arial" w:hAnsi="Arial" w:cs="Arial"/>
        </w:rPr>
      </w:pPr>
      <w:r>
        <w:rPr>
          <w:rFonts w:ascii="Arial" w:hAnsi="Arial" w:cs="Arial"/>
        </w:rPr>
        <w:t>S podpisom tega obrazca potrjuje</w:t>
      </w:r>
      <w:r w:rsidR="000D523E">
        <w:rPr>
          <w:rFonts w:ascii="Arial" w:hAnsi="Arial" w:cs="Arial"/>
        </w:rPr>
        <w:t>m</w:t>
      </w:r>
      <w:r>
        <w:rPr>
          <w:rFonts w:ascii="Arial" w:hAnsi="Arial" w:cs="Arial"/>
        </w:rPr>
        <w:t xml:space="preserve">, da ponudba velja do </w:t>
      </w:r>
      <w:r w:rsidR="0032416C">
        <w:rPr>
          <w:rFonts w:ascii="Arial" w:hAnsi="Arial" w:cs="Arial"/>
        </w:rPr>
        <w:t>19</w:t>
      </w:r>
      <w:r>
        <w:rPr>
          <w:rFonts w:ascii="Arial" w:hAnsi="Arial" w:cs="Arial"/>
        </w:rPr>
        <w:t>.</w:t>
      </w:r>
      <w:r w:rsidR="0032416C">
        <w:rPr>
          <w:rFonts w:ascii="Arial" w:hAnsi="Arial" w:cs="Arial"/>
        </w:rPr>
        <w:t>9</w:t>
      </w:r>
      <w:r>
        <w:rPr>
          <w:rFonts w:ascii="Arial" w:hAnsi="Arial" w:cs="Arial"/>
        </w:rPr>
        <w:t>.202</w:t>
      </w:r>
      <w:r w:rsidR="009C3C46">
        <w:rPr>
          <w:rFonts w:ascii="Arial" w:hAnsi="Arial" w:cs="Arial"/>
        </w:rPr>
        <w:t>5</w:t>
      </w:r>
      <w:r>
        <w:rPr>
          <w:rFonts w:ascii="Arial" w:hAnsi="Arial" w:cs="Arial"/>
        </w:rPr>
        <w:t xml:space="preserve">. </w:t>
      </w:r>
    </w:p>
    <w:p w14:paraId="758033F8" w14:textId="6B5B1710" w:rsidR="00C626E1" w:rsidRPr="00CF2C14" w:rsidRDefault="00C626E1" w:rsidP="00767B45">
      <w:pPr>
        <w:spacing w:before="120"/>
        <w:jc w:val="both"/>
        <w:rPr>
          <w:rFonts w:ascii="Arial" w:hAnsi="Arial" w:cs="Arial"/>
          <w:i/>
          <w:color w:val="7F7F7F" w:themeColor="text1" w:themeTint="80"/>
        </w:rPr>
      </w:pPr>
      <w:r>
        <w:rPr>
          <w:rFonts w:ascii="Arial" w:hAnsi="Arial" w:cs="Arial"/>
        </w:rPr>
        <w:t xml:space="preserve">Cene, ki sem jih navedel v ponudbi, nespremenjene veljajo </w:t>
      </w:r>
      <w:r w:rsidR="009C3C46">
        <w:rPr>
          <w:rFonts w:ascii="Arial" w:hAnsi="Arial" w:cs="Arial"/>
        </w:rPr>
        <w:t>celotno obdobje javnega naročila.</w:t>
      </w:r>
    </w:p>
    <w:bookmarkEnd w:id="109"/>
    <w:p w14:paraId="70932FDF" w14:textId="77777777" w:rsidR="00A64C95" w:rsidRDefault="00A64C95" w:rsidP="00767B45">
      <w:pPr>
        <w:tabs>
          <w:tab w:val="left" w:pos="1224"/>
        </w:tabs>
        <w:rPr>
          <w:rFonts w:ascii="Arial" w:hAnsi="Arial" w:cs="Arial"/>
        </w:rPr>
      </w:pPr>
    </w:p>
    <w:p w14:paraId="006364F9" w14:textId="77777777" w:rsidR="000D523E" w:rsidRPr="00CF2C14" w:rsidRDefault="000D523E" w:rsidP="00767B45">
      <w:pPr>
        <w:tabs>
          <w:tab w:val="left" w:pos="1224"/>
        </w:tabs>
        <w:rPr>
          <w:rFonts w:ascii="Arial" w:hAnsi="Arial" w:cs="Arial"/>
        </w:rPr>
      </w:pPr>
    </w:p>
    <w:p w14:paraId="23C629C6" w14:textId="77777777" w:rsidR="00CF2C14" w:rsidRPr="00CF2C14" w:rsidRDefault="00CF2C14" w:rsidP="00767B45">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043D5737" w14:textId="77777777" w:rsidR="00CF2C14" w:rsidRDefault="00CF2C14" w:rsidP="00767B45">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0C4C271F" w14:textId="77777777" w:rsidR="000D523E" w:rsidRDefault="000D523E" w:rsidP="00767B45">
      <w:pPr>
        <w:jc w:val="both"/>
        <w:rPr>
          <w:rFonts w:ascii="Arial" w:hAnsi="Arial" w:cs="Arial"/>
        </w:rPr>
      </w:pPr>
    </w:p>
    <w:p w14:paraId="7C07C7BE" w14:textId="57EE2906" w:rsidR="000D523E" w:rsidRPr="006D1243" w:rsidRDefault="008336E3" w:rsidP="00767B45">
      <w:pPr>
        <w:jc w:val="both"/>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Opomba: Ta obrazec bo viden na javnem odpiranju ponudb.</w:t>
      </w:r>
    </w:p>
    <w:p w14:paraId="6D991074" w14:textId="77777777" w:rsidR="008336E3" w:rsidRDefault="008336E3" w:rsidP="00767B45">
      <w:pPr>
        <w:jc w:val="both"/>
        <w:rPr>
          <w:rFonts w:ascii="Arial" w:hAnsi="Arial" w:cs="Arial"/>
        </w:rPr>
      </w:pPr>
    </w:p>
    <w:p w14:paraId="5518FB73" w14:textId="77777777" w:rsidR="00781924" w:rsidRDefault="00781924" w:rsidP="00767B45">
      <w:pPr>
        <w:jc w:val="both"/>
        <w:rPr>
          <w:rFonts w:ascii="Arial" w:hAnsi="Arial" w:cs="Arial"/>
        </w:rPr>
      </w:pPr>
    </w:p>
    <w:p w14:paraId="7B609063" w14:textId="77777777" w:rsidR="008146A6" w:rsidRDefault="008146A6" w:rsidP="00767B45">
      <w:pPr>
        <w:jc w:val="both"/>
        <w:rPr>
          <w:rFonts w:ascii="Arial" w:hAnsi="Arial" w:cs="Arial"/>
          <w:b/>
          <w:bCs/>
          <w:shd w:val="clear" w:color="auto" w:fill="D9E2F3" w:themeFill="accent5" w:themeFillTint="33"/>
        </w:rPr>
      </w:pPr>
    </w:p>
    <w:p w14:paraId="30348470" w14:textId="77777777" w:rsidR="008146A6" w:rsidRDefault="008146A6" w:rsidP="00767B45">
      <w:pPr>
        <w:jc w:val="both"/>
        <w:rPr>
          <w:rFonts w:ascii="Arial" w:hAnsi="Arial" w:cs="Arial"/>
          <w:b/>
          <w:bCs/>
          <w:shd w:val="clear" w:color="auto" w:fill="D9E2F3" w:themeFill="accent5" w:themeFillTint="33"/>
        </w:rPr>
      </w:pPr>
    </w:p>
    <w:p w14:paraId="7256509B" w14:textId="77777777" w:rsidR="008146A6" w:rsidRDefault="008146A6" w:rsidP="00767B45">
      <w:pPr>
        <w:jc w:val="both"/>
        <w:rPr>
          <w:rFonts w:ascii="Arial" w:hAnsi="Arial" w:cs="Arial"/>
          <w:b/>
          <w:bCs/>
          <w:shd w:val="clear" w:color="auto" w:fill="D9E2F3" w:themeFill="accent5" w:themeFillTint="33"/>
        </w:rPr>
      </w:pPr>
    </w:p>
    <w:p w14:paraId="03A3D8D5" w14:textId="77777777" w:rsidR="008146A6" w:rsidRDefault="008146A6" w:rsidP="00767B45">
      <w:pPr>
        <w:jc w:val="both"/>
        <w:rPr>
          <w:rFonts w:ascii="Arial" w:hAnsi="Arial" w:cs="Arial"/>
          <w:b/>
          <w:bCs/>
          <w:shd w:val="clear" w:color="auto" w:fill="D9E2F3" w:themeFill="accent5" w:themeFillTint="33"/>
        </w:rPr>
      </w:pPr>
    </w:p>
    <w:p w14:paraId="1141C046" w14:textId="77777777" w:rsidR="008146A6" w:rsidRDefault="008146A6" w:rsidP="00767B45">
      <w:pPr>
        <w:jc w:val="both"/>
        <w:rPr>
          <w:rFonts w:ascii="Arial" w:hAnsi="Arial" w:cs="Arial"/>
          <w:b/>
          <w:bCs/>
          <w:shd w:val="clear" w:color="auto" w:fill="D9E2F3" w:themeFill="accent5" w:themeFillTint="33"/>
        </w:rPr>
      </w:pPr>
    </w:p>
    <w:p w14:paraId="39C89537" w14:textId="77777777" w:rsidR="008146A6" w:rsidRDefault="008146A6" w:rsidP="00767B45">
      <w:pPr>
        <w:jc w:val="both"/>
        <w:rPr>
          <w:rFonts w:ascii="Arial" w:hAnsi="Arial" w:cs="Arial"/>
          <w:b/>
          <w:bCs/>
          <w:shd w:val="clear" w:color="auto" w:fill="D9E2F3" w:themeFill="accent5" w:themeFillTint="33"/>
        </w:rPr>
      </w:pPr>
    </w:p>
    <w:p w14:paraId="30CF3835" w14:textId="77777777" w:rsidR="008146A6" w:rsidRDefault="008146A6" w:rsidP="00767B45">
      <w:pPr>
        <w:jc w:val="both"/>
        <w:rPr>
          <w:rFonts w:ascii="Arial" w:hAnsi="Arial" w:cs="Arial"/>
          <w:b/>
          <w:bCs/>
          <w:shd w:val="clear" w:color="auto" w:fill="D9E2F3" w:themeFill="accent5" w:themeFillTint="33"/>
        </w:rPr>
      </w:pPr>
    </w:p>
    <w:p w14:paraId="1611DD17" w14:textId="16B715FB" w:rsidR="00CF2C14" w:rsidRPr="00CF2C14" w:rsidRDefault="000D523E" w:rsidP="00767B45">
      <w:pPr>
        <w:jc w:val="both"/>
        <w:rPr>
          <w:rFonts w:ascii="Arial" w:hAnsi="Arial" w:cs="Arial"/>
        </w:rPr>
      </w:pPr>
      <w:r>
        <w:rPr>
          <w:rFonts w:ascii="Arial" w:hAnsi="Arial" w:cs="Arial"/>
          <w:b/>
          <w:bCs/>
          <w:shd w:val="clear" w:color="auto" w:fill="D9E2F3" w:themeFill="accent5" w:themeFillTint="33"/>
        </w:rPr>
        <w:lastRenderedPageBreak/>
        <w:t xml:space="preserve">OBRAZEC ESPD                                    </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w:t>
      </w:r>
      <w:r w:rsidR="0032416C">
        <w:rPr>
          <w:rFonts w:ascii="Arial" w:hAnsi="Arial" w:cs="Arial"/>
          <w:b/>
          <w:bCs/>
          <w:shd w:val="clear" w:color="auto" w:fill="D9E2F3" w:themeFill="accent5" w:themeFillTint="33"/>
        </w:rPr>
        <w:t>2</w:t>
      </w:r>
    </w:p>
    <w:p w14:paraId="6B08C7B2" w14:textId="77777777" w:rsidR="00CF2C14" w:rsidRDefault="00CF2C14" w:rsidP="00767B45">
      <w:pPr>
        <w:rPr>
          <w:rFonts w:ascii="Arial" w:hAnsi="Arial" w:cs="Arial"/>
          <w:i/>
          <w:color w:val="7F7F7F" w:themeColor="text1" w:themeTint="80"/>
        </w:rPr>
      </w:pPr>
    </w:p>
    <w:p w14:paraId="3F1FDFAC" w14:textId="77777777" w:rsidR="00FB089E" w:rsidRPr="00FB089E" w:rsidRDefault="00FB089E" w:rsidP="00FB089E">
      <w:pPr>
        <w:jc w:val="both"/>
        <w:rPr>
          <w:rFonts w:ascii="Arial" w:hAnsi="Arial" w:cs="Arial"/>
        </w:rPr>
      </w:pPr>
      <w:r w:rsidRPr="00FB089E">
        <w:rPr>
          <w:rFonts w:ascii="Arial" w:hAnsi="Arial" w:cs="Arial"/>
        </w:rPr>
        <w:t xml:space="preserve">Ponudnik _______________________________________________ k svoji ponudbi prilagam izpolnjen, podpisan in žigosan obrazec ESPD, ki ga ponudnik uvozi in izpolni na spletni strani: </w:t>
      </w:r>
      <w:hyperlink r:id="rId21" w:history="1">
        <w:r w:rsidRPr="00FB089E">
          <w:rPr>
            <w:rStyle w:val="Hiperpovezava"/>
            <w:rFonts w:ascii="Arial" w:eastAsia="Calibri" w:hAnsi="Arial" w:cs="Arial"/>
            <w:shd w:val="clear" w:color="auto" w:fill="FFFFFF"/>
          </w:rPr>
          <w:t>https://ejn.gov.si/</w:t>
        </w:r>
      </w:hyperlink>
      <w:r w:rsidRPr="00FB089E">
        <w:rPr>
          <w:rFonts w:ascii="Arial" w:hAnsi="Arial" w:cs="Arial"/>
        </w:rPr>
        <w:t xml:space="preserve"> (naročnik je obrazec ESPD v .XML obliki priložil k razpisni  dokumentaciji).</w:t>
      </w:r>
    </w:p>
    <w:p w14:paraId="44D4B24F" w14:textId="77777777" w:rsidR="00FB089E" w:rsidRPr="00FB089E" w:rsidRDefault="00FB089E" w:rsidP="00FB089E">
      <w:pPr>
        <w:jc w:val="both"/>
        <w:rPr>
          <w:rFonts w:ascii="Arial" w:hAnsi="Arial" w:cs="Arial"/>
        </w:rPr>
      </w:pPr>
    </w:p>
    <w:p w14:paraId="7E4CCA2C" w14:textId="77777777" w:rsidR="00FB089E" w:rsidRPr="00FB089E" w:rsidRDefault="00FB089E" w:rsidP="00FB089E">
      <w:pPr>
        <w:jc w:val="both"/>
        <w:rPr>
          <w:rFonts w:ascii="Arial" w:hAnsi="Arial" w:cs="Arial"/>
        </w:rPr>
      </w:pPr>
    </w:p>
    <w:p w14:paraId="62F4ECC6" w14:textId="77777777" w:rsidR="00FB089E" w:rsidRPr="00FB089E" w:rsidRDefault="00FB089E" w:rsidP="00FB089E">
      <w:pPr>
        <w:jc w:val="both"/>
        <w:rPr>
          <w:rFonts w:ascii="Arial" w:hAnsi="Arial" w:cs="Arial"/>
          <w:u w:val="single"/>
        </w:rPr>
      </w:pPr>
      <w:r w:rsidRPr="00FB089E">
        <w:rPr>
          <w:rFonts w:ascii="Arial" w:hAnsi="Arial" w:cs="Arial"/>
          <w:b/>
        </w:rPr>
        <w:t xml:space="preserve">Opomba: </w:t>
      </w:r>
      <w:r w:rsidRPr="00FB089E">
        <w:rPr>
          <w:rFonts w:ascii="Arial" w:hAnsi="Arial" w:cs="Arial"/>
          <w:u w:val="single"/>
        </w:rPr>
        <w:t xml:space="preserve">V primeru, da ponudnik oddaja s ponudnikom v skupni ponudbi ali s podizvajalcem ali s </w:t>
      </w:r>
    </w:p>
    <w:p w14:paraId="692C4C42" w14:textId="77777777" w:rsidR="00FB089E" w:rsidRPr="00FB089E" w:rsidRDefault="00FB089E" w:rsidP="00FB089E">
      <w:pPr>
        <w:jc w:val="both"/>
        <w:rPr>
          <w:rFonts w:ascii="Arial" w:hAnsi="Arial" w:cs="Arial"/>
          <w:u w:val="single"/>
        </w:rPr>
      </w:pPr>
      <w:r w:rsidRPr="00FB089E">
        <w:rPr>
          <w:rFonts w:ascii="Arial" w:hAnsi="Arial" w:cs="Arial"/>
          <w:u w:val="single"/>
        </w:rPr>
        <w:t>subjektom, katerega zmogljivosti namerava uporabiti ponudnik), mora ESPD obrazec predložiti tudi za vse navedene sodelujoče gospodarske subjekte.</w:t>
      </w:r>
    </w:p>
    <w:p w14:paraId="63766221" w14:textId="77777777" w:rsidR="00FB089E" w:rsidRPr="00FB089E" w:rsidRDefault="00FB089E" w:rsidP="00FB089E">
      <w:pPr>
        <w:jc w:val="both"/>
        <w:rPr>
          <w:rFonts w:ascii="Arial" w:hAnsi="Arial" w:cs="Arial"/>
          <w:b/>
        </w:rPr>
      </w:pPr>
    </w:p>
    <w:p w14:paraId="4F9F8A3E" w14:textId="77777777" w:rsidR="00FB089E" w:rsidRPr="00FB089E" w:rsidRDefault="00FB089E" w:rsidP="00FB089E">
      <w:pPr>
        <w:jc w:val="both"/>
        <w:rPr>
          <w:rFonts w:ascii="Arial" w:hAnsi="Arial" w:cs="Arial"/>
          <w:b/>
        </w:rPr>
      </w:pPr>
    </w:p>
    <w:p w14:paraId="368748D6" w14:textId="77777777" w:rsidR="00FB089E" w:rsidRPr="00FB089E" w:rsidRDefault="00FB089E" w:rsidP="00FB089E">
      <w:pPr>
        <w:suppressAutoHyphens/>
        <w:spacing w:line="260" w:lineRule="atLeast"/>
        <w:jc w:val="both"/>
        <w:rPr>
          <w:rFonts w:ascii="Arial" w:hAnsi="Arial" w:cs="Arial"/>
          <w:b/>
          <w:lang w:eastAsia="zh-CN"/>
        </w:rPr>
      </w:pPr>
      <w:r w:rsidRPr="00FB089E">
        <w:rPr>
          <w:rFonts w:ascii="Arial" w:hAnsi="Arial" w:cs="Arial"/>
          <w:b/>
          <w:lang w:eastAsia="zh-CN"/>
        </w:rPr>
        <w:t xml:space="preserve">PRILOGA: </w:t>
      </w:r>
    </w:p>
    <w:p w14:paraId="7F020B30"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ponudnika,</w:t>
      </w:r>
    </w:p>
    <w:p w14:paraId="0C741B4A"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morebitnega skupnega ponudnika,</w:t>
      </w:r>
    </w:p>
    <w:p w14:paraId="5D479A42"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morebitnega podizvajalca,</w:t>
      </w:r>
    </w:p>
    <w:p w14:paraId="1EF5AE8B"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morebiten gospodarski subjekt (uporaba zmogljivosti drugih subjektov).</w:t>
      </w:r>
    </w:p>
    <w:p w14:paraId="5235D8CC" w14:textId="77777777" w:rsidR="00FB089E" w:rsidRPr="00FB089E" w:rsidRDefault="00FB089E" w:rsidP="00FB089E">
      <w:pPr>
        <w:jc w:val="both"/>
        <w:rPr>
          <w:rFonts w:ascii="Arial" w:hAnsi="Arial" w:cs="Arial"/>
        </w:rPr>
      </w:pPr>
    </w:p>
    <w:p w14:paraId="76CADCD4" w14:textId="77777777" w:rsidR="00FB089E" w:rsidRPr="00FB089E" w:rsidRDefault="00FB089E" w:rsidP="00FB089E">
      <w:pPr>
        <w:rPr>
          <w:rFonts w:ascii="Arial" w:hAnsi="Arial" w:cs="Arial"/>
        </w:rPr>
      </w:pPr>
    </w:p>
    <w:p w14:paraId="2B29A95C" w14:textId="77777777" w:rsidR="00FB089E" w:rsidRPr="00CF2C14" w:rsidRDefault="00FB089E" w:rsidP="00FB089E">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78530689" w14:textId="77777777" w:rsidR="00FB089E" w:rsidRDefault="00FB089E" w:rsidP="00FB089E">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242EA6FD" w14:textId="77777777" w:rsidR="00FB089E" w:rsidRDefault="00FB089E" w:rsidP="00FB089E">
      <w:pPr>
        <w:jc w:val="both"/>
        <w:rPr>
          <w:rFonts w:ascii="Arial" w:hAnsi="Arial" w:cs="Arial"/>
        </w:rPr>
      </w:pPr>
    </w:p>
    <w:p w14:paraId="5F869F3C" w14:textId="77777777" w:rsidR="00FB089E" w:rsidRDefault="00FB089E" w:rsidP="00FB089E">
      <w:pPr>
        <w:rPr>
          <w:rFonts w:ascii="Arial" w:hAnsi="Arial" w:cs="Arial"/>
          <w:sz w:val="24"/>
          <w:szCs w:val="24"/>
        </w:rPr>
      </w:pPr>
    </w:p>
    <w:p w14:paraId="35A1681E" w14:textId="77777777" w:rsidR="00FB089E" w:rsidRDefault="00FB089E" w:rsidP="00FB089E">
      <w:pPr>
        <w:rPr>
          <w:rFonts w:ascii="Arial" w:hAnsi="Arial" w:cs="Arial"/>
          <w:sz w:val="24"/>
          <w:szCs w:val="24"/>
        </w:rPr>
      </w:pPr>
    </w:p>
    <w:p w14:paraId="5EF21C63" w14:textId="77777777" w:rsidR="00FB089E" w:rsidRDefault="00FB089E" w:rsidP="00FB089E">
      <w:pPr>
        <w:rPr>
          <w:rFonts w:ascii="Arial" w:hAnsi="Arial" w:cs="Arial"/>
          <w:sz w:val="24"/>
          <w:szCs w:val="24"/>
        </w:rPr>
      </w:pPr>
    </w:p>
    <w:p w14:paraId="3ECA4194" w14:textId="77777777" w:rsidR="00FB089E" w:rsidRDefault="00FB089E" w:rsidP="00FB089E">
      <w:pPr>
        <w:rPr>
          <w:rFonts w:ascii="Arial" w:hAnsi="Arial" w:cs="Arial"/>
          <w:sz w:val="24"/>
          <w:szCs w:val="24"/>
        </w:rPr>
      </w:pPr>
    </w:p>
    <w:p w14:paraId="46027361" w14:textId="77777777" w:rsidR="00FB089E" w:rsidRDefault="00FB089E" w:rsidP="00FB089E">
      <w:pPr>
        <w:rPr>
          <w:rFonts w:ascii="Arial" w:hAnsi="Arial" w:cs="Arial"/>
          <w:sz w:val="24"/>
          <w:szCs w:val="24"/>
        </w:rPr>
      </w:pPr>
    </w:p>
    <w:p w14:paraId="191D8C37" w14:textId="77777777" w:rsidR="00FB089E" w:rsidRDefault="00FB089E" w:rsidP="00FB089E">
      <w:pPr>
        <w:rPr>
          <w:rFonts w:ascii="Arial" w:hAnsi="Arial" w:cs="Arial"/>
          <w:sz w:val="24"/>
          <w:szCs w:val="24"/>
        </w:rPr>
      </w:pPr>
    </w:p>
    <w:p w14:paraId="0C5EF88A" w14:textId="77777777" w:rsidR="00FB089E" w:rsidRDefault="00FB089E" w:rsidP="00FB089E">
      <w:pPr>
        <w:rPr>
          <w:rFonts w:ascii="Arial" w:hAnsi="Arial" w:cs="Arial"/>
          <w:sz w:val="24"/>
          <w:szCs w:val="24"/>
        </w:rPr>
      </w:pPr>
    </w:p>
    <w:p w14:paraId="458430A8" w14:textId="77777777" w:rsidR="00FB089E" w:rsidRDefault="00FB089E" w:rsidP="00FB089E">
      <w:pPr>
        <w:rPr>
          <w:rFonts w:ascii="Arial" w:hAnsi="Arial" w:cs="Arial"/>
          <w:sz w:val="24"/>
          <w:szCs w:val="24"/>
        </w:rPr>
      </w:pPr>
    </w:p>
    <w:p w14:paraId="1783ED0D" w14:textId="77777777" w:rsidR="00FB089E" w:rsidRDefault="00FB089E" w:rsidP="00FB089E">
      <w:pPr>
        <w:rPr>
          <w:rFonts w:ascii="Arial" w:hAnsi="Arial" w:cs="Arial"/>
          <w:sz w:val="24"/>
          <w:szCs w:val="24"/>
        </w:rPr>
      </w:pPr>
    </w:p>
    <w:p w14:paraId="4CFD492A" w14:textId="77777777" w:rsidR="00FB089E" w:rsidRDefault="00FB089E" w:rsidP="00FB089E">
      <w:pPr>
        <w:rPr>
          <w:rFonts w:ascii="Arial" w:hAnsi="Arial" w:cs="Arial"/>
          <w:sz w:val="24"/>
          <w:szCs w:val="24"/>
        </w:rPr>
      </w:pPr>
    </w:p>
    <w:p w14:paraId="2F5DA8BE" w14:textId="77777777" w:rsidR="00FB089E" w:rsidRDefault="00FB089E" w:rsidP="00FB089E">
      <w:pPr>
        <w:rPr>
          <w:rFonts w:ascii="Arial" w:hAnsi="Arial" w:cs="Arial"/>
          <w:sz w:val="24"/>
          <w:szCs w:val="24"/>
        </w:rPr>
      </w:pPr>
    </w:p>
    <w:p w14:paraId="449DD39E" w14:textId="77777777" w:rsidR="00FB089E" w:rsidRDefault="00FB089E" w:rsidP="00FB089E">
      <w:pPr>
        <w:rPr>
          <w:rFonts w:ascii="Arial" w:hAnsi="Arial" w:cs="Arial"/>
          <w:sz w:val="24"/>
          <w:szCs w:val="24"/>
        </w:rPr>
      </w:pPr>
    </w:p>
    <w:p w14:paraId="36755C0E" w14:textId="77777777" w:rsidR="00FB089E" w:rsidRDefault="00FB089E" w:rsidP="00FB089E">
      <w:pPr>
        <w:rPr>
          <w:rFonts w:ascii="Arial" w:hAnsi="Arial" w:cs="Arial"/>
          <w:sz w:val="24"/>
          <w:szCs w:val="24"/>
        </w:rPr>
      </w:pPr>
    </w:p>
    <w:p w14:paraId="31EF0388" w14:textId="77777777" w:rsidR="00FB089E" w:rsidRDefault="00FB089E" w:rsidP="00FB089E">
      <w:pPr>
        <w:rPr>
          <w:rFonts w:ascii="Arial" w:hAnsi="Arial" w:cs="Arial"/>
          <w:sz w:val="24"/>
          <w:szCs w:val="24"/>
        </w:rPr>
      </w:pPr>
    </w:p>
    <w:p w14:paraId="48897210" w14:textId="77777777" w:rsidR="00FB089E" w:rsidRDefault="00FB089E" w:rsidP="00FB089E">
      <w:pPr>
        <w:rPr>
          <w:rFonts w:ascii="Arial" w:hAnsi="Arial" w:cs="Arial"/>
          <w:sz w:val="24"/>
          <w:szCs w:val="24"/>
        </w:rPr>
      </w:pPr>
    </w:p>
    <w:p w14:paraId="2EED3408" w14:textId="77777777" w:rsidR="00FB089E" w:rsidRDefault="00FB089E" w:rsidP="00FB089E">
      <w:pPr>
        <w:rPr>
          <w:rFonts w:ascii="Arial" w:hAnsi="Arial" w:cs="Arial"/>
          <w:sz w:val="24"/>
          <w:szCs w:val="24"/>
        </w:rPr>
      </w:pPr>
    </w:p>
    <w:p w14:paraId="44639276" w14:textId="77777777" w:rsidR="00FB089E" w:rsidRDefault="00FB089E" w:rsidP="00FB089E">
      <w:pPr>
        <w:rPr>
          <w:rFonts w:ascii="Arial" w:hAnsi="Arial" w:cs="Arial"/>
          <w:sz w:val="24"/>
          <w:szCs w:val="24"/>
        </w:rPr>
      </w:pPr>
    </w:p>
    <w:p w14:paraId="208979E0" w14:textId="77777777" w:rsidR="00FB089E" w:rsidRDefault="00FB089E" w:rsidP="00FB089E">
      <w:pPr>
        <w:rPr>
          <w:rFonts w:ascii="Arial" w:hAnsi="Arial" w:cs="Arial"/>
          <w:sz w:val="24"/>
          <w:szCs w:val="24"/>
        </w:rPr>
      </w:pPr>
    </w:p>
    <w:p w14:paraId="2E5E4392" w14:textId="77777777" w:rsidR="00FB089E" w:rsidRDefault="00FB089E" w:rsidP="00FB089E">
      <w:pPr>
        <w:rPr>
          <w:rFonts w:ascii="Arial" w:hAnsi="Arial" w:cs="Arial"/>
          <w:sz w:val="24"/>
          <w:szCs w:val="24"/>
        </w:rPr>
      </w:pPr>
    </w:p>
    <w:p w14:paraId="182FD573" w14:textId="77777777" w:rsidR="00FB089E" w:rsidRDefault="00FB089E" w:rsidP="00FB089E">
      <w:pPr>
        <w:rPr>
          <w:rFonts w:ascii="Arial" w:hAnsi="Arial" w:cs="Arial"/>
          <w:sz w:val="24"/>
          <w:szCs w:val="24"/>
        </w:rPr>
      </w:pPr>
    </w:p>
    <w:p w14:paraId="23B1EC13" w14:textId="77777777" w:rsidR="00FB089E" w:rsidRDefault="00FB089E" w:rsidP="00FB089E">
      <w:pPr>
        <w:rPr>
          <w:rFonts w:ascii="Arial" w:hAnsi="Arial" w:cs="Arial"/>
          <w:sz w:val="24"/>
          <w:szCs w:val="24"/>
        </w:rPr>
      </w:pPr>
    </w:p>
    <w:p w14:paraId="371264E8" w14:textId="77777777" w:rsidR="00FB089E" w:rsidRDefault="00FB089E" w:rsidP="00FB089E">
      <w:pPr>
        <w:rPr>
          <w:rFonts w:ascii="Arial" w:hAnsi="Arial" w:cs="Arial"/>
          <w:sz w:val="24"/>
          <w:szCs w:val="24"/>
        </w:rPr>
      </w:pPr>
    </w:p>
    <w:p w14:paraId="7A7DDC46" w14:textId="77777777" w:rsidR="00FB089E" w:rsidRDefault="00FB089E" w:rsidP="00FB089E">
      <w:pPr>
        <w:rPr>
          <w:rFonts w:ascii="Arial" w:hAnsi="Arial" w:cs="Arial"/>
          <w:sz w:val="24"/>
          <w:szCs w:val="24"/>
        </w:rPr>
      </w:pPr>
    </w:p>
    <w:p w14:paraId="2C2B7595" w14:textId="77777777" w:rsidR="00FB089E" w:rsidRDefault="00FB089E" w:rsidP="00FB089E">
      <w:pPr>
        <w:rPr>
          <w:rFonts w:ascii="Arial" w:hAnsi="Arial" w:cs="Arial"/>
          <w:sz w:val="24"/>
          <w:szCs w:val="24"/>
        </w:rPr>
      </w:pPr>
    </w:p>
    <w:p w14:paraId="3B55B23A" w14:textId="77777777" w:rsidR="00FB089E" w:rsidRDefault="00FB089E" w:rsidP="00FB089E">
      <w:pPr>
        <w:rPr>
          <w:rFonts w:ascii="Arial" w:hAnsi="Arial" w:cs="Arial"/>
          <w:sz w:val="24"/>
          <w:szCs w:val="24"/>
        </w:rPr>
      </w:pPr>
    </w:p>
    <w:p w14:paraId="4CE9C38D" w14:textId="77777777" w:rsidR="00FB089E" w:rsidRDefault="00FB089E" w:rsidP="00FB089E">
      <w:pPr>
        <w:rPr>
          <w:rFonts w:ascii="Arial" w:hAnsi="Arial" w:cs="Arial"/>
          <w:sz w:val="24"/>
          <w:szCs w:val="24"/>
        </w:rPr>
      </w:pPr>
    </w:p>
    <w:p w14:paraId="754A7714" w14:textId="77777777" w:rsidR="00FB089E" w:rsidRPr="00FB089E" w:rsidRDefault="00FB089E" w:rsidP="00FB089E">
      <w:pPr>
        <w:rPr>
          <w:rFonts w:ascii="Arial" w:hAnsi="Arial" w:cs="Arial"/>
          <w:sz w:val="24"/>
          <w:szCs w:val="24"/>
        </w:rPr>
      </w:pPr>
    </w:p>
    <w:p w14:paraId="4AE1F9AA" w14:textId="77777777" w:rsidR="00CF2C14" w:rsidRPr="00CF2C14" w:rsidRDefault="00CF2C14" w:rsidP="00767B45">
      <w:pPr>
        <w:rPr>
          <w:rFonts w:ascii="Arial" w:hAnsi="Arial" w:cs="Arial"/>
          <w:i/>
          <w:color w:val="7F7F7F" w:themeColor="text1" w:themeTint="80"/>
        </w:rPr>
      </w:pPr>
    </w:p>
    <w:p w14:paraId="07AB71E0" w14:textId="77777777" w:rsidR="00F23983" w:rsidRDefault="00F23983" w:rsidP="00767B45">
      <w:pPr>
        <w:rPr>
          <w:rFonts w:ascii="Arial" w:hAnsi="Arial" w:cs="Arial"/>
          <w:b/>
          <w:bCs/>
          <w:i/>
          <w:color w:val="7F7F7F" w:themeColor="text1" w:themeTint="80"/>
        </w:rPr>
      </w:pPr>
    </w:p>
    <w:p w14:paraId="00EF35B7" w14:textId="77777777" w:rsidR="004978DD" w:rsidRDefault="004978DD" w:rsidP="00767B45">
      <w:pPr>
        <w:rPr>
          <w:rFonts w:ascii="Arial" w:hAnsi="Arial" w:cs="Arial"/>
          <w:b/>
          <w:bCs/>
          <w:i/>
          <w:color w:val="7F7F7F" w:themeColor="text1" w:themeTint="80"/>
        </w:rPr>
      </w:pPr>
    </w:p>
    <w:p w14:paraId="073E5FED" w14:textId="23A6E2DD" w:rsidR="0034352E" w:rsidRPr="0034352E" w:rsidRDefault="00FB089E" w:rsidP="00767B45">
      <w:pPr>
        <w:shd w:val="clear" w:color="auto" w:fill="DEEAF6"/>
        <w:rPr>
          <w:rFonts w:ascii="Arial" w:eastAsia="Calibri" w:hAnsi="Arial" w:cs="Arial"/>
          <w:b/>
          <w:bCs/>
          <w:shd w:val="clear" w:color="auto" w:fill="D9E2F3"/>
        </w:rPr>
      </w:pPr>
      <w:r>
        <w:rPr>
          <w:rFonts w:ascii="Arial" w:eastAsia="Calibri" w:hAnsi="Arial" w:cs="Arial"/>
          <w:b/>
          <w:bCs/>
          <w:shd w:val="clear" w:color="auto" w:fill="D9E2F3"/>
        </w:rPr>
        <w:lastRenderedPageBreak/>
        <w:t xml:space="preserve">PODATKI O PONUDNIKU                                            </w:t>
      </w:r>
      <w:r w:rsidR="00857843">
        <w:rPr>
          <w:rFonts w:ascii="Arial" w:eastAsia="Calibri" w:hAnsi="Arial" w:cs="Arial"/>
          <w:b/>
          <w:bCs/>
          <w:shd w:val="clear" w:color="auto" w:fill="D9E2F3"/>
        </w:rPr>
        <w:t xml:space="preserve">         </w:t>
      </w:r>
      <w:r w:rsidR="00823F0B">
        <w:rPr>
          <w:rFonts w:ascii="Arial" w:eastAsia="Calibri" w:hAnsi="Arial" w:cs="Arial"/>
          <w:b/>
          <w:bCs/>
          <w:shd w:val="clear" w:color="auto" w:fill="D9E2F3"/>
        </w:rPr>
        <w:t xml:space="preserve">                 </w:t>
      </w:r>
      <w:r w:rsidR="0034352E">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                              </w:t>
      </w:r>
      <w:r w:rsidR="00F23983">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Obrazec </w:t>
      </w:r>
      <w:r w:rsidR="0032416C">
        <w:rPr>
          <w:rFonts w:ascii="Arial" w:eastAsia="Calibri" w:hAnsi="Arial" w:cs="Arial"/>
          <w:b/>
          <w:bCs/>
          <w:shd w:val="clear" w:color="auto" w:fill="D9E2F3"/>
        </w:rPr>
        <w:t>3</w:t>
      </w:r>
    </w:p>
    <w:p w14:paraId="5A2BE33C" w14:textId="6AD48B15" w:rsidR="00FB089E" w:rsidRPr="00FB089E" w:rsidRDefault="00FB089E" w:rsidP="00FB089E">
      <w:pPr>
        <w:pStyle w:val="Naslov1"/>
        <w:keepLines/>
        <w:suppressAutoHyphens/>
        <w:spacing w:before="280" w:after="280" w:line="260" w:lineRule="atLeast"/>
        <w:ind w:left="0" w:firstLine="0"/>
        <w:rPr>
          <w:rFonts w:ascii="Arial" w:hAnsi="Arial" w:cs="Arial"/>
          <w:sz w:val="20"/>
        </w:rPr>
      </w:pPr>
      <w:r w:rsidRPr="00FB089E">
        <w:rPr>
          <w:rFonts w:ascii="Arial" w:hAnsi="Arial" w:cs="Arial"/>
          <w:sz w:val="20"/>
        </w:rPr>
        <w:t xml:space="preserve">PONUDBA ŠT. ________________ </w:t>
      </w:r>
      <w:r w:rsidR="00E926DD">
        <w:rPr>
          <w:rFonts w:ascii="Arial" w:hAnsi="Arial" w:cs="Arial"/>
          <w:sz w:val="20"/>
        </w:rPr>
        <w:t>z dne</w:t>
      </w:r>
      <w:r w:rsidRPr="00FB089E">
        <w:rPr>
          <w:rFonts w:ascii="Arial" w:hAnsi="Arial" w:cs="Arial"/>
          <w:sz w:val="20"/>
        </w:rPr>
        <w:t xml:space="preserve"> _____________________</w:t>
      </w:r>
    </w:p>
    <w:p w14:paraId="1E396745" w14:textId="75F96425" w:rsidR="00FB089E" w:rsidRDefault="00B87054" w:rsidP="00FB089E">
      <w:pPr>
        <w:rPr>
          <w:rFonts w:ascii="Arial" w:hAnsi="Arial" w:cs="Arial"/>
        </w:rPr>
      </w:pPr>
      <w:r>
        <w:rPr>
          <w:rFonts w:ascii="Arial" w:hAnsi="Arial" w:cs="Arial"/>
        </w:rPr>
        <w:t xml:space="preserve">V zvezi z javnim naročilom za </w:t>
      </w:r>
      <w:r w:rsidR="007819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C3C4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LETU 202</w:t>
      </w:r>
      <w:r w:rsidR="0032416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9C3C4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9C3C46">
        <w:rPr>
          <w:rFonts w:ascii="Arial" w:hAnsi="Arial" w:cs="Arial"/>
        </w:rPr>
        <w:t xml:space="preserve">ponudbo </w:t>
      </w:r>
      <w:r w:rsidR="00FB089E" w:rsidRPr="00FB089E">
        <w:rPr>
          <w:rFonts w:ascii="Arial" w:hAnsi="Arial" w:cs="Arial"/>
        </w:rPr>
        <w:t>oddajamo</w:t>
      </w:r>
      <w:r w:rsidR="001451C5">
        <w:rPr>
          <w:rFonts w:ascii="Arial" w:hAnsi="Arial" w:cs="Arial"/>
        </w:rPr>
        <w:t xml:space="preserve"> za naslednje sklope kot</w:t>
      </w:r>
      <w:r w:rsidR="00FB089E" w:rsidRPr="00FB089E">
        <w:rPr>
          <w:rFonts w:ascii="Arial" w:hAnsi="Arial" w:cs="Arial"/>
        </w:rPr>
        <w:t xml:space="preserve">: </w:t>
      </w:r>
    </w:p>
    <w:p w14:paraId="57439730" w14:textId="77777777" w:rsidR="00FB089E" w:rsidRDefault="00FB089E" w:rsidP="00FB089E">
      <w:pPr>
        <w:rPr>
          <w:rFonts w:ascii="Arial" w:hAnsi="Arial" w:cs="Arial"/>
        </w:rPr>
      </w:pPr>
    </w:p>
    <w:tbl>
      <w:tblPr>
        <w:tblW w:w="5000" w:type="pct"/>
        <w:jc w:val="center"/>
        <w:tblLook w:val="04A0" w:firstRow="1" w:lastRow="0" w:firstColumn="1" w:lastColumn="0" w:noHBand="0" w:noVBand="1"/>
      </w:tblPr>
      <w:tblGrid>
        <w:gridCol w:w="2437"/>
        <w:gridCol w:w="1613"/>
        <w:gridCol w:w="1549"/>
        <w:gridCol w:w="1625"/>
        <w:gridCol w:w="1836"/>
      </w:tblGrid>
      <w:tr w:rsidR="00FB089E" w:rsidRPr="00D51FC0" w14:paraId="21BD879C"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59786B" w14:textId="77777777" w:rsidR="00FB089E" w:rsidRPr="00D51FC0" w:rsidRDefault="00FB089E" w:rsidP="00CD0FD7">
            <w:pPr>
              <w:jc w:val="center"/>
              <w:rPr>
                <w:rFonts w:ascii="Arial" w:hAnsi="Arial" w:cs="Arial"/>
                <w:b/>
              </w:rPr>
            </w:pPr>
          </w:p>
        </w:tc>
        <w:tc>
          <w:tcPr>
            <w:tcW w:w="890" w:type="pct"/>
            <w:tcBorders>
              <w:top w:val="single" w:sz="5" w:space="0" w:color="000000"/>
              <w:left w:val="single" w:sz="5" w:space="0" w:color="000000"/>
              <w:bottom w:val="single" w:sz="5" w:space="0" w:color="000000"/>
              <w:right w:val="single" w:sz="5" w:space="0" w:color="000000"/>
            </w:tcBorders>
            <w:shd w:val="clear" w:color="auto" w:fill="D1D1D1"/>
          </w:tcPr>
          <w:p w14:paraId="746D59AA" w14:textId="4999EF63" w:rsidR="00FB089E" w:rsidRPr="00D51FC0" w:rsidRDefault="00E926DD" w:rsidP="00CD0FD7">
            <w:pPr>
              <w:jc w:val="center"/>
              <w:rPr>
                <w:rFonts w:ascii="Arial" w:hAnsi="Arial" w:cs="Arial"/>
              </w:rPr>
            </w:pPr>
            <w:r>
              <w:rPr>
                <w:rFonts w:ascii="Arial" w:hAnsi="Arial" w:cs="Arial"/>
              </w:rPr>
              <w:t>Samostojna ponudba</w:t>
            </w:r>
          </w:p>
        </w:tc>
        <w:tc>
          <w:tcPr>
            <w:tcW w:w="855" w:type="pct"/>
            <w:tcBorders>
              <w:top w:val="single" w:sz="5" w:space="0" w:color="000000"/>
              <w:left w:val="single" w:sz="5" w:space="0" w:color="000000"/>
              <w:bottom w:val="single" w:sz="5" w:space="0" w:color="000000"/>
              <w:right w:val="single" w:sz="5" w:space="0" w:color="000000"/>
            </w:tcBorders>
            <w:shd w:val="clear" w:color="auto" w:fill="D1D1D1"/>
          </w:tcPr>
          <w:p w14:paraId="514A8469" w14:textId="1BF683C3" w:rsidR="00FB089E" w:rsidRDefault="00E926DD" w:rsidP="00CD0FD7">
            <w:pPr>
              <w:jc w:val="center"/>
              <w:rPr>
                <w:rFonts w:ascii="Arial" w:hAnsi="Arial" w:cs="Arial"/>
              </w:rPr>
            </w:pPr>
            <w:r>
              <w:rPr>
                <w:rFonts w:ascii="Arial" w:hAnsi="Arial" w:cs="Arial"/>
              </w:rPr>
              <w:t>Skupna ponudba</w:t>
            </w:r>
          </w:p>
        </w:tc>
        <w:tc>
          <w:tcPr>
            <w:tcW w:w="897" w:type="pct"/>
            <w:tcBorders>
              <w:top w:val="single" w:sz="5" w:space="0" w:color="000000"/>
              <w:left w:val="single" w:sz="5" w:space="0" w:color="000000"/>
              <w:bottom w:val="single" w:sz="5" w:space="0" w:color="000000"/>
              <w:right w:val="single" w:sz="5" w:space="0" w:color="000000"/>
            </w:tcBorders>
            <w:shd w:val="clear" w:color="auto" w:fill="D1D1D1"/>
          </w:tcPr>
          <w:p w14:paraId="2215C2D3" w14:textId="09FBD88D" w:rsidR="00FB089E" w:rsidRPr="00D51FC0" w:rsidRDefault="00E926DD" w:rsidP="00CD0FD7">
            <w:pPr>
              <w:jc w:val="center"/>
              <w:rPr>
                <w:rFonts w:ascii="Arial" w:hAnsi="Arial" w:cs="Arial"/>
              </w:rPr>
            </w:pPr>
            <w:r>
              <w:rPr>
                <w:rFonts w:ascii="Arial" w:hAnsi="Arial" w:cs="Arial"/>
              </w:rPr>
              <w:t>Ponudba s podizvajalci</w:t>
            </w:r>
          </w:p>
        </w:tc>
        <w:tc>
          <w:tcPr>
            <w:tcW w:w="10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DFDA11" w14:textId="1D7B3587" w:rsidR="00FB089E" w:rsidRPr="00D51FC0" w:rsidRDefault="00E926DD" w:rsidP="00CD0FD7">
            <w:pPr>
              <w:jc w:val="center"/>
              <w:rPr>
                <w:rFonts w:ascii="Arial" w:hAnsi="Arial" w:cs="Arial"/>
              </w:rPr>
            </w:pPr>
            <w:r>
              <w:rPr>
                <w:rFonts w:ascii="Arial" w:hAnsi="Arial" w:cs="Arial"/>
              </w:rPr>
              <w:t>Ponudba z uporabo zmogljivosti drugih subjektov</w:t>
            </w:r>
          </w:p>
        </w:tc>
      </w:tr>
      <w:tr w:rsidR="009C3C46" w:rsidRPr="00D51FC0" w14:paraId="195117D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DC1BDD7" w14:textId="77777777" w:rsidR="009C3C46" w:rsidRDefault="009C3C46" w:rsidP="009C3C46">
            <w:pPr>
              <w:jc w:val="both"/>
              <w:rPr>
                <w:rFonts w:ascii="Arial" w:eastAsia="Calibri" w:hAnsi="Arial" w:cs="Arial"/>
              </w:rPr>
            </w:pPr>
            <w:bookmarkStart w:id="110" w:name="_Hlk138332101"/>
            <w:r w:rsidRPr="001E653F">
              <w:rPr>
                <w:rFonts w:ascii="Arial" w:eastAsia="Calibri" w:hAnsi="Arial" w:cs="Arial"/>
              </w:rPr>
              <w:t xml:space="preserve">sklop 1 </w:t>
            </w:r>
          </w:p>
          <w:p w14:paraId="7F081F72" w14:textId="0C9CEC1A" w:rsidR="009C3C46" w:rsidRPr="00D51FC0" w:rsidRDefault="009C3C46" w:rsidP="009C3C46">
            <w:pPr>
              <w:rPr>
                <w:rFonts w:ascii="Arial" w:hAnsi="Arial" w:cs="Arial"/>
              </w:rPr>
            </w:pPr>
            <w:r w:rsidRPr="007D6718">
              <w:rPr>
                <w:rFonts w:ascii="Arial" w:hAnsi="Arial" w:cs="Arial"/>
              </w:rPr>
              <w:t>Vzdrževanje</w:t>
            </w:r>
            <w:r>
              <w:rPr>
                <w:rFonts w:ascii="Arial" w:hAnsi="Arial" w:cs="Arial"/>
              </w:rPr>
              <w:t xml:space="preserve"> </w:t>
            </w:r>
            <w:r w:rsidRPr="007D6718">
              <w:rPr>
                <w:rFonts w:ascii="Arial" w:hAnsi="Arial" w:cs="Arial"/>
              </w:rPr>
              <w:t xml:space="preserve">makadamskih </w:t>
            </w:r>
            <w:r>
              <w:rPr>
                <w:rFonts w:ascii="Arial" w:hAnsi="Arial" w:cs="Arial"/>
              </w:rPr>
              <w:t xml:space="preserve">cest </w:t>
            </w:r>
          </w:p>
        </w:tc>
        <w:tc>
          <w:tcPr>
            <w:tcW w:w="890" w:type="pct"/>
            <w:tcBorders>
              <w:top w:val="single" w:sz="5" w:space="0" w:color="000000"/>
              <w:left w:val="single" w:sz="5" w:space="0" w:color="000000"/>
              <w:bottom w:val="single" w:sz="5" w:space="0" w:color="000000"/>
              <w:right w:val="single" w:sz="5" w:space="0" w:color="000000"/>
            </w:tcBorders>
          </w:tcPr>
          <w:p w14:paraId="75AB45F5" w14:textId="223A4C95" w:rsidR="009C3C46" w:rsidRPr="00D51FC0"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69CAF3B" w14:textId="4794602C" w:rsidR="009C3C46" w:rsidRPr="00D51FC0"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6A7B76C" w14:textId="17C3A4C2" w:rsidR="009C3C46" w:rsidRPr="00D51FC0"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487F9" w14:textId="3D3AE72E" w:rsidR="009C3C46" w:rsidRPr="00D51FC0" w:rsidRDefault="009C3C46" w:rsidP="009C3C46">
            <w:pPr>
              <w:jc w:val="center"/>
              <w:rPr>
                <w:rFonts w:ascii="Arial" w:hAnsi="Arial" w:cs="Arial"/>
              </w:rPr>
            </w:pPr>
          </w:p>
        </w:tc>
      </w:tr>
      <w:tr w:rsidR="009C3C46" w:rsidRPr="00D51FC0" w14:paraId="51596622"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B1A52D2" w14:textId="77777777" w:rsidR="009C3C46" w:rsidRDefault="009C3C46" w:rsidP="009C3C46">
            <w:pPr>
              <w:jc w:val="both"/>
              <w:rPr>
                <w:rFonts w:ascii="Arial" w:eastAsia="Calibri" w:hAnsi="Arial" w:cs="Arial"/>
              </w:rPr>
            </w:pPr>
            <w:r w:rsidRPr="001E653F">
              <w:rPr>
                <w:rFonts w:ascii="Arial" w:eastAsia="Calibri" w:hAnsi="Arial" w:cs="Arial"/>
              </w:rPr>
              <w:t xml:space="preserve">sklop 2 </w:t>
            </w:r>
          </w:p>
          <w:p w14:paraId="570CC91B" w14:textId="3BE83707" w:rsidR="009C3C46" w:rsidRDefault="009C3C46" w:rsidP="009C3C46">
            <w:pPr>
              <w:rPr>
                <w:rFonts w:ascii="Arial" w:hAnsi="Arial" w:cs="Arial"/>
                <w:color w:val="000000"/>
              </w:rPr>
            </w:pPr>
            <w:r>
              <w:rPr>
                <w:rFonts w:ascii="Arial" w:hAnsi="Arial" w:cs="Arial"/>
              </w:rPr>
              <w:t>Čiščenje na cestah</w:t>
            </w:r>
          </w:p>
        </w:tc>
        <w:tc>
          <w:tcPr>
            <w:tcW w:w="890" w:type="pct"/>
            <w:tcBorders>
              <w:top w:val="single" w:sz="5" w:space="0" w:color="000000"/>
              <w:left w:val="single" w:sz="5" w:space="0" w:color="000000"/>
              <w:bottom w:val="single" w:sz="5" w:space="0" w:color="000000"/>
              <w:right w:val="single" w:sz="5" w:space="0" w:color="000000"/>
            </w:tcBorders>
          </w:tcPr>
          <w:p w14:paraId="208BF284" w14:textId="24C21D22"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12E56EC3" w14:textId="7F48BE86"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38666" w14:textId="48339E32"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7C5BB" w14:textId="3198A661" w:rsidR="009C3C46" w:rsidRPr="00D51FC0" w:rsidRDefault="009C3C46" w:rsidP="009C3C46">
            <w:pPr>
              <w:jc w:val="center"/>
              <w:rPr>
                <w:rFonts w:ascii="Arial" w:hAnsi="Arial" w:cs="Arial"/>
              </w:rPr>
            </w:pPr>
          </w:p>
        </w:tc>
      </w:tr>
      <w:tr w:rsidR="009C3C46" w:rsidRPr="00D51FC0" w14:paraId="0E1C117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693E162" w14:textId="77777777" w:rsidR="009C3C46" w:rsidRPr="007D6718" w:rsidRDefault="009C3C46" w:rsidP="009C3C46">
            <w:pPr>
              <w:jc w:val="both"/>
              <w:rPr>
                <w:rFonts w:ascii="Arial" w:hAnsi="Arial" w:cs="Arial"/>
              </w:rPr>
            </w:pPr>
            <w:r w:rsidRPr="001E653F">
              <w:rPr>
                <w:rFonts w:ascii="Arial" w:eastAsia="Calibri" w:hAnsi="Arial" w:cs="Arial"/>
              </w:rPr>
              <w:t xml:space="preserve">sklop 3 </w:t>
            </w:r>
          </w:p>
          <w:p w14:paraId="6DAFFFF7" w14:textId="023A3E47" w:rsidR="009C3C46" w:rsidRDefault="009C3C46" w:rsidP="009C3C46">
            <w:pPr>
              <w:rPr>
                <w:rFonts w:ascii="Arial" w:hAnsi="Arial" w:cs="Arial"/>
                <w:color w:val="000000"/>
              </w:rPr>
            </w:pPr>
            <w:r>
              <w:rPr>
                <w:rFonts w:ascii="Arial" w:hAnsi="Arial" w:cs="Arial"/>
                <w:color w:val="000000"/>
              </w:rPr>
              <w:t>Urejanje bankin</w:t>
            </w:r>
          </w:p>
        </w:tc>
        <w:tc>
          <w:tcPr>
            <w:tcW w:w="890" w:type="pct"/>
            <w:tcBorders>
              <w:top w:val="single" w:sz="5" w:space="0" w:color="000000"/>
              <w:left w:val="single" w:sz="5" w:space="0" w:color="000000"/>
              <w:bottom w:val="single" w:sz="5" w:space="0" w:color="000000"/>
              <w:right w:val="single" w:sz="5" w:space="0" w:color="000000"/>
            </w:tcBorders>
          </w:tcPr>
          <w:p w14:paraId="13FB89DD" w14:textId="0302BC7B"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7BBAFA58" w14:textId="447621FD"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4A2C0" w14:textId="64F5CAE8"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473D1" w14:textId="45E45DF8" w:rsidR="009C3C46" w:rsidRPr="00D51FC0" w:rsidRDefault="009C3C46" w:rsidP="009C3C46">
            <w:pPr>
              <w:jc w:val="center"/>
              <w:rPr>
                <w:rFonts w:ascii="Arial" w:hAnsi="Arial" w:cs="Arial"/>
              </w:rPr>
            </w:pPr>
          </w:p>
        </w:tc>
      </w:tr>
      <w:tr w:rsidR="009C3C46" w:rsidRPr="00D51FC0" w14:paraId="2C82CC1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F73DCD3" w14:textId="77777777" w:rsidR="009C3C46" w:rsidRDefault="009C3C46" w:rsidP="009C3C46">
            <w:pPr>
              <w:jc w:val="both"/>
              <w:rPr>
                <w:rFonts w:ascii="Arial" w:eastAsia="Calibri" w:hAnsi="Arial" w:cs="Arial"/>
              </w:rPr>
            </w:pPr>
            <w:r w:rsidRPr="001E653F">
              <w:rPr>
                <w:rFonts w:ascii="Arial" w:eastAsia="Calibri" w:hAnsi="Arial" w:cs="Arial"/>
              </w:rPr>
              <w:t>sklop 4</w:t>
            </w:r>
          </w:p>
          <w:p w14:paraId="65D7A5D9" w14:textId="6AEB3284" w:rsidR="009C3C46" w:rsidRDefault="009C3C46" w:rsidP="009C3C46">
            <w:pPr>
              <w:rPr>
                <w:rFonts w:ascii="Arial" w:hAnsi="Arial" w:cs="Arial"/>
                <w:color w:val="000000"/>
              </w:rPr>
            </w:pPr>
            <w:r>
              <w:rPr>
                <w:rFonts w:ascii="Arial" w:hAnsi="Arial" w:cs="Arial"/>
                <w:color w:val="000000"/>
              </w:rPr>
              <w:t>Košnja obcestja</w:t>
            </w:r>
          </w:p>
        </w:tc>
        <w:tc>
          <w:tcPr>
            <w:tcW w:w="890" w:type="pct"/>
            <w:tcBorders>
              <w:top w:val="single" w:sz="5" w:space="0" w:color="000000"/>
              <w:left w:val="single" w:sz="5" w:space="0" w:color="000000"/>
              <w:bottom w:val="single" w:sz="5" w:space="0" w:color="000000"/>
              <w:right w:val="single" w:sz="5" w:space="0" w:color="000000"/>
            </w:tcBorders>
          </w:tcPr>
          <w:p w14:paraId="1D0273F0" w14:textId="32C36FB7"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F02ADB2" w14:textId="2E133ACC"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02268C91" w14:textId="3CDE0FDC"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B4A01" w14:textId="1B057ECC" w:rsidR="009C3C46" w:rsidRPr="00D51FC0" w:rsidRDefault="009C3C46" w:rsidP="009C3C46">
            <w:pPr>
              <w:jc w:val="center"/>
              <w:rPr>
                <w:rFonts w:ascii="Arial" w:hAnsi="Arial" w:cs="Arial"/>
              </w:rPr>
            </w:pPr>
          </w:p>
        </w:tc>
      </w:tr>
      <w:tr w:rsidR="009C3C46" w:rsidRPr="00D51FC0" w14:paraId="2908BC07"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BFDD4B5" w14:textId="77777777" w:rsidR="009C3C46" w:rsidRDefault="009C3C46" w:rsidP="009C3C46">
            <w:pPr>
              <w:jc w:val="both"/>
              <w:rPr>
                <w:rFonts w:ascii="Arial" w:eastAsia="Calibri" w:hAnsi="Arial" w:cs="Arial"/>
              </w:rPr>
            </w:pPr>
            <w:r w:rsidRPr="001E653F">
              <w:rPr>
                <w:rFonts w:ascii="Arial" w:eastAsia="Calibri" w:hAnsi="Arial" w:cs="Arial"/>
              </w:rPr>
              <w:t xml:space="preserve">sklop 5 </w:t>
            </w:r>
          </w:p>
          <w:p w14:paraId="30DCD3B8" w14:textId="33D60D2E" w:rsidR="009C3C46" w:rsidRDefault="009C3C46" w:rsidP="009C3C46">
            <w:pPr>
              <w:rPr>
                <w:rFonts w:ascii="Arial" w:hAnsi="Arial" w:cs="Arial"/>
                <w:color w:val="000000"/>
              </w:rPr>
            </w:pPr>
            <w:r>
              <w:rPr>
                <w:rFonts w:ascii="Arial" w:hAnsi="Arial" w:cs="Arial"/>
                <w:color w:val="000000"/>
              </w:rPr>
              <w:t>Strojno obsekavanje</w:t>
            </w:r>
          </w:p>
        </w:tc>
        <w:tc>
          <w:tcPr>
            <w:tcW w:w="890" w:type="pct"/>
            <w:tcBorders>
              <w:top w:val="single" w:sz="5" w:space="0" w:color="000000"/>
              <w:left w:val="single" w:sz="5" w:space="0" w:color="000000"/>
              <w:bottom w:val="single" w:sz="5" w:space="0" w:color="000000"/>
              <w:right w:val="single" w:sz="5" w:space="0" w:color="000000"/>
            </w:tcBorders>
          </w:tcPr>
          <w:p w14:paraId="22B2FE41" w14:textId="4E1B0EFA"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26590CEA" w14:textId="4F0A02D2"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7D0D73C" w14:textId="64594070"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DDE78C" w14:textId="0EA17D86" w:rsidR="009C3C46" w:rsidRPr="00D51FC0" w:rsidRDefault="009C3C46" w:rsidP="009C3C46">
            <w:pPr>
              <w:jc w:val="center"/>
              <w:rPr>
                <w:rFonts w:ascii="Arial" w:hAnsi="Arial" w:cs="Arial"/>
              </w:rPr>
            </w:pPr>
          </w:p>
        </w:tc>
      </w:tr>
      <w:tr w:rsidR="009C3C46" w:rsidRPr="00D51FC0" w14:paraId="2A56F32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C466FE" w14:textId="77777777" w:rsidR="009C3C46" w:rsidRDefault="009C3C46" w:rsidP="009C3C46">
            <w:pPr>
              <w:jc w:val="both"/>
              <w:rPr>
                <w:rFonts w:ascii="Arial" w:eastAsia="Calibri" w:hAnsi="Arial" w:cs="Arial"/>
              </w:rPr>
            </w:pPr>
            <w:r w:rsidRPr="001E653F">
              <w:rPr>
                <w:rFonts w:ascii="Arial" w:eastAsia="Calibri" w:hAnsi="Arial" w:cs="Arial"/>
              </w:rPr>
              <w:t xml:space="preserve">sklop 6 </w:t>
            </w:r>
          </w:p>
          <w:p w14:paraId="4F222E09" w14:textId="4AAFEA7A" w:rsidR="009C3C46" w:rsidRDefault="009C3C46" w:rsidP="009C3C46">
            <w:pPr>
              <w:rPr>
                <w:rFonts w:ascii="Arial" w:hAnsi="Arial" w:cs="Arial"/>
                <w:color w:val="000000"/>
              </w:rPr>
            </w:pPr>
            <w:r>
              <w:rPr>
                <w:rFonts w:ascii="Arial" w:hAnsi="Arial" w:cs="Arial"/>
                <w:color w:val="000000"/>
              </w:rPr>
              <w:t>Intervencijska dela na cestah</w:t>
            </w:r>
          </w:p>
        </w:tc>
        <w:tc>
          <w:tcPr>
            <w:tcW w:w="890" w:type="pct"/>
            <w:tcBorders>
              <w:top w:val="single" w:sz="5" w:space="0" w:color="000000"/>
              <w:left w:val="single" w:sz="5" w:space="0" w:color="000000"/>
              <w:bottom w:val="single" w:sz="5" w:space="0" w:color="000000"/>
              <w:right w:val="single" w:sz="5" w:space="0" w:color="000000"/>
            </w:tcBorders>
          </w:tcPr>
          <w:p w14:paraId="6D4CF2C6" w14:textId="6ECD5487"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5D88759" w14:textId="06B52807"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C0A7829" w14:textId="311827A1"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09BD3" w14:textId="7F1A5ABE" w:rsidR="009C3C46" w:rsidRPr="00D51FC0" w:rsidRDefault="009C3C46" w:rsidP="009C3C46">
            <w:pPr>
              <w:jc w:val="center"/>
              <w:rPr>
                <w:rFonts w:ascii="Arial" w:hAnsi="Arial" w:cs="Arial"/>
              </w:rPr>
            </w:pPr>
          </w:p>
        </w:tc>
      </w:tr>
      <w:tr w:rsidR="009C3C46" w:rsidRPr="00D51FC0" w14:paraId="4DFB39D8" w14:textId="77777777" w:rsidTr="00B75399">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319BE" w14:textId="77777777" w:rsidR="009C3C46" w:rsidRDefault="009C3C46" w:rsidP="009C3C46">
            <w:pPr>
              <w:jc w:val="both"/>
              <w:rPr>
                <w:rFonts w:ascii="Arial" w:hAnsi="Arial" w:cs="Arial"/>
              </w:rPr>
            </w:pPr>
            <w:r>
              <w:rPr>
                <w:rFonts w:ascii="Arial" w:hAnsi="Arial" w:cs="Arial"/>
              </w:rPr>
              <w:t>sklop 7</w:t>
            </w:r>
          </w:p>
          <w:p w14:paraId="64BBD332" w14:textId="1F16F837" w:rsidR="009C3C46" w:rsidRDefault="0032416C" w:rsidP="009C3C46">
            <w:pPr>
              <w:rPr>
                <w:rFonts w:ascii="Arial" w:hAnsi="Arial" w:cs="Arial"/>
                <w:color w:val="000000"/>
              </w:rPr>
            </w:pPr>
            <w:r>
              <w:rPr>
                <w:rFonts w:ascii="Arial" w:hAnsi="Arial" w:cs="Arial"/>
                <w:color w:val="000000"/>
              </w:rPr>
              <w:t>Krpanje s hladno asfaltno maso</w:t>
            </w:r>
          </w:p>
        </w:tc>
        <w:tc>
          <w:tcPr>
            <w:tcW w:w="890" w:type="pct"/>
            <w:tcBorders>
              <w:top w:val="single" w:sz="5" w:space="0" w:color="000000"/>
              <w:left w:val="single" w:sz="5" w:space="0" w:color="000000"/>
              <w:bottom w:val="single" w:sz="5" w:space="0" w:color="000000"/>
              <w:right w:val="single" w:sz="5" w:space="0" w:color="000000"/>
            </w:tcBorders>
          </w:tcPr>
          <w:p w14:paraId="14A21ACE" w14:textId="6A39064A"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4694160" w14:textId="1F5DBD6F"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29EB0B0F" w14:textId="27D7DD9E"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3F719" w14:textId="5630C3E4" w:rsidR="009C3C46" w:rsidRPr="00D51FC0" w:rsidRDefault="009C3C46" w:rsidP="009C3C46">
            <w:pPr>
              <w:jc w:val="center"/>
              <w:rPr>
                <w:rFonts w:ascii="Arial" w:hAnsi="Arial" w:cs="Arial"/>
              </w:rPr>
            </w:pPr>
          </w:p>
        </w:tc>
      </w:tr>
      <w:bookmarkEnd w:id="110"/>
    </w:tbl>
    <w:p w14:paraId="41E911B7" w14:textId="77777777" w:rsidR="00FB089E" w:rsidRDefault="00FB089E" w:rsidP="00FB089E">
      <w:pPr>
        <w:rPr>
          <w:rFonts w:ascii="Arial" w:hAnsi="Arial" w:cs="Arial"/>
        </w:rPr>
      </w:pPr>
    </w:p>
    <w:p w14:paraId="5C827D6E" w14:textId="23CFA4EB" w:rsidR="00FB089E" w:rsidRPr="000D523E" w:rsidRDefault="00FB089E" w:rsidP="00FB089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E926DD">
        <w:rPr>
          <w:rFonts w:ascii="Arial" w:hAnsi="Arial" w:cs="Arial"/>
          <w:i/>
          <w:color w:val="7F7F7F" w:themeColor="text1" w:themeTint="80"/>
          <w:sz w:val="16"/>
          <w:szCs w:val="16"/>
        </w:rPr>
        <w:t>Ustrezno označiti z besedo »da« ali znakom ×, v polje, kjer ponudnik izbiro potrjuje.</w:t>
      </w:r>
    </w:p>
    <w:p w14:paraId="7F545A8A" w14:textId="77777777" w:rsidR="00FB089E" w:rsidRDefault="00FB089E" w:rsidP="00FB089E">
      <w:pPr>
        <w:rPr>
          <w:rFonts w:ascii="Arial" w:hAnsi="Arial" w:cs="Arial"/>
        </w:rPr>
      </w:pPr>
    </w:p>
    <w:p w14:paraId="4F172B1B" w14:textId="7FB73ADF" w:rsidR="00FB089E" w:rsidRPr="00FB089E" w:rsidRDefault="00FB089E" w:rsidP="00E926DD">
      <w:pPr>
        <w:rPr>
          <w:rFonts w:ascii="Arial" w:hAnsi="Arial" w:cs="Arial"/>
          <w:b/>
        </w:rPr>
      </w:pPr>
      <w:r w:rsidRPr="00FB089E">
        <w:rPr>
          <w:rFonts w:ascii="Arial" w:hAnsi="Arial" w:cs="Arial"/>
        </w:rPr>
        <w:t xml:space="preserve"> </w:t>
      </w:r>
      <w:r w:rsidRPr="00FB089E">
        <w:rPr>
          <w:rFonts w:ascii="Arial" w:hAnsi="Arial" w:cs="Arial"/>
          <w:b/>
        </w:rPr>
        <w:t xml:space="preserve">Veljavnost ponudbe: </w:t>
      </w:r>
      <w:r w:rsidR="0032416C">
        <w:rPr>
          <w:rFonts w:ascii="Arial" w:hAnsi="Arial" w:cs="Arial"/>
          <w:b/>
        </w:rPr>
        <w:t>19</w:t>
      </w:r>
      <w:r w:rsidRPr="00FB089E">
        <w:rPr>
          <w:rFonts w:ascii="Arial" w:hAnsi="Arial" w:cs="Arial"/>
          <w:b/>
        </w:rPr>
        <w:t>.</w:t>
      </w:r>
      <w:r w:rsidR="0032416C">
        <w:rPr>
          <w:rFonts w:ascii="Arial" w:hAnsi="Arial" w:cs="Arial"/>
          <w:b/>
        </w:rPr>
        <w:t>9</w:t>
      </w:r>
      <w:r w:rsidRPr="00FB089E">
        <w:rPr>
          <w:rFonts w:ascii="Arial" w:hAnsi="Arial" w:cs="Arial"/>
          <w:b/>
        </w:rPr>
        <w:t>. 202</w:t>
      </w:r>
      <w:r w:rsidR="009C3C46">
        <w:rPr>
          <w:rFonts w:ascii="Arial" w:hAnsi="Arial" w:cs="Arial"/>
          <w:b/>
        </w:rPr>
        <w:t>5</w:t>
      </w:r>
      <w:r w:rsidRPr="00FB089E">
        <w:rPr>
          <w:rFonts w:ascii="Arial" w:hAnsi="Arial" w:cs="Arial"/>
          <w:b/>
        </w:rPr>
        <w:t>.</w:t>
      </w:r>
    </w:p>
    <w:p w14:paraId="65492CDD" w14:textId="77777777" w:rsidR="00FB089E" w:rsidRPr="00FB089E" w:rsidRDefault="00FB089E" w:rsidP="00CE2B68">
      <w:pPr>
        <w:pStyle w:val="Naslov1"/>
        <w:keepLines/>
        <w:numPr>
          <w:ilvl w:val="0"/>
          <w:numId w:val="21"/>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lastRenderedPageBreak/>
        <w:t>Osnovni podatki o gospodarskem subjektu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353C795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34B14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324FAA13" w14:textId="77777777" w:rsidR="00FB089E" w:rsidRPr="00FB089E" w:rsidRDefault="00FB089E">
            <w:pPr>
              <w:keepNext/>
              <w:snapToGrid w:val="0"/>
              <w:spacing w:line="256" w:lineRule="auto"/>
              <w:rPr>
                <w:rFonts w:ascii="Arial" w:hAnsi="Arial" w:cs="Arial"/>
                <w:lang w:eastAsia="en-US"/>
              </w:rPr>
            </w:pPr>
          </w:p>
        </w:tc>
      </w:tr>
      <w:tr w:rsidR="00FB089E" w:rsidRPr="00FB089E" w14:paraId="05590FD5"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C06C6C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5B05B762" w14:textId="77777777" w:rsidR="00FB089E" w:rsidRPr="00FB089E" w:rsidRDefault="00FB089E">
            <w:pPr>
              <w:keepNext/>
              <w:snapToGrid w:val="0"/>
              <w:spacing w:line="256" w:lineRule="auto"/>
              <w:rPr>
                <w:rFonts w:ascii="Arial" w:hAnsi="Arial" w:cs="Arial"/>
                <w:lang w:eastAsia="en-US"/>
              </w:rPr>
            </w:pPr>
          </w:p>
        </w:tc>
      </w:tr>
      <w:tr w:rsidR="00FB089E" w:rsidRPr="00FB089E" w14:paraId="66D538A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4C1211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številka/EMŠO (ponudnik fizična oseba):</w:t>
            </w:r>
          </w:p>
        </w:tc>
        <w:tc>
          <w:tcPr>
            <w:tcW w:w="4615" w:type="dxa"/>
            <w:tcBorders>
              <w:top w:val="dotted" w:sz="4" w:space="0" w:color="000000"/>
              <w:left w:val="dotted" w:sz="4" w:space="0" w:color="000000"/>
              <w:bottom w:val="dotted" w:sz="4" w:space="0" w:color="000000"/>
              <w:right w:val="dotted" w:sz="4" w:space="0" w:color="000000"/>
            </w:tcBorders>
            <w:vAlign w:val="center"/>
          </w:tcPr>
          <w:p w14:paraId="401E55FA" w14:textId="77777777" w:rsidR="00FB089E" w:rsidRPr="00FB089E" w:rsidRDefault="00FB089E">
            <w:pPr>
              <w:keepNext/>
              <w:snapToGrid w:val="0"/>
              <w:spacing w:line="256" w:lineRule="auto"/>
              <w:rPr>
                <w:rFonts w:ascii="Arial" w:hAnsi="Arial" w:cs="Arial"/>
                <w:lang w:eastAsia="en-US"/>
              </w:rPr>
            </w:pPr>
          </w:p>
        </w:tc>
      </w:tr>
      <w:tr w:rsidR="00FB089E" w:rsidRPr="00FB089E" w14:paraId="74275EC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CEA460B"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Ident.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628DC765" w14:textId="77777777" w:rsidR="00FB089E" w:rsidRPr="00FB089E" w:rsidRDefault="00FB089E">
            <w:pPr>
              <w:keepNext/>
              <w:snapToGrid w:val="0"/>
              <w:spacing w:line="256" w:lineRule="auto"/>
              <w:rPr>
                <w:rFonts w:ascii="Arial" w:hAnsi="Arial" w:cs="Arial"/>
                <w:lang w:eastAsia="en-US"/>
              </w:rPr>
            </w:pPr>
          </w:p>
        </w:tc>
      </w:tr>
      <w:tr w:rsidR="00FB089E" w:rsidRPr="00FB089E" w14:paraId="0290346A"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3DF239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vAlign w:val="center"/>
          </w:tcPr>
          <w:p w14:paraId="108612E9" w14:textId="77777777" w:rsidR="00FB089E" w:rsidRPr="00FB089E" w:rsidRDefault="00FB089E">
            <w:pPr>
              <w:keepNext/>
              <w:snapToGrid w:val="0"/>
              <w:spacing w:line="256" w:lineRule="auto"/>
              <w:rPr>
                <w:rFonts w:ascii="Arial" w:hAnsi="Arial" w:cs="Arial"/>
                <w:lang w:eastAsia="en-US"/>
              </w:rPr>
            </w:pPr>
          </w:p>
        </w:tc>
      </w:tr>
      <w:tr w:rsidR="00FB089E" w:rsidRPr="00FB089E" w14:paraId="24C6B477"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13769B9"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75DFC648" w14:textId="77777777" w:rsidR="00FB089E" w:rsidRPr="00FB089E" w:rsidRDefault="00FB089E">
            <w:pPr>
              <w:keepNext/>
              <w:snapToGrid w:val="0"/>
              <w:spacing w:line="256" w:lineRule="auto"/>
              <w:rPr>
                <w:rFonts w:ascii="Arial" w:hAnsi="Arial" w:cs="Arial"/>
                <w:lang w:eastAsia="en-US"/>
              </w:rPr>
            </w:pPr>
          </w:p>
        </w:tc>
      </w:tr>
      <w:tr w:rsidR="009C3C46" w:rsidRPr="00FB089E" w14:paraId="7A56A428"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tcPr>
          <w:p w14:paraId="10A4944A" w14:textId="54976A8C" w:rsidR="009C3C46" w:rsidRPr="00FB089E" w:rsidRDefault="009C3C46">
            <w:pPr>
              <w:keepNext/>
              <w:spacing w:line="256" w:lineRule="auto"/>
              <w:rPr>
                <w:rFonts w:ascii="Arial" w:hAnsi="Arial" w:cs="Arial"/>
                <w:lang w:eastAsia="en-US"/>
              </w:rPr>
            </w:pPr>
            <w:r>
              <w:rPr>
                <w:rFonts w:ascii="Arial" w:hAnsi="Arial" w:cs="Arial"/>
                <w:lang w:eastAsia="en-US"/>
              </w:rPr>
              <w:t>Splošni kontaktni e-naslov:</w:t>
            </w:r>
          </w:p>
        </w:tc>
        <w:tc>
          <w:tcPr>
            <w:tcW w:w="4615" w:type="dxa"/>
            <w:tcBorders>
              <w:top w:val="dotted" w:sz="4" w:space="0" w:color="000000"/>
              <w:left w:val="dotted" w:sz="4" w:space="0" w:color="000000"/>
              <w:bottom w:val="dotted" w:sz="4" w:space="0" w:color="000000"/>
              <w:right w:val="dotted" w:sz="4" w:space="0" w:color="000000"/>
            </w:tcBorders>
            <w:vAlign w:val="center"/>
          </w:tcPr>
          <w:p w14:paraId="14D995DB" w14:textId="77777777" w:rsidR="009C3C46" w:rsidRPr="00FB089E" w:rsidRDefault="009C3C46">
            <w:pPr>
              <w:keepNext/>
              <w:snapToGrid w:val="0"/>
              <w:spacing w:line="256" w:lineRule="auto"/>
              <w:rPr>
                <w:rFonts w:ascii="Arial" w:hAnsi="Arial" w:cs="Arial"/>
                <w:lang w:eastAsia="en-US"/>
              </w:rPr>
            </w:pPr>
          </w:p>
        </w:tc>
      </w:tr>
      <w:tr w:rsidR="00FB089E" w:rsidRPr="00FB089E" w14:paraId="1F99A483"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EE4269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vAlign w:val="center"/>
          </w:tcPr>
          <w:p w14:paraId="31A84631" w14:textId="77777777" w:rsidR="00FB089E" w:rsidRPr="00FB089E" w:rsidRDefault="00FB089E">
            <w:pPr>
              <w:keepNext/>
              <w:snapToGrid w:val="0"/>
              <w:spacing w:line="256" w:lineRule="auto"/>
              <w:rPr>
                <w:rFonts w:ascii="Arial" w:hAnsi="Arial" w:cs="Arial"/>
                <w:lang w:eastAsia="en-US"/>
              </w:rPr>
            </w:pPr>
          </w:p>
        </w:tc>
      </w:tr>
      <w:tr w:rsidR="00FB089E" w:rsidRPr="00FB089E" w14:paraId="7401A94C"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448FFD8" w14:textId="60A27684" w:rsidR="00FB089E" w:rsidRPr="00FB089E" w:rsidRDefault="00FB089E">
            <w:pPr>
              <w:keepNext/>
              <w:spacing w:line="256" w:lineRule="auto"/>
              <w:rPr>
                <w:rFonts w:ascii="Arial" w:hAnsi="Arial" w:cs="Arial"/>
                <w:lang w:eastAsia="en-US"/>
              </w:rPr>
            </w:pPr>
            <w:r w:rsidRPr="00FB089E">
              <w:rPr>
                <w:rFonts w:ascii="Arial" w:hAnsi="Arial" w:cs="Arial"/>
                <w:lang w:eastAsia="en-US"/>
              </w:rPr>
              <w:t xml:space="preserve">Skrbnik </w:t>
            </w:r>
            <w:r w:rsidR="005F52F8">
              <w:rPr>
                <w:rFonts w:ascii="Arial" w:hAnsi="Arial" w:cs="Arial"/>
                <w:lang w:eastAsia="en-US"/>
              </w:rPr>
              <w:t>okvirnega sporazuma</w:t>
            </w:r>
            <w:r w:rsidRPr="00FB089E">
              <w:rPr>
                <w:rFonts w:ascii="Arial" w:hAnsi="Arial" w:cs="Arial"/>
                <w:lang w:eastAsia="en-US"/>
              </w:rPr>
              <w:t>:</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5F8BDB88"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ime, priimek: ____________________________</w:t>
            </w:r>
          </w:p>
          <w:p w14:paraId="1371D6FC"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telefon: ________________________________</w:t>
            </w:r>
          </w:p>
          <w:p w14:paraId="77402CC0"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e-naslov: _______________________________</w:t>
            </w:r>
          </w:p>
        </w:tc>
      </w:tr>
      <w:tr w:rsidR="00FB089E" w:rsidRPr="00FB089E" w14:paraId="6555466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EC8CA02"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77FAA33D"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 xml:space="preserve">                 da                               ne</w:t>
            </w:r>
          </w:p>
        </w:tc>
      </w:tr>
    </w:tbl>
    <w:p w14:paraId="1379F4BF" w14:textId="092FC0DE" w:rsidR="00FB089E" w:rsidRPr="00FB089E" w:rsidRDefault="00FB089E" w:rsidP="00CE2B68">
      <w:pPr>
        <w:pStyle w:val="Naslov2"/>
        <w:keepLines/>
        <w:numPr>
          <w:ilvl w:val="1"/>
          <w:numId w:val="21"/>
        </w:numPr>
        <w:tabs>
          <w:tab w:val="clear" w:pos="0"/>
        </w:tabs>
        <w:suppressAutoHyphens/>
        <w:spacing w:before="240" w:after="120" w:line="260" w:lineRule="atLeast"/>
        <w:jc w:val="both"/>
        <w:rPr>
          <w:rFonts w:ascii="Arial" w:eastAsia="Times New Roman" w:hAnsi="Arial" w:cs="Arial"/>
          <w:lang w:eastAsia="x-none"/>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897"/>
        <w:gridCol w:w="2241"/>
        <w:gridCol w:w="4233"/>
        <w:gridCol w:w="1751"/>
      </w:tblGrid>
      <w:tr w:rsidR="00FB089E" w:rsidRPr="00FB089E" w14:paraId="28699BFD"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8AF0061"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b/>
                <w:lang w:eastAsia="en-US"/>
              </w:rPr>
              <w:t>Zap. št.</w:t>
            </w:r>
          </w:p>
        </w:tc>
        <w:tc>
          <w:tcPr>
            <w:tcW w:w="2241" w:type="dxa"/>
            <w:tcBorders>
              <w:top w:val="dotted" w:sz="4" w:space="0" w:color="000000"/>
              <w:left w:val="dotted" w:sz="4" w:space="0" w:color="000000"/>
              <w:bottom w:val="dotted" w:sz="4" w:space="0" w:color="000000"/>
              <w:right w:val="nil"/>
            </w:tcBorders>
            <w:vAlign w:val="center"/>
            <w:hideMark/>
          </w:tcPr>
          <w:p w14:paraId="7CAE5D87"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4847118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69777FAA"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4E6986F6" w14:textId="77777777" w:rsidTr="00FB089E">
        <w:tc>
          <w:tcPr>
            <w:tcW w:w="897" w:type="dxa"/>
            <w:tcBorders>
              <w:top w:val="dotted" w:sz="4" w:space="0" w:color="000000"/>
              <w:left w:val="dotted" w:sz="4" w:space="0" w:color="000000"/>
              <w:bottom w:val="dotted" w:sz="4" w:space="0" w:color="000000"/>
              <w:right w:val="nil"/>
            </w:tcBorders>
            <w:vAlign w:val="center"/>
            <w:hideMark/>
          </w:tcPr>
          <w:p w14:paraId="7691FCB8"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5999077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EBF69C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70497DB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078007"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16B7A56"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53410F7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01FAC9A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D16F6D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129E02E8"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BC75DA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3A61C24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3666D5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B7C824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77C48BA5" w14:textId="77777777" w:rsidTr="00FB089E">
        <w:tc>
          <w:tcPr>
            <w:tcW w:w="897" w:type="dxa"/>
            <w:tcBorders>
              <w:top w:val="dotted" w:sz="4" w:space="0" w:color="000000"/>
              <w:left w:val="dotted" w:sz="4" w:space="0" w:color="000000"/>
              <w:bottom w:val="dotted" w:sz="4" w:space="0" w:color="000000"/>
              <w:right w:val="nil"/>
            </w:tcBorders>
            <w:vAlign w:val="center"/>
            <w:hideMark/>
          </w:tcPr>
          <w:p w14:paraId="52E24B7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241" w:type="dxa"/>
            <w:tcBorders>
              <w:top w:val="dotted" w:sz="4" w:space="0" w:color="000000"/>
              <w:left w:val="dotted" w:sz="4" w:space="0" w:color="000000"/>
              <w:bottom w:val="dotted" w:sz="4" w:space="0" w:color="000000"/>
              <w:right w:val="nil"/>
            </w:tcBorders>
            <w:vAlign w:val="center"/>
          </w:tcPr>
          <w:p w14:paraId="4E75A4C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23FB8B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319D39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29BD17BF"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A2E2284"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241" w:type="dxa"/>
            <w:tcBorders>
              <w:top w:val="dotted" w:sz="4" w:space="0" w:color="000000"/>
              <w:left w:val="dotted" w:sz="4" w:space="0" w:color="000000"/>
              <w:bottom w:val="dotted" w:sz="4" w:space="0" w:color="000000"/>
              <w:right w:val="nil"/>
            </w:tcBorders>
            <w:vAlign w:val="center"/>
          </w:tcPr>
          <w:p w14:paraId="66EEF93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78DCB0D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5780DF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5644D1C1" w14:textId="63CB6DC8" w:rsidR="00FB089E" w:rsidRPr="00FB089E" w:rsidRDefault="00FB089E" w:rsidP="00CE2B68">
      <w:pPr>
        <w:pStyle w:val="Naslov2"/>
        <w:keepLines/>
        <w:numPr>
          <w:ilvl w:val="1"/>
          <w:numId w:val="23"/>
        </w:numPr>
        <w:suppressAutoHyphens/>
        <w:spacing w:before="240" w:after="120" w:line="260" w:lineRule="atLeast"/>
        <w:jc w:val="both"/>
        <w:rPr>
          <w:rFonts w:ascii="Arial" w:eastAsia="Times New Roman" w:hAnsi="Arial" w:cs="Arial"/>
          <w:lang w:eastAsia="x-none"/>
        </w:rPr>
      </w:pPr>
      <w:r w:rsidRPr="00FB089E">
        <w:rPr>
          <w:rFonts w:ascii="Arial" w:hAnsi="Arial" w:cs="Arial"/>
        </w:rPr>
        <w:t>Podpisniki pogodbe z navedbo funkcije ter navedbo ali so samostojni oziroma kolektivni podpisniki</w:t>
      </w:r>
    </w:p>
    <w:tbl>
      <w:tblPr>
        <w:tblW w:w="0" w:type="auto"/>
        <w:tblInd w:w="108" w:type="dxa"/>
        <w:tblLayout w:type="fixed"/>
        <w:tblLook w:val="04A0" w:firstRow="1" w:lastRow="0" w:firstColumn="1" w:lastColumn="0" w:noHBand="0" w:noVBand="1"/>
      </w:tblPr>
      <w:tblGrid>
        <w:gridCol w:w="950"/>
        <w:gridCol w:w="3569"/>
        <w:gridCol w:w="2267"/>
        <w:gridCol w:w="2284"/>
      </w:tblGrid>
      <w:tr w:rsidR="00FB089E" w:rsidRPr="00FB089E" w14:paraId="6B2C66CA" w14:textId="77777777" w:rsidTr="00FB089E">
        <w:trPr>
          <w:cantSplit/>
          <w:tblHeader/>
        </w:trPr>
        <w:tc>
          <w:tcPr>
            <w:tcW w:w="950" w:type="dxa"/>
            <w:tcBorders>
              <w:top w:val="dotted" w:sz="4" w:space="0" w:color="000000"/>
              <w:left w:val="dotted" w:sz="4" w:space="0" w:color="000000"/>
              <w:bottom w:val="dotted" w:sz="4" w:space="0" w:color="000000"/>
              <w:right w:val="nil"/>
            </w:tcBorders>
            <w:hideMark/>
          </w:tcPr>
          <w:p w14:paraId="292FAB03"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Zap. št.</w:t>
            </w:r>
          </w:p>
        </w:tc>
        <w:tc>
          <w:tcPr>
            <w:tcW w:w="3569" w:type="dxa"/>
            <w:tcBorders>
              <w:top w:val="dotted" w:sz="4" w:space="0" w:color="000000"/>
              <w:left w:val="dotted" w:sz="4" w:space="0" w:color="000000"/>
              <w:bottom w:val="dotted" w:sz="4" w:space="0" w:color="000000"/>
              <w:right w:val="nil"/>
            </w:tcBorders>
            <w:hideMark/>
          </w:tcPr>
          <w:p w14:paraId="24C05A06"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024A5A0C"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796D24DF"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755181E8"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217033D1"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6880AA12"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2B0969E1"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32FA173"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1928C159"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52F185E9"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16AB1363"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C138B5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4D5624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5BB6C511"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4B8E2E9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289E976C"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6723DD0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65E34AB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68024144"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0DB314E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3569" w:type="dxa"/>
            <w:tcBorders>
              <w:top w:val="dotted" w:sz="4" w:space="0" w:color="000000"/>
              <w:left w:val="dotted" w:sz="4" w:space="0" w:color="000000"/>
              <w:bottom w:val="dotted" w:sz="4" w:space="0" w:color="000000"/>
              <w:right w:val="nil"/>
            </w:tcBorders>
          </w:tcPr>
          <w:p w14:paraId="2A361287"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7717D63"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7E42F95" w14:textId="77777777" w:rsidR="00FB089E" w:rsidRPr="00FB089E" w:rsidRDefault="00FB089E">
            <w:pPr>
              <w:snapToGrid w:val="0"/>
              <w:spacing w:before="60" w:after="60" w:line="256" w:lineRule="auto"/>
              <w:rPr>
                <w:rFonts w:ascii="Arial" w:eastAsia="Calibri" w:hAnsi="Arial" w:cs="Arial"/>
                <w:lang w:eastAsia="en-US"/>
              </w:rPr>
            </w:pPr>
          </w:p>
        </w:tc>
      </w:tr>
    </w:tbl>
    <w:p w14:paraId="398EBB40" w14:textId="77777777" w:rsidR="00FB089E" w:rsidRDefault="00FB089E" w:rsidP="00FB089E">
      <w:pPr>
        <w:pStyle w:val="Naslov1"/>
        <w:ind w:left="357"/>
        <w:rPr>
          <w:rFonts w:ascii="Arial" w:hAnsi="Arial" w:cs="Arial"/>
          <w:sz w:val="20"/>
          <w:lang w:eastAsia="x-none"/>
        </w:rPr>
      </w:pPr>
    </w:p>
    <w:p w14:paraId="33B24F28" w14:textId="77777777" w:rsidR="00FB089E" w:rsidRPr="00FB089E" w:rsidRDefault="00FB089E" w:rsidP="00CE2B68">
      <w:pPr>
        <w:pStyle w:val="Naslov1"/>
        <w:keepLines/>
        <w:numPr>
          <w:ilvl w:val="0"/>
          <w:numId w:val="21"/>
        </w:numPr>
        <w:tabs>
          <w:tab w:val="clear" w:pos="0"/>
        </w:tabs>
        <w:suppressAutoHyphens/>
        <w:spacing w:after="280" w:line="260" w:lineRule="atLeast"/>
        <w:ind w:left="720" w:hanging="360"/>
        <w:rPr>
          <w:rFonts w:ascii="Arial" w:hAnsi="Arial" w:cs="Arial"/>
          <w:sz w:val="20"/>
        </w:rPr>
      </w:pPr>
      <w:r w:rsidRPr="00FB089E">
        <w:rPr>
          <w:rFonts w:ascii="Arial" w:hAnsi="Arial" w:cs="Arial"/>
          <w:sz w:val="20"/>
        </w:rPr>
        <w:t>SKUPNA PONUDBA</w:t>
      </w:r>
    </w:p>
    <w:p w14:paraId="5A938141" w14:textId="43896E20" w:rsidR="00FB089E" w:rsidRPr="006D1243" w:rsidRDefault="00B87054" w:rsidP="00FB089E">
      <w:pPr>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 xml:space="preserve">NAVODILO: </w:t>
      </w:r>
      <w:r w:rsidR="00FB089E" w:rsidRPr="006D1243">
        <w:rPr>
          <w:rFonts w:ascii="Arial" w:hAnsi="Arial" w:cs="Arial"/>
          <w:i/>
          <w:iCs/>
          <w:color w:val="808080" w:themeColor="background1" w:themeShade="80"/>
          <w:sz w:val="16"/>
          <w:szCs w:val="16"/>
        </w:rPr>
        <w:t>Gospodarski subjekti točko 2 izpolnijo v primeru, da nastopajo v skupni ponudbi.</w:t>
      </w:r>
    </w:p>
    <w:p w14:paraId="67D27EA4" w14:textId="77777777" w:rsidR="00FB089E" w:rsidRPr="00FB089E" w:rsidRDefault="00FB089E" w:rsidP="00FB089E">
      <w:pPr>
        <w:rPr>
          <w:rFonts w:ascii="Arial" w:hAnsi="Arial" w:cs="Arial"/>
        </w:rPr>
      </w:pPr>
    </w:p>
    <w:p w14:paraId="1151463A" w14:textId="328399DA" w:rsidR="00FB089E" w:rsidRPr="00FB089E" w:rsidRDefault="00FB089E" w:rsidP="00B87054">
      <w:pPr>
        <w:jc w:val="both"/>
        <w:rPr>
          <w:rFonts w:ascii="Arial" w:hAnsi="Arial" w:cs="Arial"/>
        </w:rPr>
      </w:pPr>
      <w:r w:rsidRPr="00FB089E">
        <w:rPr>
          <w:rFonts w:ascii="Arial" w:hAnsi="Arial" w:cs="Arial"/>
        </w:rPr>
        <w:t xml:space="preserve">Pri javnem naročilu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C3C4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LETU 202</w:t>
      </w:r>
      <w:r w:rsidR="001A7C9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sodelujemo naslednji gospodarski subjekti:</w:t>
      </w:r>
    </w:p>
    <w:p w14:paraId="75FFE114" w14:textId="77777777" w:rsidR="00FB089E" w:rsidRPr="00FB089E" w:rsidRDefault="00FB089E" w:rsidP="00FB089E">
      <w:pPr>
        <w:rPr>
          <w:rFonts w:ascii="Arial" w:hAnsi="Arial" w:cs="Arial"/>
        </w:rPr>
      </w:pPr>
    </w:p>
    <w:p w14:paraId="746ABD70" w14:textId="77777777" w:rsidR="00FB089E" w:rsidRPr="00FB089E" w:rsidRDefault="00FB089E" w:rsidP="00CE2B68">
      <w:pPr>
        <w:numPr>
          <w:ilvl w:val="0"/>
          <w:numId w:val="22"/>
        </w:numPr>
        <w:suppressAutoHyphens/>
        <w:spacing w:line="260" w:lineRule="atLeast"/>
        <w:jc w:val="both"/>
        <w:rPr>
          <w:rFonts w:ascii="Arial" w:hAnsi="Arial" w:cs="Arial"/>
        </w:rPr>
      </w:pPr>
      <w:r w:rsidRPr="00FB089E">
        <w:rPr>
          <w:rFonts w:ascii="Arial" w:hAnsi="Arial" w:cs="Arial"/>
        </w:rPr>
        <w:t xml:space="preserve">Naročnik naj v fazi do izdaje odločitve o oddaji naročila vse dokumente naslavlja na en gospodarski subjekt iz skupne ponudbe in sicer: </w:t>
      </w:r>
    </w:p>
    <w:p w14:paraId="3DF27796" w14:textId="77777777" w:rsidR="00FB089E" w:rsidRPr="00FB089E" w:rsidRDefault="00FB089E" w:rsidP="00FB089E">
      <w:pPr>
        <w:rPr>
          <w:rFonts w:ascii="Arial" w:hAnsi="Arial" w:cs="Arial"/>
        </w:rPr>
      </w:pPr>
    </w:p>
    <w:p w14:paraId="19E27FC0" w14:textId="4E3DB9B5" w:rsidR="00FB089E" w:rsidRPr="00FB089E" w:rsidRDefault="00FB089E" w:rsidP="00FB089E">
      <w:pPr>
        <w:tabs>
          <w:tab w:val="left" w:pos="567"/>
        </w:tabs>
        <w:ind w:left="720"/>
        <w:rPr>
          <w:rFonts w:ascii="Arial" w:hAnsi="Arial" w:cs="Arial"/>
        </w:rPr>
      </w:pPr>
      <w:r w:rsidRPr="00FB089E">
        <w:rPr>
          <w:rFonts w:ascii="Arial" w:hAnsi="Arial" w:cs="Arial"/>
          <w:u w:val="single"/>
        </w:rPr>
        <w:t>__________________________________</w:t>
      </w:r>
      <w:r w:rsidRPr="00FB089E">
        <w:rPr>
          <w:rFonts w:ascii="Arial" w:hAnsi="Arial" w:cs="Arial"/>
        </w:rPr>
        <w:t xml:space="preserve">(navesti </w:t>
      </w:r>
      <w:r w:rsidR="00E926DD">
        <w:rPr>
          <w:rFonts w:ascii="Arial" w:hAnsi="Arial" w:cs="Arial"/>
        </w:rPr>
        <w:t xml:space="preserve">naziv </w:t>
      </w:r>
      <w:r w:rsidRPr="00FB089E">
        <w:rPr>
          <w:rFonts w:ascii="Arial" w:hAnsi="Arial" w:cs="Arial"/>
        </w:rPr>
        <w:t>in naslov gospodarskega subjekta)</w:t>
      </w:r>
    </w:p>
    <w:p w14:paraId="214B9C74" w14:textId="77777777" w:rsidR="00FB089E" w:rsidRPr="00FB089E" w:rsidRDefault="00FB089E" w:rsidP="00FB089E">
      <w:pPr>
        <w:rPr>
          <w:rFonts w:ascii="Arial" w:hAnsi="Arial" w:cs="Arial"/>
          <w:u w:val="single"/>
        </w:rPr>
      </w:pPr>
    </w:p>
    <w:p w14:paraId="6CBDCE5A" w14:textId="37C9B629" w:rsidR="00FB089E" w:rsidRPr="00FB089E" w:rsidRDefault="00FB089E" w:rsidP="00CE2B68">
      <w:pPr>
        <w:numPr>
          <w:ilvl w:val="0"/>
          <w:numId w:val="22"/>
        </w:numPr>
        <w:suppressAutoHyphens/>
        <w:spacing w:line="260" w:lineRule="atLeast"/>
        <w:jc w:val="both"/>
        <w:rPr>
          <w:rFonts w:ascii="Arial" w:hAnsi="Arial" w:cs="Arial"/>
        </w:rPr>
      </w:pPr>
      <w:r w:rsidRPr="00FB089E">
        <w:rPr>
          <w:rFonts w:ascii="Arial" w:hAnsi="Arial" w:cs="Arial"/>
        </w:rPr>
        <w:t>Naročnik naj v fazi do izdaje odločitve o oddaji naročila vse dokumente naslavlja na vse gospodarske subjekta iz skupne ponudbe.</w:t>
      </w:r>
    </w:p>
    <w:p w14:paraId="48A24616" w14:textId="71426B28" w:rsidR="00FB089E" w:rsidRPr="00FB089E" w:rsidRDefault="00FB089E" w:rsidP="00CE2B68">
      <w:pPr>
        <w:pStyle w:val="Naslov2"/>
        <w:keepLines/>
        <w:numPr>
          <w:ilvl w:val="1"/>
          <w:numId w:val="21"/>
        </w:numPr>
        <w:tabs>
          <w:tab w:val="clear" w:pos="0"/>
        </w:tabs>
        <w:suppressAutoHyphens/>
        <w:spacing w:before="240" w:after="120" w:line="260" w:lineRule="atLeast"/>
        <w:jc w:val="both"/>
        <w:rPr>
          <w:rFonts w:ascii="Arial" w:hAnsi="Arial" w:cs="Arial"/>
        </w:rPr>
      </w:pPr>
      <w:r w:rsidRPr="00FB089E">
        <w:rPr>
          <w:rFonts w:ascii="Arial" w:hAnsi="Arial" w:cs="Arial"/>
        </w:rPr>
        <w:t>POSLOVNI PODATKI GOSPODARSKEGA SUBJEKTA IZ SKUPNE PONUDBE</w:t>
      </w:r>
    </w:p>
    <w:p w14:paraId="14678958" w14:textId="77777777"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Podatki o gospodarskem subjektu</w:t>
      </w:r>
    </w:p>
    <w:tbl>
      <w:tblPr>
        <w:tblW w:w="9082" w:type="dxa"/>
        <w:tblInd w:w="113" w:type="dxa"/>
        <w:tblLayout w:type="fixed"/>
        <w:tblCellMar>
          <w:left w:w="113" w:type="dxa"/>
          <w:right w:w="113" w:type="dxa"/>
        </w:tblCellMar>
        <w:tblLook w:val="04A0" w:firstRow="1" w:lastRow="0" w:firstColumn="1" w:lastColumn="0" w:noHBand="0" w:noVBand="1"/>
      </w:tblPr>
      <w:tblGrid>
        <w:gridCol w:w="4962"/>
        <w:gridCol w:w="4120"/>
      </w:tblGrid>
      <w:tr w:rsidR="00FB089E" w:rsidRPr="00FB089E" w14:paraId="2E84AA60" w14:textId="77777777" w:rsidTr="00E926DD">
        <w:trPr>
          <w:trHeight w:val="397"/>
          <w:tblHeader/>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30CB628" w14:textId="3CEE1926" w:rsidR="00FB089E" w:rsidRPr="00FB089E" w:rsidRDefault="00FB089E">
            <w:pPr>
              <w:spacing w:line="256" w:lineRule="auto"/>
              <w:rPr>
                <w:rFonts w:ascii="Arial" w:hAnsi="Arial" w:cs="Arial"/>
                <w:lang w:eastAsia="en-US"/>
              </w:rPr>
            </w:pPr>
            <w:r w:rsidRPr="00FB089E">
              <w:rPr>
                <w:rFonts w:ascii="Arial" w:hAnsi="Arial" w:cs="Arial"/>
                <w:lang w:eastAsia="en-US"/>
              </w:rPr>
              <w:t>Poln naziv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79B4F76B" w14:textId="77777777" w:rsidR="00FB089E" w:rsidRPr="00FB089E" w:rsidRDefault="00FB089E">
            <w:pPr>
              <w:snapToGrid w:val="0"/>
              <w:spacing w:line="256" w:lineRule="auto"/>
              <w:ind w:right="-1492"/>
              <w:rPr>
                <w:rFonts w:ascii="Arial" w:hAnsi="Arial" w:cs="Arial"/>
                <w:lang w:eastAsia="en-US"/>
              </w:rPr>
            </w:pPr>
          </w:p>
        </w:tc>
      </w:tr>
      <w:tr w:rsidR="00FB089E" w:rsidRPr="00FB089E" w14:paraId="0C5D726D"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288EAEF" w14:textId="77777777" w:rsidR="00FB089E" w:rsidRPr="00FB089E" w:rsidRDefault="00FB089E">
            <w:pPr>
              <w:spacing w:line="256" w:lineRule="auto"/>
              <w:rPr>
                <w:rFonts w:ascii="Arial" w:hAnsi="Arial" w:cs="Arial"/>
                <w:lang w:eastAsia="en-US"/>
              </w:rPr>
            </w:pPr>
            <w:r w:rsidRPr="00FB089E">
              <w:rPr>
                <w:rFonts w:ascii="Arial" w:hAnsi="Arial" w:cs="Arial"/>
                <w:lang w:eastAsia="en-US"/>
              </w:rPr>
              <w:t>Naslov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49A9A64B" w14:textId="77777777" w:rsidR="00FB089E" w:rsidRPr="00FB089E" w:rsidRDefault="00FB089E">
            <w:pPr>
              <w:snapToGrid w:val="0"/>
              <w:spacing w:line="256" w:lineRule="auto"/>
              <w:ind w:right="-1492"/>
              <w:rPr>
                <w:rFonts w:ascii="Arial" w:hAnsi="Arial" w:cs="Arial"/>
                <w:lang w:eastAsia="en-US"/>
              </w:rPr>
            </w:pPr>
          </w:p>
        </w:tc>
      </w:tr>
      <w:tr w:rsidR="00FB089E" w:rsidRPr="00FB089E" w14:paraId="2F2B2933"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77FB77A4" w14:textId="77777777" w:rsidR="00FB089E" w:rsidRPr="00FB089E" w:rsidRDefault="00FB089E">
            <w:pPr>
              <w:spacing w:line="256" w:lineRule="auto"/>
              <w:rPr>
                <w:rFonts w:ascii="Arial" w:hAnsi="Arial" w:cs="Arial"/>
                <w:lang w:eastAsia="en-US"/>
              </w:rPr>
            </w:pPr>
            <w:r w:rsidRPr="00FB089E">
              <w:rPr>
                <w:rFonts w:ascii="Arial" w:hAnsi="Arial" w:cs="Arial"/>
                <w:lang w:eastAsia="en-US"/>
              </w:rPr>
              <w:t>Matična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0529C9B0" w14:textId="77777777" w:rsidR="00FB089E" w:rsidRPr="00FB089E" w:rsidRDefault="00FB089E">
            <w:pPr>
              <w:snapToGrid w:val="0"/>
              <w:spacing w:line="256" w:lineRule="auto"/>
              <w:ind w:right="-1492"/>
              <w:rPr>
                <w:rFonts w:ascii="Arial" w:hAnsi="Arial" w:cs="Arial"/>
                <w:lang w:eastAsia="en-US"/>
              </w:rPr>
            </w:pPr>
          </w:p>
        </w:tc>
      </w:tr>
      <w:tr w:rsidR="00FB089E" w:rsidRPr="00FB089E" w14:paraId="673BB317"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25D84F36" w14:textId="77777777" w:rsidR="00FB089E" w:rsidRPr="00FB089E" w:rsidRDefault="00FB089E">
            <w:pPr>
              <w:spacing w:line="256" w:lineRule="auto"/>
              <w:rPr>
                <w:rFonts w:ascii="Arial" w:hAnsi="Arial" w:cs="Arial"/>
                <w:lang w:eastAsia="en-US"/>
              </w:rPr>
            </w:pPr>
            <w:r w:rsidRPr="00FB089E">
              <w:rPr>
                <w:rFonts w:ascii="Arial" w:hAnsi="Arial" w:cs="Arial"/>
                <w:lang w:eastAsia="en-US"/>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vAlign w:val="center"/>
          </w:tcPr>
          <w:p w14:paraId="7663A19B" w14:textId="77777777" w:rsidR="00FB089E" w:rsidRPr="00FB089E" w:rsidRDefault="00FB089E">
            <w:pPr>
              <w:snapToGrid w:val="0"/>
              <w:spacing w:line="256" w:lineRule="auto"/>
              <w:ind w:right="-1492"/>
              <w:rPr>
                <w:rFonts w:ascii="Arial" w:hAnsi="Arial" w:cs="Arial"/>
                <w:lang w:eastAsia="en-US"/>
              </w:rPr>
            </w:pPr>
          </w:p>
        </w:tc>
      </w:tr>
      <w:tr w:rsidR="00FB089E" w:rsidRPr="00FB089E" w14:paraId="29A1BB55"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1BEF29E" w14:textId="77777777" w:rsidR="00FB089E" w:rsidRPr="00FB089E" w:rsidRDefault="00FB089E">
            <w:pPr>
              <w:spacing w:line="256" w:lineRule="auto"/>
              <w:rPr>
                <w:rFonts w:ascii="Arial" w:hAnsi="Arial" w:cs="Arial"/>
                <w:lang w:eastAsia="en-US"/>
              </w:rPr>
            </w:pPr>
            <w:r w:rsidRPr="00FB089E">
              <w:rPr>
                <w:rFonts w:ascii="Arial" w:hAnsi="Arial" w:cs="Arial"/>
                <w:lang w:eastAsia="en-US"/>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vAlign w:val="center"/>
          </w:tcPr>
          <w:p w14:paraId="756E7595" w14:textId="77777777" w:rsidR="00FB089E" w:rsidRPr="00FB089E" w:rsidRDefault="00FB089E">
            <w:pPr>
              <w:snapToGrid w:val="0"/>
              <w:spacing w:line="256" w:lineRule="auto"/>
              <w:ind w:right="-1492"/>
              <w:rPr>
                <w:rFonts w:ascii="Arial" w:hAnsi="Arial" w:cs="Arial"/>
                <w:lang w:eastAsia="en-US"/>
              </w:rPr>
            </w:pPr>
          </w:p>
        </w:tc>
      </w:tr>
      <w:tr w:rsidR="00FB089E" w:rsidRPr="00FB089E" w14:paraId="6D9F17E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C9C7C6D" w14:textId="77777777" w:rsidR="00FB089E" w:rsidRPr="00FB089E" w:rsidRDefault="00FB089E">
            <w:pPr>
              <w:spacing w:line="256" w:lineRule="auto"/>
              <w:rPr>
                <w:rFonts w:ascii="Arial" w:hAnsi="Arial" w:cs="Arial"/>
                <w:lang w:eastAsia="en-US"/>
              </w:rPr>
            </w:pPr>
            <w:r w:rsidRPr="00FB089E">
              <w:rPr>
                <w:rFonts w:ascii="Arial" w:hAnsi="Arial" w:cs="Arial"/>
                <w:lang w:eastAsia="en-US"/>
              </w:rPr>
              <w:t>Telefonska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5A5E458D" w14:textId="77777777" w:rsidR="00FB089E" w:rsidRPr="00FB089E" w:rsidRDefault="00FB089E">
            <w:pPr>
              <w:snapToGrid w:val="0"/>
              <w:spacing w:line="256" w:lineRule="auto"/>
              <w:ind w:right="-1492"/>
              <w:rPr>
                <w:rFonts w:ascii="Arial" w:hAnsi="Arial" w:cs="Arial"/>
                <w:lang w:eastAsia="en-US"/>
              </w:rPr>
            </w:pPr>
          </w:p>
        </w:tc>
      </w:tr>
      <w:tr w:rsidR="00FB089E" w:rsidRPr="00FB089E" w14:paraId="1549AE1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E4C8410"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E-pošta:</w:t>
            </w:r>
          </w:p>
        </w:tc>
        <w:tc>
          <w:tcPr>
            <w:tcW w:w="4120" w:type="dxa"/>
            <w:tcBorders>
              <w:top w:val="dotted" w:sz="4" w:space="0" w:color="000000"/>
              <w:left w:val="dotted" w:sz="4" w:space="0" w:color="000000"/>
              <w:bottom w:val="dotted" w:sz="4" w:space="0" w:color="000000"/>
              <w:right w:val="dotted" w:sz="4" w:space="0" w:color="000000"/>
            </w:tcBorders>
            <w:vAlign w:val="center"/>
          </w:tcPr>
          <w:p w14:paraId="18732B1D" w14:textId="77777777" w:rsidR="00FB089E" w:rsidRPr="00FB089E" w:rsidRDefault="00FB089E">
            <w:pPr>
              <w:snapToGrid w:val="0"/>
              <w:spacing w:line="256" w:lineRule="auto"/>
              <w:ind w:right="-1492"/>
              <w:rPr>
                <w:rFonts w:ascii="Arial" w:hAnsi="Arial" w:cs="Arial"/>
                <w:lang w:eastAsia="en-US"/>
              </w:rPr>
            </w:pPr>
          </w:p>
        </w:tc>
      </w:tr>
      <w:tr w:rsidR="00FB089E" w:rsidRPr="00FB089E" w14:paraId="6CE9C2F8"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46A83E76"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Kontaktna oseba:</w:t>
            </w:r>
          </w:p>
        </w:tc>
        <w:tc>
          <w:tcPr>
            <w:tcW w:w="4120" w:type="dxa"/>
            <w:tcBorders>
              <w:top w:val="dotted" w:sz="4" w:space="0" w:color="000000"/>
              <w:left w:val="dotted" w:sz="4" w:space="0" w:color="000000"/>
              <w:bottom w:val="dotted" w:sz="4" w:space="0" w:color="000000"/>
              <w:right w:val="dotted" w:sz="4" w:space="0" w:color="000000"/>
            </w:tcBorders>
            <w:vAlign w:val="center"/>
          </w:tcPr>
          <w:p w14:paraId="3F70FEBF" w14:textId="77777777" w:rsidR="00FB089E" w:rsidRPr="00FB089E" w:rsidRDefault="00FB089E">
            <w:pPr>
              <w:snapToGrid w:val="0"/>
              <w:spacing w:line="256" w:lineRule="auto"/>
              <w:ind w:right="-1492"/>
              <w:rPr>
                <w:rFonts w:ascii="Arial" w:hAnsi="Arial" w:cs="Arial"/>
                <w:lang w:eastAsia="en-US"/>
              </w:rPr>
            </w:pPr>
          </w:p>
        </w:tc>
      </w:tr>
    </w:tbl>
    <w:p w14:paraId="5EE99F46" w14:textId="77777777" w:rsidR="00FB089E" w:rsidRPr="00FB089E" w:rsidRDefault="00FB089E" w:rsidP="00FB089E">
      <w:pPr>
        <w:rPr>
          <w:rFonts w:ascii="Arial" w:hAnsi="Arial" w:cs="Arial"/>
        </w:rPr>
      </w:pPr>
    </w:p>
    <w:p w14:paraId="439031F2" w14:textId="77777777"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9122" w:type="dxa"/>
        <w:tblInd w:w="108" w:type="dxa"/>
        <w:tblLayout w:type="fixed"/>
        <w:tblLook w:val="04A0" w:firstRow="1" w:lastRow="0" w:firstColumn="1" w:lastColumn="0" w:noHBand="0" w:noVBand="1"/>
      </w:tblPr>
      <w:tblGrid>
        <w:gridCol w:w="897"/>
        <w:gridCol w:w="2241"/>
        <w:gridCol w:w="4233"/>
        <w:gridCol w:w="1751"/>
      </w:tblGrid>
      <w:tr w:rsidR="00FB089E" w:rsidRPr="00FB089E" w14:paraId="7B2F8951"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DD8F1E0"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b/>
                <w:lang w:eastAsia="en-US"/>
              </w:rPr>
              <w:t>Zap. št.</w:t>
            </w:r>
          </w:p>
        </w:tc>
        <w:tc>
          <w:tcPr>
            <w:tcW w:w="2241" w:type="dxa"/>
            <w:tcBorders>
              <w:top w:val="dotted" w:sz="4" w:space="0" w:color="000000"/>
              <w:left w:val="dotted" w:sz="4" w:space="0" w:color="000000"/>
              <w:bottom w:val="dotted" w:sz="4" w:space="0" w:color="000000"/>
              <w:right w:val="nil"/>
            </w:tcBorders>
            <w:vAlign w:val="center"/>
            <w:hideMark/>
          </w:tcPr>
          <w:p w14:paraId="56C3D380"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3195A706"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55355CA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2E53BE48" w14:textId="77777777" w:rsidTr="007E6DE0">
        <w:tc>
          <w:tcPr>
            <w:tcW w:w="897" w:type="dxa"/>
            <w:tcBorders>
              <w:top w:val="dotted" w:sz="4" w:space="0" w:color="000000"/>
              <w:left w:val="dotted" w:sz="4" w:space="0" w:color="000000"/>
              <w:bottom w:val="dotted" w:sz="4" w:space="0" w:color="000000"/>
              <w:right w:val="nil"/>
            </w:tcBorders>
            <w:vAlign w:val="center"/>
            <w:hideMark/>
          </w:tcPr>
          <w:p w14:paraId="69B3D9CA"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33B713D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18109C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E61F07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E42F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5DB7A5F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6966344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0F0F2F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6A6DAA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01939C8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5FB7D2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1BFC49C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38A8567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2D0A5CB7"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D24B0EA" w14:textId="77777777" w:rsidR="007E6DE0" w:rsidRDefault="007E6DE0" w:rsidP="007E6DE0">
      <w:pPr>
        <w:jc w:val="both"/>
        <w:rPr>
          <w:rFonts w:ascii="Arial" w:hAnsi="Arial" w:cs="Arial"/>
          <w:i/>
          <w:color w:val="7F7F7F" w:themeColor="text1" w:themeTint="80"/>
          <w:sz w:val="16"/>
          <w:szCs w:val="16"/>
        </w:rPr>
      </w:pPr>
    </w:p>
    <w:p w14:paraId="57B44349" w14:textId="75AB9A0E"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eastAsia="Times New Roman" w:hAnsi="Arial" w:cs="Arial"/>
          <w:lang w:eastAsia="x-none"/>
        </w:rPr>
      </w:pPr>
      <w:r w:rsidRPr="00FB089E">
        <w:rPr>
          <w:rFonts w:ascii="Arial" w:hAnsi="Arial" w:cs="Arial"/>
          <w:i/>
        </w:rPr>
        <w:t>Podpisniki pogodbe z navedbo funkcije ter navedbo ali so samostojni oziroma kolektivni podpisniki</w:t>
      </w:r>
    </w:p>
    <w:tbl>
      <w:tblPr>
        <w:tblW w:w="9070" w:type="dxa"/>
        <w:tblInd w:w="108" w:type="dxa"/>
        <w:tblLayout w:type="fixed"/>
        <w:tblLook w:val="04A0" w:firstRow="1" w:lastRow="0" w:firstColumn="1" w:lastColumn="0" w:noHBand="0" w:noVBand="1"/>
      </w:tblPr>
      <w:tblGrid>
        <w:gridCol w:w="950"/>
        <w:gridCol w:w="3569"/>
        <w:gridCol w:w="2267"/>
        <w:gridCol w:w="2284"/>
      </w:tblGrid>
      <w:tr w:rsidR="00FB089E" w:rsidRPr="00FB089E" w14:paraId="7E5311A9" w14:textId="77777777" w:rsidTr="00F15CBA">
        <w:trPr>
          <w:cantSplit/>
          <w:tblHeader/>
        </w:trPr>
        <w:tc>
          <w:tcPr>
            <w:tcW w:w="950" w:type="dxa"/>
            <w:tcBorders>
              <w:top w:val="dotted" w:sz="4" w:space="0" w:color="000000"/>
              <w:left w:val="dotted" w:sz="4" w:space="0" w:color="000000"/>
              <w:bottom w:val="dotted" w:sz="4" w:space="0" w:color="000000"/>
              <w:right w:val="nil"/>
            </w:tcBorders>
            <w:hideMark/>
          </w:tcPr>
          <w:p w14:paraId="3986312B"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Zap. št.</w:t>
            </w:r>
          </w:p>
        </w:tc>
        <w:tc>
          <w:tcPr>
            <w:tcW w:w="3569" w:type="dxa"/>
            <w:tcBorders>
              <w:top w:val="dotted" w:sz="4" w:space="0" w:color="000000"/>
              <w:left w:val="dotted" w:sz="4" w:space="0" w:color="000000"/>
              <w:bottom w:val="dotted" w:sz="4" w:space="0" w:color="000000"/>
              <w:right w:val="nil"/>
            </w:tcBorders>
            <w:hideMark/>
          </w:tcPr>
          <w:p w14:paraId="6C191CC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1A72F10A"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4695DD2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69D5171C"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53D98C6F"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5BED6AE5"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E2AB499"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075F3085"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08051073"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2EE4813D"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0F3EC280"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5B86AF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3EEC3DA1"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227D7D59"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4554BFC7"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5F4E1161"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50FD992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BE8F14A" w14:textId="77777777" w:rsidR="00FB089E" w:rsidRPr="00FB089E" w:rsidRDefault="00FB089E">
            <w:pPr>
              <w:snapToGrid w:val="0"/>
              <w:spacing w:before="60" w:after="60" w:line="256" w:lineRule="auto"/>
              <w:rPr>
                <w:rFonts w:ascii="Arial" w:eastAsia="Calibri" w:hAnsi="Arial" w:cs="Arial"/>
                <w:lang w:eastAsia="en-US"/>
              </w:rPr>
            </w:pPr>
          </w:p>
        </w:tc>
      </w:tr>
    </w:tbl>
    <w:p w14:paraId="06152E53" w14:textId="77777777" w:rsidR="00F15CBA" w:rsidRDefault="00F15CBA" w:rsidP="00F15CBA">
      <w:pPr>
        <w:jc w:val="both"/>
        <w:rPr>
          <w:rFonts w:ascii="Arial" w:hAnsi="Arial" w:cs="Arial"/>
          <w:iCs/>
          <w:color w:val="808080" w:themeColor="background1" w:themeShade="80"/>
          <w:sz w:val="16"/>
          <w:szCs w:val="16"/>
        </w:rPr>
      </w:pPr>
    </w:p>
    <w:p w14:paraId="664AFC15" w14:textId="65B5AF5B" w:rsidR="00F15CBA" w:rsidRPr="001C150A" w:rsidRDefault="00F15CBA" w:rsidP="00F15CBA">
      <w:pPr>
        <w:jc w:val="both"/>
        <w:rPr>
          <w:rFonts w:ascii="Arial" w:hAnsi="Arial" w:cs="Arial"/>
          <w:i/>
          <w:color w:val="808080" w:themeColor="background1" w:themeShade="80"/>
          <w:sz w:val="16"/>
          <w:szCs w:val="16"/>
        </w:rPr>
      </w:pPr>
      <w:r w:rsidRPr="001C150A">
        <w:rPr>
          <w:rFonts w:ascii="Arial" w:hAnsi="Arial" w:cs="Arial"/>
          <w:i/>
          <w:color w:val="808080" w:themeColor="background1" w:themeShade="80"/>
          <w:sz w:val="16"/>
          <w:szCs w:val="16"/>
        </w:rPr>
        <w:t>NAVODILO: Izpolnijo vsi ponudniki v skupini ponudnikov, razen vodilnega ponudnika, ki izpolni točko 1. Gospodarski subjekt točko 2.1 izpolni v celoti tolikokrat, kolikor je partnerjev v skupni ponudbi.</w:t>
      </w:r>
      <w:r w:rsidRPr="001C150A">
        <w:rPr>
          <w:rFonts w:ascii="Arial" w:hAnsi="Arial" w:cs="Arial"/>
          <w:i/>
          <w:color w:val="808080" w:themeColor="background1" w:themeShade="80"/>
          <w:sz w:val="16"/>
          <w:szCs w:val="16"/>
        </w:rPr>
        <w:tab/>
      </w:r>
    </w:p>
    <w:p w14:paraId="55EFDE8A" w14:textId="48897F0D" w:rsidR="00FB089E" w:rsidRPr="00FB089E" w:rsidRDefault="00FB089E" w:rsidP="00CE2B68">
      <w:pPr>
        <w:pStyle w:val="Naslov1"/>
        <w:keepLines/>
        <w:numPr>
          <w:ilvl w:val="0"/>
          <w:numId w:val="21"/>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lastRenderedPageBreak/>
        <w:t>UDELEŽBA PODIZVAJALCEV</w:t>
      </w:r>
    </w:p>
    <w:p w14:paraId="6E3933F7" w14:textId="79B70738" w:rsidR="00FB089E" w:rsidRPr="001C150A" w:rsidRDefault="00B87054" w:rsidP="00FB089E">
      <w:pPr>
        <w:rPr>
          <w:rFonts w:ascii="Arial" w:hAnsi="Arial" w:cs="Arial"/>
          <w:i/>
          <w:iCs/>
          <w:color w:val="808080" w:themeColor="background1" w:themeShade="80"/>
          <w:sz w:val="16"/>
          <w:szCs w:val="16"/>
        </w:rPr>
      </w:pPr>
      <w:r w:rsidRPr="001C150A">
        <w:rPr>
          <w:rFonts w:ascii="Arial" w:hAnsi="Arial" w:cs="Arial"/>
          <w:i/>
          <w:iCs/>
          <w:color w:val="808080" w:themeColor="background1" w:themeShade="80"/>
          <w:sz w:val="16"/>
          <w:szCs w:val="16"/>
        </w:rPr>
        <w:t xml:space="preserve">NAVODILO: </w:t>
      </w:r>
      <w:r w:rsidR="00FB089E" w:rsidRPr="001C150A">
        <w:rPr>
          <w:rFonts w:ascii="Arial" w:hAnsi="Arial" w:cs="Arial"/>
          <w:i/>
          <w:iCs/>
          <w:color w:val="808080" w:themeColor="background1" w:themeShade="80"/>
          <w:sz w:val="16"/>
          <w:szCs w:val="16"/>
        </w:rPr>
        <w:t>Gospodarski subjekti točko 3 izpolnijo v primeru, da bodo pri izvedbi javnega naročila sodelovali s podizvajalci.</w:t>
      </w:r>
    </w:p>
    <w:p w14:paraId="238B70C9" w14:textId="77777777" w:rsidR="00FB089E" w:rsidRPr="00FB089E" w:rsidRDefault="00FB089E" w:rsidP="00FB089E">
      <w:pPr>
        <w:rPr>
          <w:rFonts w:ascii="Arial" w:hAnsi="Arial" w:cs="Arial"/>
        </w:rPr>
      </w:pPr>
    </w:p>
    <w:p w14:paraId="377291C8" w14:textId="2E521D75" w:rsidR="00FB089E" w:rsidRPr="00FB089E" w:rsidRDefault="00FB089E" w:rsidP="00FB089E">
      <w:pPr>
        <w:rPr>
          <w:rFonts w:ascii="Arial" w:hAnsi="Arial" w:cs="Arial"/>
        </w:rPr>
      </w:pPr>
      <w:r w:rsidRPr="00FB089E">
        <w:rPr>
          <w:rFonts w:ascii="Arial" w:hAnsi="Arial" w:cs="Arial"/>
        </w:rPr>
        <w:t xml:space="preserve">Pri javnem naročilu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C3C4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LETU 202</w:t>
      </w:r>
      <w:r w:rsidR="0032416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bomo sodelovali z naslednjimi podizvajalci:</w:t>
      </w:r>
    </w:p>
    <w:p w14:paraId="414F796D" w14:textId="77777777" w:rsidR="00FB089E" w:rsidRPr="00FB089E" w:rsidRDefault="00FB089E" w:rsidP="00FB089E">
      <w:pPr>
        <w:rPr>
          <w:rFonts w:ascii="Arial" w:hAnsi="Arial" w:cs="Arial"/>
        </w:rPr>
      </w:pPr>
    </w:p>
    <w:tbl>
      <w:tblPr>
        <w:tblW w:w="0" w:type="auto"/>
        <w:tblInd w:w="108" w:type="dxa"/>
        <w:tblLayout w:type="fixed"/>
        <w:tblCellMar>
          <w:top w:w="108" w:type="dxa"/>
          <w:bottom w:w="108" w:type="dxa"/>
        </w:tblCellMar>
        <w:tblLook w:val="04A0" w:firstRow="1" w:lastRow="0" w:firstColumn="1" w:lastColumn="0" w:noHBand="0" w:noVBand="1"/>
      </w:tblPr>
      <w:tblGrid>
        <w:gridCol w:w="3431"/>
        <w:gridCol w:w="5387"/>
      </w:tblGrid>
      <w:tr w:rsidR="00222092" w:rsidRPr="00FB089E" w14:paraId="36DD90A8" w14:textId="7C88F202" w:rsidTr="00222092">
        <w:tc>
          <w:tcPr>
            <w:tcW w:w="3431" w:type="dxa"/>
            <w:tcBorders>
              <w:top w:val="dotted" w:sz="4" w:space="0" w:color="000000"/>
              <w:left w:val="dotted" w:sz="4" w:space="0" w:color="000000"/>
              <w:bottom w:val="dotted" w:sz="4" w:space="0" w:color="000000"/>
              <w:right w:val="nil"/>
            </w:tcBorders>
            <w:hideMark/>
          </w:tcPr>
          <w:p w14:paraId="20F22749" w14:textId="48CF3203" w:rsidR="00222092" w:rsidRPr="00FB089E" w:rsidRDefault="00222092">
            <w:pPr>
              <w:keepNext/>
              <w:spacing w:line="256" w:lineRule="auto"/>
              <w:rPr>
                <w:rFonts w:ascii="Arial" w:hAnsi="Arial" w:cs="Arial"/>
                <w:lang w:eastAsia="en-US"/>
              </w:rPr>
            </w:pPr>
            <w:r>
              <w:rPr>
                <w:rFonts w:ascii="Arial" w:hAnsi="Arial" w:cs="Arial"/>
                <w:lang w:eastAsia="en-US"/>
              </w:rPr>
              <w:t>Sklop</w:t>
            </w:r>
          </w:p>
        </w:tc>
        <w:tc>
          <w:tcPr>
            <w:tcW w:w="5387" w:type="dxa"/>
            <w:tcBorders>
              <w:top w:val="dotted" w:sz="4" w:space="0" w:color="000000"/>
              <w:left w:val="dotted" w:sz="4" w:space="0" w:color="000000"/>
              <w:bottom w:val="dotted" w:sz="4" w:space="0" w:color="000000"/>
              <w:right w:val="dotted" w:sz="4" w:space="0" w:color="000000"/>
            </w:tcBorders>
          </w:tcPr>
          <w:p w14:paraId="2CB92386" w14:textId="71CAF553" w:rsidR="00222092" w:rsidRPr="00FB089E" w:rsidRDefault="00222092">
            <w:pPr>
              <w:keepNext/>
              <w:spacing w:line="256" w:lineRule="auto"/>
              <w:jc w:val="center"/>
              <w:rPr>
                <w:rFonts w:ascii="Arial" w:hAnsi="Arial" w:cs="Arial"/>
                <w:lang w:eastAsia="en-US"/>
              </w:rPr>
            </w:pPr>
            <w:r w:rsidRPr="00FB089E">
              <w:rPr>
                <w:rFonts w:ascii="Arial" w:hAnsi="Arial" w:cs="Arial"/>
                <w:lang w:eastAsia="en-US"/>
              </w:rPr>
              <w:t>Naziv podizvajalca</w:t>
            </w:r>
          </w:p>
        </w:tc>
      </w:tr>
      <w:tr w:rsidR="00222092" w:rsidRPr="00FB089E" w14:paraId="2397DF37" w14:textId="55949BA1" w:rsidTr="00222092">
        <w:tc>
          <w:tcPr>
            <w:tcW w:w="3431" w:type="dxa"/>
            <w:tcBorders>
              <w:top w:val="dotted" w:sz="4" w:space="0" w:color="000000"/>
              <w:left w:val="dotted" w:sz="4" w:space="0" w:color="000000"/>
              <w:bottom w:val="dotted" w:sz="4" w:space="0" w:color="000000"/>
              <w:right w:val="nil"/>
            </w:tcBorders>
          </w:tcPr>
          <w:p w14:paraId="6D03597E" w14:textId="7005E00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4123420F" w14:textId="77777777" w:rsidR="00222092" w:rsidRPr="00FB089E" w:rsidRDefault="00222092">
            <w:pPr>
              <w:keepNext/>
              <w:snapToGrid w:val="0"/>
              <w:spacing w:line="256" w:lineRule="auto"/>
              <w:rPr>
                <w:rFonts w:ascii="Arial" w:hAnsi="Arial" w:cs="Arial"/>
                <w:lang w:eastAsia="en-US"/>
              </w:rPr>
            </w:pPr>
          </w:p>
        </w:tc>
      </w:tr>
      <w:tr w:rsidR="00222092" w:rsidRPr="00FB089E" w14:paraId="51189B62" w14:textId="00AA19BC" w:rsidTr="00222092">
        <w:tc>
          <w:tcPr>
            <w:tcW w:w="3431" w:type="dxa"/>
            <w:tcBorders>
              <w:top w:val="dotted" w:sz="4" w:space="0" w:color="000000"/>
              <w:left w:val="dotted" w:sz="4" w:space="0" w:color="000000"/>
              <w:bottom w:val="dotted" w:sz="4" w:space="0" w:color="000000"/>
              <w:right w:val="nil"/>
            </w:tcBorders>
          </w:tcPr>
          <w:p w14:paraId="145AFCED" w14:textId="2C7045B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18AA046F" w14:textId="77777777" w:rsidR="00222092" w:rsidRPr="00FB089E" w:rsidRDefault="00222092">
            <w:pPr>
              <w:keepNext/>
              <w:snapToGrid w:val="0"/>
              <w:spacing w:line="256" w:lineRule="auto"/>
              <w:rPr>
                <w:rFonts w:ascii="Arial" w:hAnsi="Arial" w:cs="Arial"/>
                <w:lang w:eastAsia="en-US"/>
              </w:rPr>
            </w:pPr>
          </w:p>
        </w:tc>
      </w:tr>
      <w:tr w:rsidR="00222092" w:rsidRPr="00FB089E" w14:paraId="547785F6" w14:textId="4D78E693" w:rsidTr="00222092">
        <w:tc>
          <w:tcPr>
            <w:tcW w:w="3431" w:type="dxa"/>
            <w:tcBorders>
              <w:top w:val="dotted" w:sz="4" w:space="0" w:color="000000"/>
              <w:left w:val="dotted" w:sz="4" w:space="0" w:color="000000"/>
              <w:bottom w:val="dotted" w:sz="4" w:space="0" w:color="000000"/>
              <w:right w:val="nil"/>
            </w:tcBorders>
          </w:tcPr>
          <w:p w14:paraId="380DD0CD" w14:textId="6A2F109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23268FC" w14:textId="77777777" w:rsidR="00222092" w:rsidRPr="00FB089E" w:rsidRDefault="00222092">
            <w:pPr>
              <w:keepNext/>
              <w:snapToGrid w:val="0"/>
              <w:spacing w:line="256" w:lineRule="auto"/>
              <w:rPr>
                <w:rFonts w:ascii="Arial" w:hAnsi="Arial" w:cs="Arial"/>
                <w:lang w:eastAsia="en-US"/>
              </w:rPr>
            </w:pPr>
          </w:p>
        </w:tc>
      </w:tr>
      <w:tr w:rsidR="00222092" w:rsidRPr="00FB089E" w14:paraId="5850609E" w14:textId="52F269F5" w:rsidTr="00222092">
        <w:tc>
          <w:tcPr>
            <w:tcW w:w="3431" w:type="dxa"/>
            <w:tcBorders>
              <w:top w:val="dotted" w:sz="4" w:space="0" w:color="000000"/>
              <w:left w:val="dotted" w:sz="4" w:space="0" w:color="000000"/>
              <w:bottom w:val="dotted" w:sz="4" w:space="0" w:color="000000"/>
              <w:right w:val="nil"/>
            </w:tcBorders>
          </w:tcPr>
          <w:p w14:paraId="085B1266" w14:textId="2A9C308C"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8D7B0C0" w14:textId="77777777" w:rsidR="00222092" w:rsidRPr="00FB089E" w:rsidRDefault="00222092">
            <w:pPr>
              <w:keepNext/>
              <w:snapToGrid w:val="0"/>
              <w:spacing w:line="256" w:lineRule="auto"/>
              <w:rPr>
                <w:rFonts w:ascii="Arial" w:hAnsi="Arial" w:cs="Arial"/>
                <w:lang w:eastAsia="en-US"/>
              </w:rPr>
            </w:pPr>
          </w:p>
        </w:tc>
      </w:tr>
      <w:tr w:rsidR="00222092" w:rsidRPr="00FB089E" w14:paraId="73030558" w14:textId="45A479EF" w:rsidTr="00222092">
        <w:tc>
          <w:tcPr>
            <w:tcW w:w="3431" w:type="dxa"/>
            <w:tcBorders>
              <w:top w:val="dotted" w:sz="4" w:space="0" w:color="000000"/>
              <w:left w:val="dotted" w:sz="4" w:space="0" w:color="000000"/>
              <w:bottom w:val="dotted" w:sz="4" w:space="0" w:color="000000"/>
              <w:right w:val="nil"/>
            </w:tcBorders>
          </w:tcPr>
          <w:p w14:paraId="1E976837" w14:textId="44FF2D78"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51E6AAE7" w14:textId="77777777" w:rsidR="00222092" w:rsidRPr="00FB089E" w:rsidRDefault="00222092">
            <w:pPr>
              <w:keepNext/>
              <w:snapToGrid w:val="0"/>
              <w:spacing w:line="256" w:lineRule="auto"/>
              <w:rPr>
                <w:rFonts w:ascii="Arial" w:hAnsi="Arial" w:cs="Arial"/>
                <w:lang w:eastAsia="en-US"/>
              </w:rPr>
            </w:pPr>
          </w:p>
        </w:tc>
      </w:tr>
    </w:tbl>
    <w:p w14:paraId="55F0FA6D" w14:textId="77777777" w:rsidR="00FB089E" w:rsidRPr="00FB089E" w:rsidRDefault="00FB089E" w:rsidP="00FB089E">
      <w:pPr>
        <w:rPr>
          <w:rFonts w:ascii="Arial" w:hAnsi="Arial" w:cs="Arial"/>
          <w:i/>
        </w:rPr>
      </w:pPr>
    </w:p>
    <w:p w14:paraId="18C41260" w14:textId="1D6CB49F" w:rsidR="00FB089E" w:rsidRPr="00FB089E" w:rsidRDefault="00F15CBA" w:rsidP="00F15CBA">
      <w:pPr>
        <w:pStyle w:val="Naslov2"/>
        <w:keepLines/>
        <w:suppressAutoHyphens/>
        <w:spacing w:before="240" w:after="120" w:line="260" w:lineRule="atLeast"/>
        <w:jc w:val="both"/>
        <w:rPr>
          <w:rFonts w:ascii="Arial" w:hAnsi="Arial" w:cs="Arial"/>
          <w:i/>
        </w:rPr>
      </w:pPr>
      <w:r>
        <w:rPr>
          <w:rFonts w:ascii="Arial" w:hAnsi="Arial" w:cs="Arial"/>
        </w:rPr>
        <w:t xml:space="preserve">3.1 </w:t>
      </w:r>
      <w:r w:rsidR="00FB089E" w:rsidRPr="00FB089E">
        <w:rPr>
          <w:rFonts w:ascii="Arial" w:hAnsi="Arial" w:cs="Arial"/>
        </w:rPr>
        <w:t>POSLOVNI PODATKI O PODIZVAJALCU</w:t>
      </w:r>
    </w:p>
    <w:p w14:paraId="35019A22" w14:textId="77777777" w:rsidR="00FB089E" w:rsidRPr="00F15CBA" w:rsidRDefault="00FB089E" w:rsidP="00CE2B68">
      <w:pPr>
        <w:pStyle w:val="Naslov3"/>
        <w:numPr>
          <w:ilvl w:val="2"/>
          <w:numId w:val="21"/>
        </w:numPr>
        <w:tabs>
          <w:tab w:val="clear" w:pos="0"/>
        </w:tabs>
        <w:suppressAutoHyphens/>
        <w:spacing w:before="240" w:after="120" w:line="260" w:lineRule="atLeast"/>
        <w:ind w:left="641" w:hanging="641"/>
        <w:jc w:val="both"/>
        <w:rPr>
          <w:rFonts w:ascii="Arial" w:hAnsi="Arial" w:cs="Arial"/>
          <w:b/>
          <w:bCs/>
          <w:color w:val="auto"/>
          <w:sz w:val="20"/>
          <w:szCs w:val="20"/>
        </w:rPr>
      </w:pPr>
      <w:r w:rsidRPr="00F15CBA">
        <w:rPr>
          <w:rFonts w:ascii="Arial" w:hAnsi="Arial" w:cs="Arial"/>
          <w:b/>
          <w:bCs/>
          <w:color w:val="auto"/>
          <w:sz w:val="20"/>
          <w:szCs w:val="20"/>
        </w:rPr>
        <w:t>Osnovni podatki o podizvajalcu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74EBAC8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982D91B" w14:textId="2D63C932" w:rsidR="00FB089E" w:rsidRPr="00FB089E" w:rsidRDefault="00FB089E">
            <w:pPr>
              <w:keepNext/>
              <w:spacing w:line="256" w:lineRule="auto"/>
              <w:rPr>
                <w:rFonts w:ascii="Arial" w:hAnsi="Arial" w:cs="Arial"/>
                <w:lang w:eastAsia="en-US"/>
              </w:rPr>
            </w:pPr>
            <w:r w:rsidRPr="00FB089E">
              <w:rPr>
                <w:rFonts w:ascii="Arial" w:hAnsi="Arial" w:cs="Arial"/>
                <w:lang w:eastAsia="en-US"/>
              </w:rPr>
              <w:t>Poln naziv podizvajalca:</w:t>
            </w:r>
          </w:p>
        </w:tc>
        <w:tc>
          <w:tcPr>
            <w:tcW w:w="4615" w:type="dxa"/>
            <w:tcBorders>
              <w:top w:val="dotted" w:sz="4" w:space="0" w:color="000000"/>
              <w:left w:val="dotted" w:sz="4" w:space="0" w:color="000000"/>
              <w:bottom w:val="dotted" w:sz="4" w:space="0" w:color="000000"/>
              <w:right w:val="dotted" w:sz="4" w:space="0" w:color="000000"/>
            </w:tcBorders>
          </w:tcPr>
          <w:p w14:paraId="4BCF909D" w14:textId="77777777" w:rsidR="00FB089E" w:rsidRPr="00FB089E" w:rsidRDefault="00FB089E">
            <w:pPr>
              <w:keepNext/>
              <w:snapToGrid w:val="0"/>
              <w:spacing w:line="256" w:lineRule="auto"/>
              <w:rPr>
                <w:rFonts w:ascii="Arial" w:hAnsi="Arial" w:cs="Arial"/>
                <w:lang w:eastAsia="en-US"/>
              </w:rPr>
            </w:pPr>
          </w:p>
        </w:tc>
      </w:tr>
      <w:tr w:rsidR="00FB089E" w:rsidRPr="00FB089E" w14:paraId="4A4C843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0469A8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w:t>
            </w:r>
          </w:p>
        </w:tc>
        <w:tc>
          <w:tcPr>
            <w:tcW w:w="4615" w:type="dxa"/>
            <w:tcBorders>
              <w:top w:val="dotted" w:sz="4" w:space="0" w:color="000000"/>
              <w:left w:val="dotted" w:sz="4" w:space="0" w:color="000000"/>
              <w:bottom w:val="dotted" w:sz="4" w:space="0" w:color="000000"/>
              <w:right w:val="dotted" w:sz="4" w:space="0" w:color="000000"/>
            </w:tcBorders>
          </w:tcPr>
          <w:p w14:paraId="7FA3CF16" w14:textId="77777777" w:rsidR="00FB089E" w:rsidRPr="00FB089E" w:rsidRDefault="00FB089E">
            <w:pPr>
              <w:keepNext/>
              <w:snapToGrid w:val="0"/>
              <w:spacing w:line="256" w:lineRule="auto"/>
              <w:rPr>
                <w:rFonts w:ascii="Arial" w:hAnsi="Arial" w:cs="Arial"/>
                <w:lang w:eastAsia="en-US"/>
              </w:rPr>
            </w:pPr>
          </w:p>
        </w:tc>
      </w:tr>
      <w:tr w:rsidR="00FB089E" w:rsidRPr="00FB089E" w14:paraId="74C6991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4790A5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w:t>
            </w:r>
          </w:p>
        </w:tc>
        <w:tc>
          <w:tcPr>
            <w:tcW w:w="4615" w:type="dxa"/>
            <w:tcBorders>
              <w:top w:val="dotted" w:sz="4" w:space="0" w:color="000000"/>
              <w:left w:val="dotted" w:sz="4" w:space="0" w:color="000000"/>
              <w:bottom w:val="dotted" w:sz="4" w:space="0" w:color="000000"/>
              <w:right w:val="dotted" w:sz="4" w:space="0" w:color="000000"/>
            </w:tcBorders>
          </w:tcPr>
          <w:p w14:paraId="628DCB8C" w14:textId="77777777" w:rsidR="00FB089E" w:rsidRPr="00FB089E" w:rsidRDefault="00FB089E">
            <w:pPr>
              <w:keepNext/>
              <w:snapToGrid w:val="0"/>
              <w:spacing w:line="256" w:lineRule="auto"/>
              <w:rPr>
                <w:rFonts w:ascii="Arial" w:hAnsi="Arial" w:cs="Arial"/>
                <w:lang w:eastAsia="en-US"/>
              </w:rPr>
            </w:pPr>
          </w:p>
        </w:tc>
      </w:tr>
      <w:tr w:rsidR="00FB089E" w:rsidRPr="00FB089E" w14:paraId="4F77447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01EC0264"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tcPr>
          <w:p w14:paraId="562473B2" w14:textId="77777777" w:rsidR="00FB089E" w:rsidRPr="00FB089E" w:rsidRDefault="00FB089E">
            <w:pPr>
              <w:keepNext/>
              <w:snapToGrid w:val="0"/>
              <w:spacing w:line="256" w:lineRule="auto"/>
              <w:rPr>
                <w:rFonts w:ascii="Arial" w:hAnsi="Arial" w:cs="Arial"/>
                <w:lang w:eastAsia="en-US"/>
              </w:rPr>
            </w:pPr>
          </w:p>
        </w:tc>
      </w:tr>
      <w:tr w:rsidR="00FB089E" w:rsidRPr="00FB089E" w14:paraId="34C09B05"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2D89663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Pristojen davčni urad:</w:t>
            </w:r>
          </w:p>
        </w:tc>
        <w:tc>
          <w:tcPr>
            <w:tcW w:w="4615" w:type="dxa"/>
            <w:tcBorders>
              <w:top w:val="dotted" w:sz="4" w:space="0" w:color="000000"/>
              <w:left w:val="dotted" w:sz="4" w:space="0" w:color="000000"/>
              <w:bottom w:val="dotted" w:sz="4" w:space="0" w:color="000000"/>
              <w:right w:val="dotted" w:sz="4" w:space="0" w:color="000000"/>
            </w:tcBorders>
          </w:tcPr>
          <w:p w14:paraId="0B220FB0" w14:textId="77777777" w:rsidR="00FB089E" w:rsidRPr="00FB089E" w:rsidRDefault="00FB089E">
            <w:pPr>
              <w:keepNext/>
              <w:snapToGrid w:val="0"/>
              <w:spacing w:line="256" w:lineRule="auto"/>
              <w:rPr>
                <w:rFonts w:ascii="Arial" w:hAnsi="Arial" w:cs="Arial"/>
                <w:lang w:eastAsia="en-US"/>
              </w:rPr>
            </w:pPr>
          </w:p>
        </w:tc>
      </w:tr>
      <w:tr w:rsidR="00FB089E" w:rsidRPr="00FB089E" w14:paraId="134AD36F"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5C07DE9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tcPr>
          <w:p w14:paraId="34F41809" w14:textId="77777777" w:rsidR="00FB089E" w:rsidRPr="00FB089E" w:rsidRDefault="00FB089E">
            <w:pPr>
              <w:keepNext/>
              <w:snapToGrid w:val="0"/>
              <w:spacing w:line="256" w:lineRule="auto"/>
              <w:rPr>
                <w:rFonts w:ascii="Arial" w:hAnsi="Arial" w:cs="Arial"/>
                <w:lang w:eastAsia="en-US"/>
              </w:rPr>
            </w:pPr>
          </w:p>
        </w:tc>
      </w:tr>
      <w:tr w:rsidR="00FB089E" w:rsidRPr="00FB089E" w14:paraId="4432B313"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389E0BB6"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tcPr>
          <w:p w14:paraId="22341C69" w14:textId="77777777" w:rsidR="00FB089E" w:rsidRPr="00FB089E" w:rsidRDefault="00FB089E">
            <w:pPr>
              <w:keepNext/>
              <w:snapToGrid w:val="0"/>
              <w:spacing w:line="256" w:lineRule="auto"/>
              <w:rPr>
                <w:rFonts w:ascii="Arial" w:hAnsi="Arial" w:cs="Arial"/>
                <w:lang w:eastAsia="en-US"/>
              </w:rPr>
            </w:pPr>
          </w:p>
        </w:tc>
      </w:tr>
      <w:tr w:rsidR="00FB089E" w:rsidRPr="00FB089E" w14:paraId="7D2F5B31"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049A70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w:t>
            </w:r>
          </w:p>
        </w:tc>
        <w:tc>
          <w:tcPr>
            <w:tcW w:w="4615" w:type="dxa"/>
            <w:tcBorders>
              <w:top w:val="dotted" w:sz="4" w:space="0" w:color="000000"/>
              <w:left w:val="dotted" w:sz="4" w:space="0" w:color="000000"/>
              <w:bottom w:val="dotted" w:sz="4" w:space="0" w:color="000000"/>
              <w:right w:val="dotted" w:sz="4" w:space="0" w:color="000000"/>
            </w:tcBorders>
          </w:tcPr>
          <w:p w14:paraId="549898EB" w14:textId="77777777" w:rsidR="00FB089E" w:rsidRPr="00FB089E" w:rsidRDefault="00FB089E">
            <w:pPr>
              <w:keepNext/>
              <w:snapToGrid w:val="0"/>
              <w:spacing w:line="256" w:lineRule="auto"/>
              <w:rPr>
                <w:rFonts w:ascii="Arial" w:hAnsi="Arial" w:cs="Arial"/>
                <w:lang w:eastAsia="en-US"/>
              </w:rPr>
            </w:pPr>
          </w:p>
        </w:tc>
      </w:tr>
      <w:tr w:rsidR="00FB089E" w:rsidRPr="00FB089E" w14:paraId="305ECA1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CCA4F4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Kontaktna oseba:</w:t>
            </w:r>
          </w:p>
        </w:tc>
        <w:tc>
          <w:tcPr>
            <w:tcW w:w="4615" w:type="dxa"/>
            <w:tcBorders>
              <w:top w:val="dotted" w:sz="4" w:space="0" w:color="000000"/>
              <w:left w:val="dotted" w:sz="4" w:space="0" w:color="000000"/>
              <w:bottom w:val="dotted" w:sz="4" w:space="0" w:color="000000"/>
              <w:right w:val="dotted" w:sz="4" w:space="0" w:color="000000"/>
            </w:tcBorders>
          </w:tcPr>
          <w:p w14:paraId="184F2C2F" w14:textId="77777777" w:rsidR="00FB089E" w:rsidRPr="00FB089E" w:rsidRDefault="00FB089E">
            <w:pPr>
              <w:keepNext/>
              <w:snapToGrid w:val="0"/>
              <w:spacing w:line="256" w:lineRule="auto"/>
              <w:rPr>
                <w:rFonts w:ascii="Arial" w:hAnsi="Arial" w:cs="Arial"/>
                <w:lang w:eastAsia="en-US"/>
              </w:rPr>
            </w:pPr>
          </w:p>
        </w:tc>
      </w:tr>
    </w:tbl>
    <w:p w14:paraId="3F7A8A20" w14:textId="77777777" w:rsidR="00FB089E" w:rsidRPr="00F15CBA" w:rsidRDefault="00FB089E" w:rsidP="00CE2B68">
      <w:pPr>
        <w:pStyle w:val="Naslov3"/>
        <w:numPr>
          <w:ilvl w:val="2"/>
          <w:numId w:val="21"/>
        </w:numPr>
        <w:tabs>
          <w:tab w:val="clear" w:pos="0"/>
        </w:tabs>
        <w:suppressAutoHyphens/>
        <w:spacing w:before="240" w:after="120" w:line="260" w:lineRule="atLeast"/>
        <w:ind w:left="641" w:hanging="641"/>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988"/>
        <w:gridCol w:w="2690"/>
        <w:gridCol w:w="3552"/>
        <w:gridCol w:w="1852"/>
      </w:tblGrid>
      <w:tr w:rsidR="00FB089E" w:rsidRPr="00FB089E" w14:paraId="29AE2FFD" w14:textId="77777777" w:rsidTr="00FB089E">
        <w:tc>
          <w:tcPr>
            <w:tcW w:w="988" w:type="dxa"/>
            <w:tcBorders>
              <w:top w:val="dotted" w:sz="4" w:space="0" w:color="000000"/>
              <w:left w:val="dotted" w:sz="4" w:space="0" w:color="000000"/>
              <w:bottom w:val="dotted" w:sz="4" w:space="0" w:color="000000"/>
              <w:right w:val="nil"/>
            </w:tcBorders>
            <w:vAlign w:val="center"/>
            <w:hideMark/>
          </w:tcPr>
          <w:p w14:paraId="5B11BDF2"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b/>
                <w:lang w:eastAsia="en-US"/>
              </w:rPr>
              <w:t>Zap. št.</w:t>
            </w:r>
          </w:p>
        </w:tc>
        <w:tc>
          <w:tcPr>
            <w:tcW w:w="2690" w:type="dxa"/>
            <w:tcBorders>
              <w:top w:val="dotted" w:sz="4" w:space="0" w:color="000000"/>
              <w:left w:val="dotted" w:sz="4" w:space="0" w:color="000000"/>
              <w:bottom w:val="dotted" w:sz="4" w:space="0" w:color="000000"/>
              <w:right w:val="nil"/>
            </w:tcBorders>
            <w:vAlign w:val="center"/>
            <w:hideMark/>
          </w:tcPr>
          <w:p w14:paraId="52B0E253"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3552" w:type="dxa"/>
            <w:tcBorders>
              <w:top w:val="dotted" w:sz="4" w:space="0" w:color="000000"/>
              <w:left w:val="dotted" w:sz="4" w:space="0" w:color="000000"/>
              <w:bottom w:val="dotted" w:sz="4" w:space="0" w:color="000000"/>
              <w:right w:val="nil"/>
            </w:tcBorders>
            <w:vAlign w:val="center"/>
            <w:hideMark/>
          </w:tcPr>
          <w:p w14:paraId="66E77C31"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852" w:type="dxa"/>
            <w:tcBorders>
              <w:top w:val="dotted" w:sz="4" w:space="0" w:color="000000"/>
              <w:left w:val="dotted" w:sz="4" w:space="0" w:color="000000"/>
              <w:bottom w:val="dotted" w:sz="4" w:space="0" w:color="000000"/>
              <w:right w:val="dotted" w:sz="4" w:space="0" w:color="000000"/>
            </w:tcBorders>
            <w:vAlign w:val="center"/>
            <w:hideMark/>
          </w:tcPr>
          <w:p w14:paraId="59944F2C"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148DF168" w14:textId="77777777" w:rsidTr="00FB089E">
        <w:tc>
          <w:tcPr>
            <w:tcW w:w="988" w:type="dxa"/>
            <w:tcBorders>
              <w:top w:val="dotted" w:sz="4" w:space="0" w:color="000000"/>
              <w:left w:val="dotted" w:sz="4" w:space="0" w:color="000000"/>
              <w:bottom w:val="dotted" w:sz="4" w:space="0" w:color="000000"/>
              <w:right w:val="nil"/>
            </w:tcBorders>
            <w:vAlign w:val="center"/>
            <w:hideMark/>
          </w:tcPr>
          <w:p w14:paraId="1A73D10F"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690" w:type="dxa"/>
            <w:tcBorders>
              <w:top w:val="dotted" w:sz="4" w:space="0" w:color="000000"/>
              <w:left w:val="dotted" w:sz="4" w:space="0" w:color="000000"/>
              <w:bottom w:val="dotted" w:sz="4" w:space="0" w:color="000000"/>
              <w:right w:val="nil"/>
            </w:tcBorders>
            <w:vAlign w:val="center"/>
          </w:tcPr>
          <w:p w14:paraId="6827DF4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5CAC79E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5FCE9D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2F7C4B" w14:textId="77777777" w:rsidTr="00FB089E">
        <w:tc>
          <w:tcPr>
            <w:tcW w:w="988" w:type="dxa"/>
            <w:tcBorders>
              <w:top w:val="dotted" w:sz="4" w:space="0" w:color="000000"/>
              <w:left w:val="dotted" w:sz="4" w:space="0" w:color="000000"/>
              <w:bottom w:val="dotted" w:sz="4" w:space="0" w:color="000000"/>
              <w:right w:val="nil"/>
            </w:tcBorders>
            <w:vAlign w:val="center"/>
            <w:hideMark/>
          </w:tcPr>
          <w:p w14:paraId="2472E7D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690" w:type="dxa"/>
            <w:tcBorders>
              <w:top w:val="dotted" w:sz="4" w:space="0" w:color="000000"/>
              <w:left w:val="dotted" w:sz="4" w:space="0" w:color="000000"/>
              <w:bottom w:val="dotted" w:sz="4" w:space="0" w:color="000000"/>
              <w:right w:val="nil"/>
            </w:tcBorders>
            <w:vAlign w:val="center"/>
          </w:tcPr>
          <w:p w14:paraId="6735F54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C0EB50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7B429A8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9C7653C" w14:textId="77777777" w:rsidTr="00FB089E">
        <w:tc>
          <w:tcPr>
            <w:tcW w:w="988" w:type="dxa"/>
            <w:tcBorders>
              <w:top w:val="dotted" w:sz="4" w:space="0" w:color="000000"/>
              <w:left w:val="dotted" w:sz="4" w:space="0" w:color="000000"/>
              <w:bottom w:val="dotted" w:sz="4" w:space="0" w:color="000000"/>
              <w:right w:val="nil"/>
            </w:tcBorders>
            <w:vAlign w:val="center"/>
            <w:hideMark/>
          </w:tcPr>
          <w:p w14:paraId="49C0334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690" w:type="dxa"/>
            <w:tcBorders>
              <w:top w:val="dotted" w:sz="4" w:space="0" w:color="000000"/>
              <w:left w:val="dotted" w:sz="4" w:space="0" w:color="000000"/>
              <w:bottom w:val="dotted" w:sz="4" w:space="0" w:color="000000"/>
              <w:right w:val="nil"/>
            </w:tcBorders>
            <w:vAlign w:val="center"/>
          </w:tcPr>
          <w:p w14:paraId="6D7BB8B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E6AAF8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1DDCC6E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ABFCD43" w14:textId="77777777" w:rsidTr="00FB089E">
        <w:tc>
          <w:tcPr>
            <w:tcW w:w="988" w:type="dxa"/>
            <w:tcBorders>
              <w:top w:val="dotted" w:sz="4" w:space="0" w:color="000000"/>
              <w:left w:val="dotted" w:sz="4" w:space="0" w:color="000000"/>
              <w:bottom w:val="dotted" w:sz="4" w:space="0" w:color="000000"/>
              <w:right w:val="nil"/>
            </w:tcBorders>
            <w:vAlign w:val="center"/>
            <w:hideMark/>
          </w:tcPr>
          <w:p w14:paraId="3183760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690" w:type="dxa"/>
            <w:tcBorders>
              <w:top w:val="dotted" w:sz="4" w:space="0" w:color="000000"/>
              <w:left w:val="dotted" w:sz="4" w:space="0" w:color="000000"/>
              <w:bottom w:val="dotted" w:sz="4" w:space="0" w:color="000000"/>
              <w:right w:val="nil"/>
            </w:tcBorders>
            <w:vAlign w:val="center"/>
          </w:tcPr>
          <w:p w14:paraId="1B54C6F6"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E6196F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20E98C8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22841" w14:textId="77777777" w:rsidTr="00FB089E">
        <w:tc>
          <w:tcPr>
            <w:tcW w:w="988" w:type="dxa"/>
            <w:tcBorders>
              <w:top w:val="dotted" w:sz="4" w:space="0" w:color="000000"/>
              <w:left w:val="dotted" w:sz="4" w:space="0" w:color="000000"/>
              <w:bottom w:val="dotted" w:sz="4" w:space="0" w:color="000000"/>
              <w:right w:val="nil"/>
            </w:tcBorders>
            <w:vAlign w:val="center"/>
            <w:hideMark/>
          </w:tcPr>
          <w:p w14:paraId="6B32571B"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690" w:type="dxa"/>
            <w:tcBorders>
              <w:top w:val="dotted" w:sz="4" w:space="0" w:color="000000"/>
              <w:left w:val="dotted" w:sz="4" w:space="0" w:color="000000"/>
              <w:bottom w:val="dotted" w:sz="4" w:space="0" w:color="000000"/>
              <w:right w:val="nil"/>
            </w:tcBorders>
            <w:vAlign w:val="center"/>
          </w:tcPr>
          <w:p w14:paraId="0544A9D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6352AE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0BC7CF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59F255F" w14:textId="21F046F1" w:rsidR="00FB089E" w:rsidRPr="00F15CBA" w:rsidRDefault="00FB089E" w:rsidP="00CE2B68">
      <w:pPr>
        <w:pStyle w:val="Naslov3"/>
        <w:numPr>
          <w:ilvl w:val="2"/>
          <w:numId w:val="21"/>
        </w:numPr>
        <w:tabs>
          <w:tab w:val="clear" w:pos="0"/>
        </w:tabs>
        <w:suppressAutoHyphens/>
        <w:spacing w:before="240" w:after="120" w:line="260" w:lineRule="atLeast"/>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lastRenderedPageBreak/>
        <w:t>Podatki o delih podizvajalca</w:t>
      </w:r>
    </w:p>
    <w:p w14:paraId="35698C99" w14:textId="77777777" w:rsidR="00FB089E" w:rsidRPr="00FB089E" w:rsidRDefault="00FB089E" w:rsidP="00FB089E">
      <w:pPr>
        <w:rPr>
          <w:rFonts w:ascii="Arial" w:hAnsi="Arial" w:cs="Arial"/>
        </w:rPr>
      </w:pPr>
      <w:r w:rsidRPr="00FB089E">
        <w:rPr>
          <w:rFonts w:ascii="Arial" w:hAnsi="Arial" w:cs="Arial"/>
        </w:rPr>
        <w:t>Podatki iz drugega odstavka 94. člena ZJN-3, ki jih gospodarski subjekt za podizvajalca navede v nadaljevanju te točke, so obvezna sestavina pogodbe o izvedbi predmetnega javnega naročila.</w:t>
      </w:r>
    </w:p>
    <w:p w14:paraId="2D439051" w14:textId="77777777" w:rsidR="00FB089E" w:rsidRPr="00FB089E" w:rsidRDefault="00FB089E" w:rsidP="00FB089E">
      <w:pPr>
        <w:rPr>
          <w:rFonts w:ascii="Arial" w:hAnsi="Arial" w:cs="Arial"/>
        </w:rPr>
      </w:pPr>
    </w:p>
    <w:p w14:paraId="140438E3" w14:textId="7DE4AA3B" w:rsidR="00FB089E" w:rsidRPr="00FB089E" w:rsidRDefault="00FB089E" w:rsidP="00FB089E">
      <w:pPr>
        <w:rPr>
          <w:rFonts w:ascii="Arial" w:hAnsi="Arial" w:cs="Arial"/>
          <w:b/>
        </w:rPr>
      </w:pPr>
      <w:r w:rsidRPr="00FB089E">
        <w:rPr>
          <w:rFonts w:ascii="Arial" w:hAnsi="Arial" w:cs="Arial"/>
          <w:b/>
        </w:rPr>
        <w:t>VSAKA VRSTA IZVEDBE DEL PODIZVAJALCA, KI JIH BO OPRAVLJAL:</w:t>
      </w:r>
    </w:p>
    <w:p w14:paraId="01071E8E" w14:textId="77777777" w:rsidR="00FB089E" w:rsidRPr="00FB089E" w:rsidRDefault="00FB089E" w:rsidP="00FB089E">
      <w:pPr>
        <w:rPr>
          <w:rFonts w:ascii="Arial" w:hAnsi="Arial" w:cs="Arial"/>
        </w:rPr>
      </w:pPr>
    </w:p>
    <w:p w14:paraId="092BE902" w14:textId="15478AFE" w:rsidR="00FB089E" w:rsidRPr="00FB089E" w:rsidRDefault="00FB089E" w:rsidP="00CE2B68">
      <w:pPr>
        <w:numPr>
          <w:ilvl w:val="0"/>
          <w:numId w:val="20"/>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7496A6C6" w14:textId="77777777" w:rsidR="00FB089E" w:rsidRPr="00FB089E" w:rsidRDefault="00FB089E" w:rsidP="00F15CBA">
      <w:pPr>
        <w:spacing w:line="480" w:lineRule="auto"/>
        <w:rPr>
          <w:rFonts w:ascii="Arial" w:hAnsi="Arial" w:cs="Arial"/>
        </w:rPr>
      </w:pPr>
    </w:p>
    <w:p w14:paraId="5288F659" w14:textId="48ECE59C" w:rsidR="00FB089E" w:rsidRDefault="00FB089E" w:rsidP="00CE2B68">
      <w:pPr>
        <w:numPr>
          <w:ilvl w:val="0"/>
          <w:numId w:val="20"/>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23AE09DF" w14:textId="77777777" w:rsidR="00C06DED" w:rsidRDefault="00C06DED" w:rsidP="00767B45">
      <w:pPr>
        <w:tabs>
          <w:tab w:val="left" w:pos="1224"/>
        </w:tabs>
        <w:rPr>
          <w:rFonts w:ascii="Arial" w:eastAsia="Calibri" w:hAnsi="Arial" w:cs="Arial"/>
        </w:rPr>
      </w:pPr>
    </w:p>
    <w:p w14:paraId="15B2BFA7" w14:textId="6A60EE97" w:rsidR="0034352E" w:rsidRPr="00FB089E" w:rsidRDefault="0034352E" w:rsidP="00767B45">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056F15A8" w14:textId="77777777" w:rsidR="0034352E" w:rsidRPr="00FB089E" w:rsidRDefault="0034352E" w:rsidP="00767B45">
      <w:pPr>
        <w:jc w:val="both"/>
        <w:rPr>
          <w:rFonts w:ascii="Arial" w:eastAsia="Calibri" w:hAnsi="Arial" w:cs="Arial"/>
        </w:rPr>
      </w:pPr>
      <w:r w:rsidRPr="00FB089E">
        <w:rPr>
          <w:rFonts w:ascii="Arial" w:eastAsia="Calibri" w:hAnsi="Arial" w:cs="Arial"/>
        </w:rPr>
        <w:t>_______________________</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______________________________</w:t>
      </w:r>
    </w:p>
    <w:p w14:paraId="119E730D" w14:textId="77777777" w:rsidR="0034352E" w:rsidRPr="00FB089E" w:rsidRDefault="0034352E" w:rsidP="00767B45">
      <w:pPr>
        <w:jc w:val="both"/>
        <w:rPr>
          <w:rFonts w:ascii="Arial" w:eastAsia="Calibri" w:hAnsi="Arial" w:cs="Arial"/>
        </w:rPr>
      </w:pPr>
    </w:p>
    <w:p w14:paraId="06B062DD" w14:textId="77777777" w:rsidR="0034352E" w:rsidRPr="0034352E" w:rsidRDefault="0034352E" w:rsidP="00767B45">
      <w:pPr>
        <w:jc w:val="right"/>
        <w:rPr>
          <w:rFonts w:ascii="Arial" w:eastAsia="Calibri" w:hAnsi="Arial" w:cs="Arial"/>
          <w:b/>
        </w:rPr>
      </w:pPr>
    </w:p>
    <w:p w14:paraId="4EF66F71" w14:textId="77777777" w:rsidR="001C150A" w:rsidRDefault="001C150A" w:rsidP="001C150A">
      <w:pPr>
        <w:suppressAutoHyphens/>
        <w:rPr>
          <w:rFonts w:ascii="Arial" w:eastAsia="Calibri" w:hAnsi="Arial" w:cs="Arial"/>
          <w:b/>
          <w:bCs/>
          <w:i/>
          <w:iCs/>
          <w:color w:val="7F7F7F"/>
        </w:rPr>
      </w:pPr>
    </w:p>
    <w:p w14:paraId="74EE9BEB" w14:textId="7B282A94" w:rsidR="001C150A" w:rsidRDefault="001C150A" w:rsidP="001C150A">
      <w:pPr>
        <w:suppressAutoHyphens/>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NAVODILO: Gospodarski subjekt točko 3.1 izpolni v celoti tolikokrat, kolikor je podizvajalcev, ki sodelujejo v ponudbi.</w:t>
      </w:r>
    </w:p>
    <w:p w14:paraId="5845EAC7" w14:textId="77777777" w:rsidR="009C3C46" w:rsidRDefault="009C3C46" w:rsidP="001C150A">
      <w:pPr>
        <w:suppressAutoHyphens/>
        <w:rPr>
          <w:rFonts w:ascii="Arial" w:hAnsi="Arial" w:cs="Arial"/>
          <w:i/>
          <w:iCs/>
          <w:color w:val="808080" w:themeColor="background1" w:themeShade="80"/>
          <w:sz w:val="16"/>
          <w:szCs w:val="16"/>
        </w:rPr>
      </w:pPr>
    </w:p>
    <w:p w14:paraId="50C70B46" w14:textId="77777777" w:rsidR="009C3C46" w:rsidRDefault="009C3C46" w:rsidP="001C150A">
      <w:pPr>
        <w:suppressAutoHyphens/>
        <w:rPr>
          <w:rFonts w:ascii="Arial" w:hAnsi="Arial" w:cs="Arial"/>
          <w:i/>
          <w:iCs/>
          <w:color w:val="808080" w:themeColor="background1" w:themeShade="80"/>
          <w:sz w:val="16"/>
          <w:szCs w:val="16"/>
        </w:rPr>
      </w:pPr>
    </w:p>
    <w:p w14:paraId="7FCDF09F" w14:textId="77777777" w:rsidR="009C3C46" w:rsidRDefault="009C3C46" w:rsidP="001C150A">
      <w:pPr>
        <w:suppressAutoHyphens/>
        <w:rPr>
          <w:rFonts w:ascii="Arial" w:hAnsi="Arial" w:cs="Arial"/>
          <w:i/>
          <w:iCs/>
          <w:color w:val="808080" w:themeColor="background1" w:themeShade="80"/>
          <w:sz w:val="16"/>
          <w:szCs w:val="16"/>
        </w:rPr>
      </w:pPr>
    </w:p>
    <w:p w14:paraId="5F984591" w14:textId="77777777" w:rsidR="009C3C46" w:rsidRDefault="009C3C46" w:rsidP="001C150A">
      <w:pPr>
        <w:suppressAutoHyphens/>
        <w:rPr>
          <w:rFonts w:ascii="Arial" w:hAnsi="Arial" w:cs="Arial"/>
          <w:i/>
          <w:iCs/>
          <w:color w:val="808080" w:themeColor="background1" w:themeShade="80"/>
          <w:sz w:val="16"/>
          <w:szCs w:val="16"/>
        </w:rPr>
      </w:pPr>
    </w:p>
    <w:p w14:paraId="0D35E9FB" w14:textId="77777777" w:rsidR="009C3C46" w:rsidRDefault="009C3C46" w:rsidP="001C150A">
      <w:pPr>
        <w:suppressAutoHyphens/>
        <w:rPr>
          <w:rFonts w:ascii="Arial" w:hAnsi="Arial" w:cs="Arial"/>
          <w:i/>
          <w:iCs/>
          <w:color w:val="808080" w:themeColor="background1" w:themeShade="80"/>
          <w:sz w:val="16"/>
          <w:szCs w:val="16"/>
        </w:rPr>
      </w:pPr>
    </w:p>
    <w:p w14:paraId="7A41080F" w14:textId="77777777" w:rsidR="009C3C46" w:rsidRDefault="009C3C46" w:rsidP="001C150A">
      <w:pPr>
        <w:suppressAutoHyphens/>
        <w:rPr>
          <w:rFonts w:ascii="Arial" w:hAnsi="Arial" w:cs="Arial"/>
          <w:i/>
          <w:iCs/>
          <w:color w:val="808080" w:themeColor="background1" w:themeShade="80"/>
          <w:sz w:val="16"/>
          <w:szCs w:val="16"/>
        </w:rPr>
      </w:pPr>
    </w:p>
    <w:p w14:paraId="2B62BF05" w14:textId="77777777" w:rsidR="009C3C46" w:rsidRDefault="009C3C46" w:rsidP="001C150A">
      <w:pPr>
        <w:suppressAutoHyphens/>
        <w:rPr>
          <w:rFonts w:ascii="Arial" w:hAnsi="Arial" w:cs="Arial"/>
          <w:i/>
          <w:iCs/>
          <w:color w:val="808080" w:themeColor="background1" w:themeShade="80"/>
          <w:sz w:val="16"/>
          <w:szCs w:val="16"/>
        </w:rPr>
      </w:pPr>
    </w:p>
    <w:p w14:paraId="69918AA5" w14:textId="77777777" w:rsidR="009C3C46" w:rsidRDefault="009C3C46" w:rsidP="001C150A">
      <w:pPr>
        <w:suppressAutoHyphens/>
        <w:rPr>
          <w:rFonts w:ascii="Arial" w:hAnsi="Arial" w:cs="Arial"/>
          <w:i/>
          <w:iCs/>
          <w:color w:val="808080" w:themeColor="background1" w:themeShade="80"/>
          <w:sz w:val="16"/>
          <w:szCs w:val="16"/>
        </w:rPr>
      </w:pPr>
    </w:p>
    <w:p w14:paraId="5ACA08CC" w14:textId="77777777" w:rsidR="009C3C46" w:rsidRDefault="009C3C46" w:rsidP="001C150A">
      <w:pPr>
        <w:suppressAutoHyphens/>
        <w:rPr>
          <w:rFonts w:ascii="Arial" w:hAnsi="Arial" w:cs="Arial"/>
          <w:i/>
          <w:iCs/>
          <w:color w:val="808080" w:themeColor="background1" w:themeShade="80"/>
          <w:sz w:val="16"/>
          <w:szCs w:val="16"/>
        </w:rPr>
      </w:pPr>
    </w:p>
    <w:p w14:paraId="5624AEA5" w14:textId="77777777" w:rsidR="009C3C46" w:rsidRDefault="009C3C46" w:rsidP="001C150A">
      <w:pPr>
        <w:suppressAutoHyphens/>
        <w:rPr>
          <w:rFonts w:ascii="Arial" w:hAnsi="Arial" w:cs="Arial"/>
          <w:i/>
          <w:iCs/>
          <w:color w:val="808080" w:themeColor="background1" w:themeShade="80"/>
          <w:sz w:val="16"/>
          <w:szCs w:val="16"/>
        </w:rPr>
      </w:pPr>
    </w:p>
    <w:p w14:paraId="159AE72F" w14:textId="77777777" w:rsidR="009C3C46" w:rsidRDefault="009C3C46" w:rsidP="001C150A">
      <w:pPr>
        <w:suppressAutoHyphens/>
        <w:rPr>
          <w:rFonts w:ascii="Arial" w:hAnsi="Arial" w:cs="Arial"/>
          <w:i/>
          <w:iCs/>
          <w:color w:val="808080" w:themeColor="background1" w:themeShade="80"/>
          <w:sz w:val="16"/>
          <w:szCs w:val="16"/>
        </w:rPr>
      </w:pPr>
    </w:p>
    <w:p w14:paraId="0CF12949" w14:textId="77777777" w:rsidR="009C3C46" w:rsidRDefault="009C3C46" w:rsidP="001C150A">
      <w:pPr>
        <w:suppressAutoHyphens/>
        <w:rPr>
          <w:rFonts w:ascii="Arial" w:hAnsi="Arial" w:cs="Arial"/>
          <w:i/>
          <w:iCs/>
          <w:color w:val="808080" w:themeColor="background1" w:themeShade="80"/>
          <w:sz w:val="16"/>
          <w:szCs w:val="16"/>
        </w:rPr>
      </w:pPr>
    </w:p>
    <w:p w14:paraId="3FBEFA23" w14:textId="77777777" w:rsidR="009C3C46" w:rsidRDefault="009C3C46" w:rsidP="001C150A">
      <w:pPr>
        <w:suppressAutoHyphens/>
        <w:rPr>
          <w:rFonts w:ascii="Arial" w:hAnsi="Arial" w:cs="Arial"/>
          <w:i/>
          <w:iCs/>
          <w:color w:val="808080" w:themeColor="background1" w:themeShade="80"/>
          <w:sz w:val="16"/>
          <w:szCs w:val="16"/>
        </w:rPr>
      </w:pPr>
    </w:p>
    <w:p w14:paraId="32A9512C" w14:textId="77777777" w:rsidR="009C3C46" w:rsidRDefault="009C3C46" w:rsidP="001C150A">
      <w:pPr>
        <w:suppressAutoHyphens/>
        <w:rPr>
          <w:rFonts w:ascii="Arial" w:hAnsi="Arial" w:cs="Arial"/>
          <w:i/>
          <w:iCs/>
          <w:color w:val="808080" w:themeColor="background1" w:themeShade="80"/>
          <w:sz w:val="16"/>
          <w:szCs w:val="16"/>
        </w:rPr>
      </w:pPr>
    </w:p>
    <w:p w14:paraId="08813031" w14:textId="77777777" w:rsidR="009C3C46" w:rsidRDefault="009C3C46" w:rsidP="001C150A">
      <w:pPr>
        <w:suppressAutoHyphens/>
        <w:rPr>
          <w:rFonts w:ascii="Arial" w:hAnsi="Arial" w:cs="Arial"/>
          <w:i/>
          <w:iCs/>
          <w:color w:val="808080" w:themeColor="background1" w:themeShade="80"/>
          <w:sz w:val="16"/>
          <w:szCs w:val="16"/>
        </w:rPr>
      </w:pPr>
    </w:p>
    <w:p w14:paraId="4B97C52B" w14:textId="77777777" w:rsidR="009C3C46" w:rsidRDefault="009C3C46" w:rsidP="001C150A">
      <w:pPr>
        <w:suppressAutoHyphens/>
        <w:rPr>
          <w:rFonts w:ascii="Arial" w:hAnsi="Arial" w:cs="Arial"/>
          <w:i/>
          <w:iCs/>
          <w:color w:val="808080" w:themeColor="background1" w:themeShade="80"/>
          <w:sz w:val="16"/>
          <w:szCs w:val="16"/>
        </w:rPr>
      </w:pPr>
    </w:p>
    <w:p w14:paraId="2FD1ED0F" w14:textId="77777777" w:rsidR="009C3C46" w:rsidRDefault="009C3C46" w:rsidP="001C150A">
      <w:pPr>
        <w:suppressAutoHyphens/>
        <w:rPr>
          <w:rFonts w:ascii="Arial" w:hAnsi="Arial" w:cs="Arial"/>
          <w:i/>
          <w:iCs/>
          <w:color w:val="808080" w:themeColor="background1" w:themeShade="80"/>
          <w:sz w:val="16"/>
          <w:szCs w:val="16"/>
        </w:rPr>
      </w:pPr>
    </w:p>
    <w:p w14:paraId="04BD7919" w14:textId="77777777" w:rsidR="009C3C46" w:rsidRDefault="009C3C46" w:rsidP="001C150A">
      <w:pPr>
        <w:suppressAutoHyphens/>
        <w:rPr>
          <w:rFonts w:ascii="Arial" w:hAnsi="Arial" w:cs="Arial"/>
          <w:i/>
          <w:iCs/>
          <w:color w:val="808080" w:themeColor="background1" w:themeShade="80"/>
          <w:sz w:val="16"/>
          <w:szCs w:val="16"/>
        </w:rPr>
      </w:pPr>
    </w:p>
    <w:p w14:paraId="4320AA9F" w14:textId="77777777" w:rsidR="009C3C46" w:rsidRDefault="009C3C46" w:rsidP="001C150A">
      <w:pPr>
        <w:suppressAutoHyphens/>
        <w:rPr>
          <w:rFonts w:ascii="Arial" w:hAnsi="Arial" w:cs="Arial"/>
          <w:i/>
          <w:iCs/>
          <w:color w:val="808080" w:themeColor="background1" w:themeShade="80"/>
          <w:sz w:val="16"/>
          <w:szCs w:val="16"/>
        </w:rPr>
      </w:pPr>
    </w:p>
    <w:p w14:paraId="1140B923" w14:textId="77777777" w:rsidR="009C3C46" w:rsidRDefault="009C3C46" w:rsidP="001C150A">
      <w:pPr>
        <w:suppressAutoHyphens/>
        <w:rPr>
          <w:rFonts w:ascii="Arial" w:hAnsi="Arial" w:cs="Arial"/>
          <w:i/>
          <w:iCs/>
          <w:color w:val="808080" w:themeColor="background1" w:themeShade="80"/>
          <w:sz w:val="16"/>
          <w:szCs w:val="16"/>
        </w:rPr>
      </w:pPr>
    </w:p>
    <w:p w14:paraId="785278CB" w14:textId="77777777" w:rsidR="009C3C46" w:rsidRDefault="009C3C46" w:rsidP="001C150A">
      <w:pPr>
        <w:suppressAutoHyphens/>
        <w:rPr>
          <w:rFonts w:ascii="Arial" w:hAnsi="Arial" w:cs="Arial"/>
          <w:i/>
          <w:iCs/>
          <w:color w:val="808080" w:themeColor="background1" w:themeShade="80"/>
          <w:sz w:val="16"/>
          <w:szCs w:val="16"/>
        </w:rPr>
      </w:pPr>
    </w:p>
    <w:p w14:paraId="4F315306" w14:textId="77777777" w:rsidR="009C3C46" w:rsidRDefault="009C3C46" w:rsidP="001C150A">
      <w:pPr>
        <w:suppressAutoHyphens/>
        <w:rPr>
          <w:rFonts w:ascii="Arial" w:hAnsi="Arial" w:cs="Arial"/>
          <w:i/>
          <w:iCs/>
          <w:color w:val="808080" w:themeColor="background1" w:themeShade="80"/>
          <w:sz w:val="16"/>
          <w:szCs w:val="16"/>
        </w:rPr>
      </w:pPr>
    </w:p>
    <w:p w14:paraId="7F87913C" w14:textId="77777777" w:rsidR="009C3C46" w:rsidRDefault="009C3C46" w:rsidP="001C150A">
      <w:pPr>
        <w:suppressAutoHyphens/>
        <w:rPr>
          <w:rFonts w:ascii="Arial" w:hAnsi="Arial" w:cs="Arial"/>
          <w:i/>
          <w:iCs/>
          <w:color w:val="808080" w:themeColor="background1" w:themeShade="80"/>
          <w:sz w:val="16"/>
          <w:szCs w:val="16"/>
        </w:rPr>
      </w:pPr>
    </w:p>
    <w:p w14:paraId="1A2DE857" w14:textId="77777777" w:rsidR="009C3C46" w:rsidRDefault="009C3C46" w:rsidP="001C150A">
      <w:pPr>
        <w:suppressAutoHyphens/>
        <w:rPr>
          <w:rFonts w:ascii="Arial" w:hAnsi="Arial" w:cs="Arial"/>
          <w:i/>
          <w:iCs/>
          <w:color w:val="808080" w:themeColor="background1" w:themeShade="80"/>
          <w:sz w:val="16"/>
          <w:szCs w:val="16"/>
        </w:rPr>
      </w:pPr>
    </w:p>
    <w:p w14:paraId="53823D7E" w14:textId="77777777" w:rsidR="009C3C46" w:rsidRDefault="009C3C46" w:rsidP="001C150A">
      <w:pPr>
        <w:suppressAutoHyphens/>
        <w:rPr>
          <w:rFonts w:ascii="Arial" w:hAnsi="Arial" w:cs="Arial"/>
          <w:i/>
          <w:iCs/>
          <w:color w:val="808080" w:themeColor="background1" w:themeShade="80"/>
          <w:sz w:val="16"/>
          <w:szCs w:val="16"/>
        </w:rPr>
      </w:pPr>
    </w:p>
    <w:p w14:paraId="69364FFF" w14:textId="77777777" w:rsidR="009C3C46" w:rsidRDefault="009C3C46" w:rsidP="001C150A">
      <w:pPr>
        <w:suppressAutoHyphens/>
        <w:rPr>
          <w:rFonts w:ascii="Arial" w:hAnsi="Arial" w:cs="Arial"/>
          <w:i/>
          <w:iCs/>
          <w:color w:val="808080" w:themeColor="background1" w:themeShade="80"/>
          <w:sz w:val="16"/>
          <w:szCs w:val="16"/>
        </w:rPr>
      </w:pPr>
    </w:p>
    <w:p w14:paraId="36D1E7AE" w14:textId="77777777" w:rsidR="009C3C46" w:rsidRDefault="009C3C46" w:rsidP="001C150A">
      <w:pPr>
        <w:suppressAutoHyphens/>
        <w:rPr>
          <w:rFonts w:ascii="Arial" w:hAnsi="Arial" w:cs="Arial"/>
          <w:i/>
          <w:iCs/>
          <w:color w:val="808080" w:themeColor="background1" w:themeShade="80"/>
          <w:sz w:val="16"/>
          <w:szCs w:val="16"/>
        </w:rPr>
      </w:pPr>
    </w:p>
    <w:p w14:paraId="1C2FEB96" w14:textId="77777777" w:rsidR="009C3C46" w:rsidRDefault="009C3C46" w:rsidP="001C150A">
      <w:pPr>
        <w:suppressAutoHyphens/>
        <w:rPr>
          <w:rFonts w:ascii="Arial" w:hAnsi="Arial" w:cs="Arial"/>
          <w:i/>
          <w:iCs/>
          <w:color w:val="808080" w:themeColor="background1" w:themeShade="80"/>
          <w:sz w:val="16"/>
          <w:szCs w:val="16"/>
        </w:rPr>
      </w:pPr>
    </w:p>
    <w:p w14:paraId="06E85638" w14:textId="77777777" w:rsidR="009C3C46" w:rsidRDefault="009C3C46" w:rsidP="001C150A">
      <w:pPr>
        <w:suppressAutoHyphens/>
        <w:rPr>
          <w:rFonts w:ascii="Arial" w:hAnsi="Arial" w:cs="Arial"/>
          <w:i/>
          <w:iCs/>
          <w:color w:val="808080" w:themeColor="background1" w:themeShade="80"/>
          <w:sz w:val="16"/>
          <w:szCs w:val="16"/>
        </w:rPr>
      </w:pPr>
    </w:p>
    <w:p w14:paraId="2F743E9F" w14:textId="77777777" w:rsidR="009C3C46" w:rsidRDefault="009C3C46" w:rsidP="001C150A">
      <w:pPr>
        <w:suppressAutoHyphens/>
        <w:rPr>
          <w:rFonts w:ascii="Arial" w:hAnsi="Arial" w:cs="Arial"/>
          <w:i/>
          <w:iCs/>
          <w:color w:val="808080" w:themeColor="background1" w:themeShade="80"/>
          <w:sz w:val="16"/>
          <w:szCs w:val="16"/>
        </w:rPr>
      </w:pPr>
    </w:p>
    <w:p w14:paraId="3B4159E2" w14:textId="77777777" w:rsidR="009C3C46" w:rsidRDefault="009C3C46" w:rsidP="001C150A">
      <w:pPr>
        <w:suppressAutoHyphens/>
        <w:rPr>
          <w:rFonts w:ascii="Arial" w:hAnsi="Arial" w:cs="Arial"/>
          <w:i/>
          <w:iCs/>
          <w:color w:val="808080" w:themeColor="background1" w:themeShade="80"/>
          <w:sz w:val="16"/>
          <w:szCs w:val="16"/>
        </w:rPr>
      </w:pPr>
    </w:p>
    <w:p w14:paraId="13F5E6A5" w14:textId="77777777" w:rsidR="009C3C46" w:rsidRDefault="009C3C46" w:rsidP="001C150A">
      <w:pPr>
        <w:suppressAutoHyphens/>
        <w:rPr>
          <w:rFonts w:ascii="Arial" w:hAnsi="Arial" w:cs="Arial"/>
          <w:i/>
          <w:iCs/>
          <w:color w:val="808080" w:themeColor="background1" w:themeShade="80"/>
          <w:sz w:val="16"/>
          <w:szCs w:val="16"/>
        </w:rPr>
      </w:pPr>
    </w:p>
    <w:p w14:paraId="55645952" w14:textId="77777777" w:rsidR="009C3C46" w:rsidRDefault="009C3C46" w:rsidP="001C150A">
      <w:pPr>
        <w:suppressAutoHyphens/>
        <w:rPr>
          <w:rFonts w:ascii="Arial" w:hAnsi="Arial" w:cs="Arial"/>
          <w:i/>
          <w:iCs/>
          <w:color w:val="808080" w:themeColor="background1" w:themeShade="80"/>
          <w:sz w:val="16"/>
          <w:szCs w:val="16"/>
        </w:rPr>
      </w:pPr>
    </w:p>
    <w:p w14:paraId="378183F4" w14:textId="77777777" w:rsidR="009C3C46" w:rsidRDefault="009C3C46" w:rsidP="001C150A">
      <w:pPr>
        <w:suppressAutoHyphens/>
        <w:rPr>
          <w:rFonts w:ascii="Arial" w:hAnsi="Arial" w:cs="Arial"/>
          <w:i/>
          <w:iCs/>
          <w:color w:val="808080" w:themeColor="background1" w:themeShade="80"/>
          <w:sz w:val="16"/>
          <w:szCs w:val="16"/>
        </w:rPr>
      </w:pPr>
    </w:p>
    <w:p w14:paraId="403E687A" w14:textId="77777777" w:rsidR="009C3C46" w:rsidRDefault="009C3C46" w:rsidP="001C150A">
      <w:pPr>
        <w:suppressAutoHyphens/>
        <w:rPr>
          <w:rFonts w:ascii="Arial" w:hAnsi="Arial" w:cs="Arial"/>
          <w:i/>
          <w:iCs/>
          <w:color w:val="808080" w:themeColor="background1" w:themeShade="80"/>
          <w:sz w:val="16"/>
          <w:szCs w:val="16"/>
        </w:rPr>
      </w:pPr>
    </w:p>
    <w:p w14:paraId="31836991" w14:textId="77777777" w:rsidR="009C3C46" w:rsidRDefault="009C3C46" w:rsidP="001C150A">
      <w:pPr>
        <w:suppressAutoHyphens/>
        <w:rPr>
          <w:rFonts w:ascii="Arial" w:hAnsi="Arial" w:cs="Arial"/>
          <w:i/>
          <w:iCs/>
          <w:color w:val="808080" w:themeColor="background1" w:themeShade="80"/>
          <w:sz w:val="16"/>
          <w:szCs w:val="16"/>
        </w:rPr>
      </w:pPr>
    </w:p>
    <w:p w14:paraId="51A32DEC" w14:textId="77777777" w:rsidR="009C3C46" w:rsidRDefault="009C3C46" w:rsidP="001C150A">
      <w:pPr>
        <w:suppressAutoHyphens/>
        <w:rPr>
          <w:rFonts w:ascii="Arial" w:hAnsi="Arial" w:cs="Arial"/>
          <w:i/>
          <w:iCs/>
          <w:color w:val="808080" w:themeColor="background1" w:themeShade="80"/>
          <w:sz w:val="16"/>
          <w:szCs w:val="16"/>
        </w:rPr>
      </w:pPr>
    </w:p>
    <w:p w14:paraId="48112A1C" w14:textId="77777777" w:rsidR="009C3C46" w:rsidRDefault="009C3C46" w:rsidP="001C150A">
      <w:pPr>
        <w:suppressAutoHyphens/>
        <w:rPr>
          <w:rFonts w:ascii="Arial" w:hAnsi="Arial" w:cs="Arial"/>
          <w:i/>
          <w:iCs/>
          <w:color w:val="808080" w:themeColor="background1" w:themeShade="80"/>
          <w:sz w:val="16"/>
          <w:szCs w:val="16"/>
        </w:rPr>
      </w:pPr>
    </w:p>
    <w:p w14:paraId="0EA82498" w14:textId="77777777" w:rsidR="009C3C46" w:rsidRDefault="009C3C46" w:rsidP="001C150A">
      <w:pPr>
        <w:suppressAutoHyphens/>
        <w:rPr>
          <w:rFonts w:ascii="Arial" w:hAnsi="Arial" w:cs="Arial"/>
          <w:i/>
          <w:iCs/>
          <w:color w:val="808080" w:themeColor="background1" w:themeShade="80"/>
          <w:sz w:val="16"/>
          <w:szCs w:val="16"/>
        </w:rPr>
      </w:pPr>
    </w:p>
    <w:p w14:paraId="3C9F4A40" w14:textId="77777777" w:rsidR="009C3C46" w:rsidRDefault="009C3C46" w:rsidP="001C150A">
      <w:pPr>
        <w:suppressAutoHyphens/>
        <w:rPr>
          <w:rFonts w:ascii="Arial" w:hAnsi="Arial" w:cs="Arial"/>
          <w:i/>
          <w:iCs/>
          <w:color w:val="808080" w:themeColor="background1" w:themeShade="80"/>
          <w:sz w:val="16"/>
          <w:szCs w:val="16"/>
        </w:rPr>
      </w:pPr>
    </w:p>
    <w:p w14:paraId="2D7184E5" w14:textId="77777777" w:rsidR="009C3C46" w:rsidRDefault="009C3C46" w:rsidP="001C150A">
      <w:pPr>
        <w:suppressAutoHyphens/>
        <w:rPr>
          <w:rFonts w:ascii="Arial" w:hAnsi="Arial" w:cs="Arial"/>
          <w:i/>
          <w:iCs/>
          <w:color w:val="808080" w:themeColor="background1" w:themeShade="80"/>
          <w:sz w:val="16"/>
          <w:szCs w:val="16"/>
        </w:rPr>
      </w:pPr>
    </w:p>
    <w:p w14:paraId="711F2A7E" w14:textId="77777777" w:rsidR="009C3C46" w:rsidRDefault="009C3C46" w:rsidP="001C150A">
      <w:pPr>
        <w:suppressAutoHyphens/>
        <w:rPr>
          <w:rFonts w:ascii="Arial" w:hAnsi="Arial" w:cs="Arial"/>
          <w:i/>
          <w:iCs/>
          <w:color w:val="808080" w:themeColor="background1" w:themeShade="80"/>
          <w:sz w:val="16"/>
          <w:szCs w:val="16"/>
        </w:rPr>
      </w:pPr>
    </w:p>
    <w:p w14:paraId="5A9B8015" w14:textId="77777777" w:rsidR="009C3C46" w:rsidRDefault="009C3C46" w:rsidP="001C150A">
      <w:pPr>
        <w:suppressAutoHyphens/>
        <w:rPr>
          <w:rFonts w:ascii="Arial" w:hAnsi="Arial" w:cs="Arial"/>
          <w:i/>
          <w:iCs/>
          <w:color w:val="808080" w:themeColor="background1" w:themeShade="80"/>
          <w:sz w:val="16"/>
          <w:szCs w:val="16"/>
        </w:rPr>
      </w:pPr>
    </w:p>
    <w:p w14:paraId="44D26890" w14:textId="77777777" w:rsidR="009C3C46" w:rsidRDefault="009C3C46" w:rsidP="001C150A">
      <w:pPr>
        <w:suppressAutoHyphens/>
        <w:rPr>
          <w:rFonts w:ascii="Arial" w:hAnsi="Arial" w:cs="Arial"/>
          <w:i/>
          <w:iCs/>
          <w:color w:val="808080" w:themeColor="background1" w:themeShade="80"/>
          <w:sz w:val="16"/>
          <w:szCs w:val="16"/>
        </w:rPr>
      </w:pPr>
    </w:p>
    <w:p w14:paraId="0AF2A732" w14:textId="77777777" w:rsidR="009C3C46" w:rsidRDefault="009C3C46" w:rsidP="001C150A">
      <w:pPr>
        <w:suppressAutoHyphens/>
        <w:rPr>
          <w:rFonts w:ascii="Arial" w:hAnsi="Arial" w:cs="Arial"/>
          <w:i/>
          <w:iCs/>
          <w:color w:val="808080" w:themeColor="background1" w:themeShade="80"/>
          <w:sz w:val="16"/>
          <w:szCs w:val="16"/>
        </w:rPr>
      </w:pPr>
    </w:p>
    <w:p w14:paraId="4A295360" w14:textId="77777777" w:rsidR="009C3C46" w:rsidRPr="006D1243" w:rsidRDefault="009C3C46" w:rsidP="001C150A">
      <w:pPr>
        <w:suppressAutoHyphens/>
        <w:rPr>
          <w:rFonts w:ascii="Arial" w:hAnsi="Arial" w:cs="Arial"/>
          <w:i/>
          <w:iCs/>
          <w:color w:val="808080" w:themeColor="background1" w:themeShade="80"/>
          <w:sz w:val="16"/>
          <w:szCs w:val="16"/>
        </w:rPr>
      </w:pPr>
    </w:p>
    <w:p w14:paraId="29E8434C" w14:textId="1D3155EA" w:rsidR="002D4120" w:rsidRPr="002D4120" w:rsidRDefault="00F15CBA"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PONUDBENI PREDRAČUN                   </w:t>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t xml:space="preserve">      Obrazec </w:t>
      </w:r>
      <w:r w:rsidR="0032416C">
        <w:rPr>
          <w:rFonts w:ascii="Arial" w:hAnsi="Arial" w:cs="Arial"/>
          <w:b/>
          <w:bCs/>
          <w:shd w:val="clear" w:color="auto" w:fill="D9E2F3" w:themeFill="accent5" w:themeFillTint="33"/>
        </w:rPr>
        <w:t>4</w:t>
      </w:r>
    </w:p>
    <w:p w14:paraId="63377438" w14:textId="77777777" w:rsidR="002D4120" w:rsidRPr="002D4120" w:rsidRDefault="002D4120" w:rsidP="00767B45">
      <w:pPr>
        <w:rPr>
          <w:rFonts w:ascii="Arial" w:hAnsi="Arial" w:cs="Arial"/>
        </w:rPr>
      </w:pPr>
    </w:p>
    <w:p w14:paraId="73A39435" w14:textId="77777777" w:rsidR="008B6849" w:rsidRDefault="00F15CBA" w:rsidP="00767B45">
      <w:pPr>
        <w:rPr>
          <w:rFonts w:ascii="Arial" w:hAnsi="Arial" w:cs="Arial"/>
        </w:rPr>
      </w:pPr>
      <w:r>
        <w:rPr>
          <w:rFonts w:ascii="Arial" w:hAnsi="Arial" w:cs="Arial"/>
        </w:rPr>
        <w:t>Ponudbeni predračun</w:t>
      </w:r>
      <w:r w:rsidR="008B6849">
        <w:rPr>
          <w:rFonts w:ascii="Arial" w:hAnsi="Arial" w:cs="Arial"/>
        </w:rPr>
        <w:t xml:space="preserve"> je podan v .xls obliki.</w:t>
      </w:r>
    </w:p>
    <w:p w14:paraId="13DC39CC" w14:textId="77777777" w:rsidR="008B6849" w:rsidRDefault="008B6849" w:rsidP="00767B45">
      <w:pPr>
        <w:rPr>
          <w:rFonts w:ascii="Arial" w:hAnsi="Arial" w:cs="Arial"/>
        </w:rPr>
      </w:pPr>
    </w:p>
    <w:p w14:paraId="1E307A79" w14:textId="5B15A14B" w:rsidR="008B6849" w:rsidRPr="008B6849" w:rsidRDefault="008B6849" w:rsidP="00767B45">
      <w:pPr>
        <w:rPr>
          <w:rFonts w:ascii="Arial" w:hAnsi="Arial" w:cs="Arial"/>
          <w:color w:val="808080" w:themeColor="background1" w:themeShade="80"/>
        </w:rPr>
      </w:pPr>
      <w:r w:rsidRPr="008B6849">
        <w:rPr>
          <w:rFonts w:ascii="Arial" w:hAnsi="Arial" w:cs="Arial"/>
          <w:color w:val="808080" w:themeColor="background1" w:themeShade="80"/>
        </w:rPr>
        <w:t>NAVODILO:</w:t>
      </w:r>
    </w:p>
    <w:p w14:paraId="255450A7" w14:textId="77777777" w:rsidR="008B6849" w:rsidRPr="008B6849" w:rsidRDefault="008B6849" w:rsidP="00767B45">
      <w:pPr>
        <w:rPr>
          <w:rFonts w:ascii="Arial" w:hAnsi="Arial" w:cs="Arial"/>
          <w:color w:val="808080" w:themeColor="background1" w:themeShade="80"/>
        </w:rPr>
      </w:pPr>
    </w:p>
    <w:p w14:paraId="107C6A13" w14:textId="02A20F45" w:rsidR="008B6849" w:rsidRPr="008B6849" w:rsidRDefault="008B6849" w:rsidP="00767B45">
      <w:pPr>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Ponudbeni predračun je potrebno oddati v .xls in .pdf obliki, pri čemer mora biti ponudbeni predračun v .pdf obliki tudi podpisan.</w:t>
      </w:r>
    </w:p>
    <w:p w14:paraId="547B44BF" w14:textId="77777777" w:rsidR="008B6849" w:rsidRPr="008B6849" w:rsidRDefault="008B6849" w:rsidP="00767B45">
      <w:pPr>
        <w:rPr>
          <w:rFonts w:ascii="Arial" w:hAnsi="Arial" w:cs="Arial"/>
          <w:color w:val="808080" w:themeColor="background1" w:themeShade="80"/>
          <w:sz w:val="16"/>
          <w:szCs w:val="16"/>
        </w:rPr>
      </w:pPr>
    </w:p>
    <w:p w14:paraId="6AAEC4E7"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ponujati vse pozicije, ob upoštevanju tehničnih specifikacij, ki so del razpisne dokumentacije.</w:t>
      </w:r>
    </w:p>
    <w:p w14:paraId="4DC4C9BA" w14:textId="77777777" w:rsidR="008B6849" w:rsidRPr="008B6849" w:rsidRDefault="008B6849" w:rsidP="008B6849">
      <w:pPr>
        <w:jc w:val="both"/>
        <w:rPr>
          <w:rFonts w:ascii="Arial" w:hAnsi="Arial" w:cs="Arial"/>
          <w:color w:val="808080" w:themeColor="background1" w:themeShade="80"/>
          <w:sz w:val="16"/>
          <w:szCs w:val="16"/>
        </w:rPr>
      </w:pPr>
    </w:p>
    <w:p w14:paraId="117BCF6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 xml:space="preserve">Ponudnik izpolni vse postavke v ponudbenem predračunu, in sicer na dve decimalni mesti natančno. </w:t>
      </w:r>
    </w:p>
    <w:p w14:paraId="55D11675" w14:textId="77777777" w:rsidR="008B6849" w:rsidRPr="008B6849" w:rsidRDefault="008B6849" w:rsidP="008B6849">
      <w:pPr>
        <w:jc w:val="both"/>
        <w:rPr>
          <w:rFonts w:ascii="Arial" w:hAnsi="Arial" w:cs="Arial"/>
          <w:color w:val="808080" w:themeColor="background1" w:themeShade="80"/>
          <w:sz w:val="16"/>
          <w:szCs w:val="16"/>
        </w:rPr>
      </w:pPr>
    </w:p>
    <w:p w14:paraId="5157777F"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izpolniti vse postavke v predračunu. Če ponudnik cene v posamezno postavko ne vpiše, se šteje, da predmetne postavke ne ponuja in tako ne izpolnjuje vseh zahtev naročnika iz predmetne razpisne dokumentacije.</w:t>
      </w:r>
    </w:p>
    <w:p w14:paraId="239019AE" w14:textId="77777777" w:rsidR="008B6849" w:rsidRPr="008B6849" w:rsidRDefault="008B6849" w:rsidP="008B6849">
      <w:pPr>
        <w:jc w:val="both"/>
        <w:rPr>
          <w:rFonts w:ascii="Arial" w:hAnsi="Arial" w:cs="Arial"/>
          <w:color w:val="808080" w:themeColor="background1" w:themeShade="80"/>
          <w:sz w:val="16"/>
          <w:szCs w:val="16"/>
        </w:rPr>
      </w:pPr>
    </w:p>
    <w:p w14:paraId="6A35FA2E"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Če ponudnik vpiše ceno nič (0) EUR, se šteje, da ponuja postavko brezplačno.</w:t>
      </w:r>
    </w:p>
    <w:p w14:paraId="33CBABFA" w14:textId="77777777" w:rsidR="008B6849" w:rsidRPr="008B6849" w:rsidRDefault="008B6849" w:rsidP="008B6849">
      <w:pPr>
        <w:jc w:val="both"/>
        <w:rPr>
          <w:rFonts w:ascii="Arial" w:hAnsi="Arial" w:cs="Arial"/>
          <w:color w:val="808080" w:themeColor="background1" w:themeShade="80"/>
          <w:sz w:val="16"/>
          <w:szCs w:val="16"/>
        </w:rPr>
      </w:pPr>
    </w:p>
    <w:p w14:paraId="27915390"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ne sme spreminjati vsebine predračuna.</w:t>
      </w:r>
    </w:p>
    <w:p w14:paraId="0D3F8891" w14:textId="77777777" w:rsidR="008B6849" w:rsidRPr="008B6849" w:rsidRDefault="008B6849" w:rsidP="008B6849">
      <w:pPr>
        <w:jc w:val="both"/>
        <w:rPr>
          <w:rFonts w:ascii="Arial" w:hAnsi="Arial" w:cs="Arial"/>
          <w:color w:val="808080" w:themeColor="background1" w:themeShade="80"/>
        </w:rPr>
      </w:pPr>
    </w:p>
    <w:p w14:paraId="2CF6FDB9" w14:textId="42C3741C" w:rsidR="00222092" w:rsidRDefault="00222092" w:rsidP="00222092">
      <w:pPr>
        <w:jc w:val="both"/>
        <w:rPr>
          <w:rFonts w:ascii="Arial" w:hAnsi="Arial" w:cs="Arial"/>
          <w:color w:val="808080" w:themeColor="background1" w:themeShade="80"/>
          <w:sz w:val="16"/>
          <w:szCs w:val="16"/>
        </w:rPr>
      </w:pPr>
      <w:r w:rsidRPr="00222092">
        <w:rPr>
          <w:rFonts w:ascii="Arial" w:hAnsi="Arial" w:cs="Arial"/>
          <w:color w:val="808080" w:themeColor="background1" w:themeShade="80"/>
          <w:sz w:val="16"/>
          <w:szCs w:val="16"/>
        </w:rPr>
        <w:t xml:space="preserve">Cene </w:t>
      </w:r>
      <w:r>
        <w:rPr>
          <w:rFonts w:ascii="Arial" w:hAnsi="Arial" w:cs="Arial"/>
          <w:color w:val="808080" w:themeColor="background1" w:themeShade="80"/>
          <w:sz w:val="16"/>
          <w:szCs w:val="16"/>
        </w:rPr>
        <w:t xml:space="preserve">morajo </w:t>
      </w:r>
      <w:r w:rsidRPr="00222092">
        <w:rPr>
          <w:rFonts w:ascii="Arial" w:hAnsi="Arial" w:cs="Arial"/>
          <w:color w:val="808080" w:themeColor="background1" w:themeShade="80"/>
          <w:sz w:val="16"/>
          <w:szCs w:val="16"/>
        </w:rPr>
        <w:t>zajema</w:t>
      </w:r>
      <w:r>
        <w:rPr>
          <w:rFonts w:ascii="Arial" w:hAnsi="Arial" w:cs="Arial"/>
          <w:color w:val="808080" w:themeColor="background1" w:themeShade="80"/>
          <w:sz w:val="16"/>
          <w:szCs w:val="16"/>
        </w:rPr>
        <w:t>ti</w:t>
      </w:r>
      <w:r w:rsidRPr="00222092">
        <w:rPr>
          <w:rFonts w:ascii="Arial" w:hAnsi="Arial" w:cs="Arial"/>
          <w:color w:val="808080" w:themeColor="background1" w:themeShade="80"/>
          <w:sz w:val="16"/>
          <w:szCs w:val="16"/>
        </w:rPr>
        <w:t xml:space="preserve"> vse materialne in nematerialne stroške, ki so potrebni za kakovostno in pravočasno izvedbo naročenih storitev (zavarovalne stroške, pripravo strojev in vozil, premik vozil, strojev in delavcev na odsek, kjer posamezni izvajalec izvaja storitve, stroške ureditve </w:t>
      </w:r>
      <w:r w:rsidR="004978DD">
        <w:rPr>
          <w:rFonts w:ascii="Arial" w:hAnsi="Arial" w:cs="Arial"/>
          <w:color w:val="808080" w:themeColor="background1" w:themeShade="80"/>
          <w:sz w:val="16"/>
          <w:szCs w:val="16"/>
        </w:rPr>
        <w:t>delovišča</w:t>
      </w:r>
      <w:r w:rsidRPr="00222092">
        <w:rPr>
          <w:rFonts w:ascii="Arial" w:hAnsi="Arial" w:cs="Arial"/>
          <w:color w:val="808080" w:themeColor="background1" w:themeShade="80"/>
          <w:sz w:val="16"/>
          <w:szCs w:val="16"/>
        </w:rPr>
        <w:t xml:space="preserve">, </w:t>
      </w:r>
      <w:r w:rsidR="004978DD">
        <w:rPr>
          <w:rFonts w:ascii="Arial" w:hAnsi="Arial" w:cs="Arial"/>
          <w:color w:val="808080" w:themeColor="background1" w:themeShade="80"/>
          <w:sz w:val="16"/>
          <w:szCs w:val="16"/>
        </w:rPr>
        <w:t xml:space="preserve">vodenje </w:t>
      </w:r>
      <w:r w:rsidRPr="00222092">
        <w:rPr>
          <w:rFonts w:ascii="Arial" w:hAnsi="Arial" w:cs="Arial"/>
          <w:color w:val="808080" w:themeColor="background1" w:themeShade="80"/>
          <w:sz w:val="16"/>
          <w:szCs w:val="16"/>
        </w:rPr>
        <w:t>evidenc, stroške dajatev v primeru podjemnih pogodb, ipd.)</w:t>
      </w:r>
    </w:p>
    <w:p w14:paraId="28436D9E" w14:textId="77777777" w:rsidR="00C626E1" w:rsidRDefault="00C626E1" w:rsidP="00222092">
      <w:pPr>
        <w:jc w:val="both"/>
        <w:rPr>
          <w:rFonts w:ascii="Arial" w:hAnsi="Arial" w:cs="Arial"/>
          <w:color w:val="808080" w:themeColor="background1" w:themeShade="80"/>
          <w:sz w:val="16"/>
          <w:szCs w:val="16"/>
        </w:rPr>
      </w:pPr>
    </w:p>
    <w:p w14:paraId="17FD164C" w14:textId="352D3A12" w:rsidR="00C626E1" w:rsidRPr="00C626E1" w:rsidRDefault="00C626E1" w:rsidP="00222092">
      <w:pPr>
        <w:jc w:val="both"/>
        <w:rPr>
          <w:rFonts w:ascii="Arial" w:hAnsi="Arial" w:cs="Arial"/>
          <w:color w:val="808080" w:themeColor="background1" w:themeShade="80"/>
          <w:sz w:val="16"/>
          <w:szCs w:val="16"/>
        </w:rPr>
      </w:pPr>
      <w:r w:rsidRPr="00C626E1">
        <w:rPr>
          <w:rFonts w:ascii="Arial" w:hAnsi="Arial" w:cs="Arial"/>
          <w:color w:val="808080" w:themeColor="background1" w:themeShade="80"/>
          <w:sz w:val="16"/>
          <w:szCs w:val="16"/>
        </w:rPr>
        <w:t>Cene v ponudbenem predračunu nespremenjene veljajo eno leto po podpisu okvirnega sporazuma.</w:t>
      </w:r>
    </w:p>
    <w:p w14:paraId="2F426A50" w14:textId="77777777" w:rsidR="00222092" w:rsidRPr="008B6849" w:rsidRDefault="00222092" w:rsidP="008B6849">
      <w:pPr>
        <w:jc w:val="both"/>
        <w:rPr>
          <w:rFonts w:ascii="Arial" w:hAnsi="Arial" w:cs="Arial"/>
          <w:color w:val="808080" w:themeColor="background1" w:themeShade="80"/>
          <w:sz w:val="16"/>
          <w:szCs w:val="16"/>
        </w:rPr>
      </w:pPr>
    </w:p>
    <w:p w14:paraId="5E01FB4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V primeru, da bo naročnik pri pregledu in ocenjevanju ponudb odkril očitne računske napake, bo ravnal v skladu s sedmim odstavkom 89. člena ZJN-3.</w:t>
      </w:r>
    </w:p>
    <w:p w14:paraId="0D126E8D" w14:textId="77777777" w:rsidR="008B6849" w:rsidRPr="00867CBF" w:rsidRDefault="008B6849" w:rsidP="008B6849">
      <w:pPr>
        <w:jc w:val="both"/>
        <w:rPr>
          <w:rFonts w:ascii="Arial" w:hAnsi="Arial" w:cs="Arial"/>
        </w:rPr>
      </w:pPr>
    </w:p>
    <w:p w14:paraId="4BC96F2E" w14:textId="77777777" w:rsidR="008B6849" w:rsidRDefault="008B6849" w:rsidP="00767B45">
      <w:pPr>
        <w:rPr>
          <w:rFonts w:ascii="Arial" w:hAnsi="Arial" w:cs="Arial"/>
        </w:rPr>
      </w:pPr>
    </w:p>
    <w:p w14:paraId="1BDCB4EF" w14:textId="77777777" w:rsidR="002D4120" w:rsidRPr="007509BB" w:rsidRDefault="002D4120" w:rsidP="00767B45">
      <w:pPr>
        <w:jc w:val="both"/>
        <w:rPr>
          <w:rFonts w:cstheme="minorHAnsi"/>
        </w:rPr>
      </w:pPr>
    </w:p>
    <w:p w14:paraId="7D15E72C" w14:textId="77777777" w:rsidR="002D4120" w:rsidRPr="007509BB" w:rsidRDefault="002D4120" w:rsidP="00767B45">
      <w:pPr>
        <w:jc w:val="both"/>
        <w:rPr>
          <w:rFonts w:cstheme="minorHAnsi"/>
        </w:rPr>
      </w:pPr>
    </w:p>
    <w:p w14:paraId="4C528595" w14:textId="77777777" w:rsidR="002D4120" w:rsidRPr="007509BB" w:rsidRDefault="002D4120" w:rsidP="00767B45">
      <w:pPr>
        <w:jc w:val="both"/>
        <w:rPr>
          <w:rFonts w:cstheme="minorHAnsi"/>
        </w:rPr>
      </w:pPr>
    </w:p>
    <w:p w14:paraId="14DB960C" w14:textId="77777777" w:rsidR="002D4120" w:rsidRPr="007509BB" w:rsidRDefault="002D4120" w:rsidP="00767B45">
      <w:pPr>
        <w:jc w:val="both"/>
        <w:rPr>
          <w:rFonts w:cstheme="minorHAnsi"/>
        </w:rPr>
      </w:pPr>
    </w:p>
    <w:p w14:paraId="471819EF" w14:textId="77777777" w:rsidR="002D4120" w:rsidRPr="007509BB" w:rsidRDefault="002D4120" w:rsidP="00767B45">
      <w:pPr>
        <w:jc w:val="both"/>
        <w:rPr>
          <w:rFonts w:cstheme="minorHAnsi"/>
        </w:rPr>
      </w:pPr>
    </w:p>
    <w:p w14:paraId="02A7BBEC" w14:textId="77777777" w:rsidR="002D4120" w:rsidRDefault="002D4120" w:rsidP="00767B45">
      <w:pPr>
        <w:jc w:val="both"/>
        <w:rPr>
          <w:rFonts w:cstheme="minorHAnsi"/>
        </w:rPr>
      </w:pPr>
    </w:p>
    <w:p w14:paraId="77E0F4E5" w14:textId="77777777" w:rsidR="002D4120" w:rsidRDefault="002D4120" w:rsidP="00767B45">
      <w:pPr>
        <w:jc w:val="both"/>
        <w:rPr>
          <w:rFonts w:cstheme="minorHAnsi"/>
        </w:rPr>
      </w:pPr>
    </w:p>
    <w:p w14:paraId="0C1FDCD3" w14:textId="77777777" w:rsidR="002D4120" w:rsidRPr="007509BB" w:rsidRDefault="002D4120" w:rsidP="00767B45">
      <w:pPr>
        <w:jc w:val="both"/>
        <w:rPr>
          <w:rFonts w:cstheme="minorHAnsi"/>
        </w:rPr>
      </w:pPr>
    </w:p>
    <w:p w14:paraId="3D6736C9" w14:textId="77777777" w:rsidR="002D4120" w:rsidRPr="007509BB" w:rsidRDefault="002D4120" w:rsidP="00767B45">
      <w:pPr>
        <w:jc w:val="both"/>
        <w:rPr>
          <w:rFonts w:cstheme="minorHAnsi"/>
          <w:b/>
          <w:bCs/>
          <w:i/>
          <w:iCs/>
          <w:color w:val="7F7F7F" w:themeColor="text1" w:themeTint="80"/>
          <w:sz w:val="18"/>
          <w:szCs w:val="18"/>
        </w:rPr>
      </w:pPr>
    </w:p>
    <w:p w14:paraId="26239D00" w14:textId="77777777" w:rsidR="0092031C" w:rsidRDefault="0092031C" w:rsidP="00767B45">
      <w:pPr>
        <w:jc w:val="both"/>
        <w:rPr>
          <w:rFonts w:ascii="Arial" w:hAnsi="Arial" w:cs="Arial"/>
          <w:b/>
          <w:bCs/>
          <w:i/>
          <w:iCs/>
          <w:color w:val="7F7F7F" w:themeColor="text1" w:themeTint="80"/>
        </w:rPr>
      </w:pPr>
    </w:p>
    <w:p w14:paraId="35DC1B91" w14:textId="77777777" w:rsidR="0092031C" w:rsidRDefault="0092031C" w:rsidP="00767B45">
      <w:pPr>
        <w:jc w:val="both"/>
        <w:rPr>
          <w:rFonts w:ascii="Arial" w:hAnsi="Arial" w:cs="Arial"/>
          <w:b/>
          <w:bCs/>
          <w:i/>
          <w:iCs/>
          <w:color w:val="7F7F7F" w:themeColor="text1" w:themeTint="80"/>
        </w:rPr>
      </w:pPr>
    </w:p>
    <w:p w14:paraId="04F8CCB1" w14:textId="77777777" w:rsidR="0092031C" w:rsidRDefault="0092031C" w:rsidP="00767B45">
      <w:pPr>
        <w:jc w:val="both"/>
        <w:rPr>
          <w:rFonts w:ascii="Arial" w:hAnsi="Arial" w:cs="Arial"/>
          <w:b/>
          <w:bCs/>
          <w:i/>
          <w:iCs/>
          <w:color w:val="7F7F7F" w:themeColor="text1" w:themeTint="80"/>
        </w:rPr>
      </w:pPr>
    </w:p>
    <w:p w14:paraId="168C512E" w14:textId="77777777" w:rsidR="0092031C" w:rsidRDefault="0092031C" w:rsidP="00767B45">
      <w:pPr>
        <w:jc w:val="both"/>
        <w:rPr>
          <w:rFonts w:ascii="Arial" w:hAnsi="Arial" w:cs="Arial"/>
          <w:b/>
          <w:bCs/>
          <w:i/>
          <w:iCs/>
          <w:color w:val="7F7F7F" w:themeColor="text1" w:themeTint="80"/>
        </w:rPr>
      </w:pPr>
    </w:p>
    <w:p w14:paraId="17E84F83" w14:textId="77777777" w:rsidR="0092031C" w:rsidRDefault="0092031C" w:rsidP="00767B45">
      <w:pPr>
        <w:jc w:val="both"/>
        <w:rPr>
          <w:rFonts w:ascii="Arial" w:hAnsi="Arial" w:cs="Arial"/>
          <w:b/>
          <w:bCs/>
          <w:i/>
          <w:iCs/>
          <w:color w:val="7F7F7F" w:themeColor="text1" w:themeTint="80"/>
        </w:rPr>
      </w:pPr>
    </w:p>
    <w:p w14:paraId="7E867EEB" w14:textId="77777777" w:rsidR="0092031C" w:rsidRDefault="0092031C" w:rsidP="00767B45">
      <w:pPr>
        <w:jc w:val="both"/>
        <w:rPr>
          <w:rFonts w:ascii="Arial" w:hAnsi="Arial" w:cs="Arial"/>
          <w:b/>
          <w:bCs/>
          <w:i/>
          <w:iCs/>
          <w:color w:val="7F7F7F" w:themeColor="text1" w:themeTint="80"/>
        </w:rPr>
      </w:pPr>
    </w:p>
    <w:p w14:paraId="4672F91D" w14:textId="77777777" w:rsidR="0092031C" w:rsidRDefault="0092031C" w:rsidP="00767B45">
      <w:pPr>
        <w:jc w:val="both"/>
        <w:rPr>
          <w:rFonts w:ascii="Arial" w:hAnsi="Arial" w:cs="Arial"/>
          <w:b/>
          <w:bCs/>
          <w:i/>
          <w:iCs/>
          <w:color w:val="7F7F7F" w:themeColor="text1" w:themeTint="80"/>
        </w:rPr>
      </w:pPr>
    </w:p>
    <w:p w14:paraId="78FA675C" w14:textId="77777777" w:rsidR="0092031C" w:rsidRDefault="0092031C" w:rsidP="00767B45">
      <w:pPr>
        <w:jc w:val="both"/>
        <w:rPr>
          <w:rFonts w:ascii="Arial" w:hAnsi="Arial" w:cs="Arial"/>
          <w:b/>
          <w:bCs/>
          <w:i/>
          <w:iCs/>
          <w:color w:val="7F7F7F" w:themeColor="text1" w:themeTint="80"/>
        </w:rPr>
      </w:pPr>
    </w:p>
    <w:p w14:paraId="20C91665" w14:textId="77777777" w:rsidR="0092031C" w:rsidRDefault="0092031C" w:rsidP="00767B45">
      <w:pPr>
        <w:jc w:val="both"/>
        <w:rPr>
          <w:rFonts w:ascii="Arial" w:hAnsi="Arial" w:cs="Arial"/>
          <w:b/>
          <w:bCs/>
          <w:i/>
          <w:iCs/>
          <w:color w:val="7F7F7F" w:themeColor="text1" w:themeTint="80"/>
        </w:rPr>
      </w:pPr>
    </w:p>
    <w:p w14:paraId="35C34863" w14:textId="77777777" w:rsidR="0092031C" w:rsidRDefault="0092031C" w:rsidP="00767B45">
      <w:pPr>
        <w:jc w:val="both"/>
        <w:rPr>
          <w:rFonts w:ascii="Arial" w:hAnsi="Arial" w:cs="Arial"/>
          <w:b/>
          <w:bCs/>
          <w:i/>
          <w:iCs/>
          <w:color w:val="7F7F7F" w:themeColor="text1" w:themeTint="80"/>
        </w:rPr>
      </w:pPr>
    </w:p>
    <w:p w14:paraId="26BED8E7" w14:textId="77777777" w:rsidR="0092031C" w:rsidRDefault="0092031C" w:rsidP="00767B45">
      <w:pPr>
        <w:jc w:val="both"/>
        <w:rPr>
          <w:rFonts w:ascii="Arial" w:hAnsi="Arial" w:cs="Arial"/>
          <w:b/>
          <w:bCs/>
          <w:i/>
          <w:iCs/>
          <w:color w:val="7F7F7F" w:themeColor="text1" w:themeTint="80"/>
        </w:rPr>
      </w:pPr>
    </w:p>
    <w:p w14:paraId="7E9E6B73" w14:textId="77777777" w:rsidR="0092031C" w:rsidRDefault="0092031C" w:rsidP="00767B45">
      <w:pPr>
        <w:jc w:val="both"/>
        <w:rPr>
          <w:rFonts w:ascii="Arial" w:hAnsi="Arial" w:cs="Arial"/>
          <w:b/>
          <w:bCs/>
          <w:i/>
          <w:iCs/>
          <w:color w:val="7F7F7F" w:themeColor="text1" w:themeTint="80"/>
        </w:rPr>
      </w:pPr>
    </w:p>
    <w:p w14:paraId="257961A2" w14:textId="77777777" w:rsidR="0092031C" w:rsidRDefault="0092031C" w:rsidP="00767B45">
      <w:pPr>
        <w:jc w:val="both"/>
        <w:rPr>
          <w:rFonts w:ascii="Arial" w:hAnsi="Arial" w:cs="Arial"/>
          <w:b/>
          <w:bCs/>
          <w:i/>
          <w:iCs/>
          <w:color w:val="7F7F7F" w:themeColor="text1" w:themeTint="80"/>
        </w:rPr>
      </w:pPr>
    </w:p>
    <w:p w14:paraId="196227BF" w14:textId="6FF4548C" w:rsidR="00A858B3" w:rsidRDefault="002D4120" w:rsidP="00767B45">
      <w:pPr>
        <w:jc w:val="both"/>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3872A605" w14:textId="55C92F50" w:rsidR="004668A9" w:rsidRDefault="004668A9" w:rsidP="00767B45">
      <w:pPr>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IZJAVA </w:t>
      </w:r>
      <w:r w:rsidR="008336E3">
        <w:rPr>
          <w:rFonts w:ascii="Arial" w:hAnsi="Arial" w:cs="Arial"/>
          <w:b/>
          <w:bCs/>
          <w:shd w:val="clear" w:color="auto" w:fill="D9E2F3" w:themeFill="accent5" w:themeFillTint="33"/>
        </w:rPr>
        <w:t>ZA GOSPODARSKI SUBJEKT</w:t>
      </w:r>
      <w:r w:rsidR="00686197">
        <w:rPr>
          <w:rFonts w:ascii="Arial" w:hAnsi="Arial" w:cs="Arial"/>
          <w:b/>
          <w:bCs/>
          <w:shd w:val="clear" w:color="auto" w:fill="D9E2F3" w:themeFill="accent5" w:themeFillTint="33"/>
        </w:rPr>
        <w:t xml:space="preserve"> – IZKLJUČITVENI RAZLOG</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t xml:space="preserve">      Obrazec </w:t>
      </w:r>
      <w:r w:rsidR="0032416C">
        <w:rPr>
          <w:rFonts w:ascii="Arial" w:hAnsi="Arial" w:cs="Arial"/>
          <w:b/>
          <w:bCs/>
          <w:shd w:val="clear" w:color="auto" w:fill="D9E2F3" w:themeFill="accent5" w:themeFillTint="33"/>
        </w:rPr>
        <w:t>5</w:t>
      </w:r>
    </w:p>
    <w:p w14:paraId="002D41D9" w14:textId="6343E3D8" w:rsidR="00B93AF8" w:rsidRDefault="00B93AF8" w:rsidP="00767B45">
      <w:pPr>
        <w:jc w:val="both"/>
        <w:rPr>
          <w:rFonts w:ascii="Arial" w:hAnsi="Arial" w:cs="Arial"/>
          <w:b/>
          <w:bCs/>
          <w:shd w:val="clear" w:color="auto" w:fill="D9E2F3" w:themeFill="accent5" w:themeFillTint="33"/>
        </w:rPr>
      </w:pPr>
    </w:p>
    <w:p w14:paraId="3CADE641" w14:textId="77777777" w:rsidR="007E4D56" w:rsidRDefault="007E4D56" w:rsidP="00767B45">
      <w:pPr>
        <w:jc w:val="both"/>
        <w:rPr>
          <w:rFonts w:ascii="Arial" w:hAnsi="Arial" w:cs="Arial"/>
          <w:color w:val="7F7F7F" w:themeColor="text1" w:themeTint="80"/>
          <w:sz w:val="21"/>
          <w:szCs w:val="21"/>
        </w:rPr>
      </w:pPr>
    </w:p>
    <w:p w14:paraId="55177608" w14:textId="7E309D97" w:rsidR="008336E3" w:rsidRDefault="008336E3" w:rsidP="008336E3">
      <w:pPr>
        <w:pStyle w:val="HTML-oblikovano"/>
        <w:jc w:val="center"/>
        <w:rPr>
          <w:rFonts w:ascii="Arial" w:hAnsi="Arial" w:cs="Arial"/>
          <w:color w:val="auto"/>
          <w:sz w:val="20"/>
          <w:szCs w:val="20"/>
        </w:rPr>
      </w:pPr>
      <w:r>
        <w:rPr>
          <w:rFonts w:ascii="Arial" w:hAnsi="Arial" w:cs="Arial"/>
          <w:b/>
          <w:color w:val="auto"/>
          <w:sz w:val="20"/>
          <w:szCs w:val="20"/>
          <w:u w:val="single"/>
        </w:rPr>
        <w:t xml:space="preserve">IZJAVA ZA GOSPODARSKI SUBJEKT </w:t>
      </w:r>
      <w:r w:rsidR="00686197">
        <w:rPr>
          <w:rFonts w:ascii="Arial" w:hAnsi="Arial" w:cs="Arial"/>
          <w:b/>
          <w:color w:val="auto"/>
          <w:sz w:val="20"/>
          <w:szCs w:val="20"/>
          <w:u w:val="single"/>
        </w:rPr>
        <w:t>– IZKLJUČITVENI RAZLOG</w:t>
      </w:r>
    </w:p>
    <w:p w14:paraId="3227E0F4" w14:textId="4779E677" w:rsidR="008336E3" w:rsidRPr="00686197" w:rsidRDefault="008336E3" w:rsidP="001451C5">
      <w:pPr>
        <w:pStyle w:val="HTML-oblikovano"/>
        <w:jc w:val="center"/>
        <w:rPr>
          <w:rFonts w:ascii="Arial" w:hAnsi="Arial" w:cs="Arial"/>
          <w:b/>
          <w:color w:val="808080" w:themeColor="background1" w:themeShade="80"/>
          <w:sz w:val="20"/>
          <w:szCs w:val="20"/>
          <w:u w:val="single"/>
        </w:rPr>
      </w:pPr>
      <w:r w:rsidRPr="00686197">
        <w:rPr>
          <w:rFonts w:ascii="Arial" w:hAnsi="Arial" w:cs="Arial"/>
          <w:b/>
          <w:color w:val="808080" w:themeColor="background1" w:themeShade="80"/>
          <w:sz w:val="20"/>
          <w:szCs w:val="20"/>
          <w:u w:val="single"/>
        </w:rPr>
        <w:t>(samostojni ponudnik; ponudnik v skupni ponudbi; podizvajalec; subjekt, katerih zmogljivosti namerava uporabiti ponudnik)</w:t>
      </w:r>
    </w:p>
    <w:p w14:paraId="2ED68030" w14:textId="77777777" w:rsidR="008336E3" w:rsidRDefault="008336E3" w:rsidP="008336E3">
      <w:pPr>
        <w:pStyle w:val="HTML-oblikovano"/>
        <w:jc w:val="center"/>
        <w:rPr>
          <w:rFonts w:ascii="Arial" w:hAnsi="Arial" w:cs="Arial"/>
          <w:b/>
          <w:color w:val="auto"/>
          <w:sz w:val="20"/>
          <w:szCs w:val="20"/>
          <w:u w:val="single"/>
        </w:rPr>
      </w:pPr>
    </w:p>
    <w:p w14:paraId="021559F4" w14:textId="77777777" w:rsidR="00686197" w:rsidRDefault="00686197" w:rsidP="008336E3">
      <w:pPr>
        <w:tabs>
          <w:tab w:val="left" w:pos="426"/>
        </w:tabs>
        <w:contextualSpacing/>
        <w:jc w:val="both"/>
        <w:rPr>
          <w:rFonts w:ascii="Arial" w:hAnsi="Arial" w:cs="Arial"/>
        </w:rPr>
      </w:pPr>
    </w:p>
    <w:p w14:paraId="0395EFF9" w14:textId="16AAB434" w:rsidR="008336E3" w:rsidRDefault="008336E3" w:rsidP="008336E3">
      <w:pPr>
        <w:tabs>
          <w:tab w:val="left" w:pos="426"/>
        </w:tabs>
        <w:contextualSpacing/>
        <w:jc w:val="both"/>
        <w:rPr>
          <w:rFonts w:ascii="Arial" w:hAnsi="Arial" w:cs="Arial"/>
        </w:rPr>
      </w:pPr>
      <w:r w:rsidRPr="000D523E">
        <w:rPr>
          <w:rFonts w:ascii="Arial" w:hAnsi="Arial" w:cs="Arial"/>
        </w:rPr>
        <w:t>PONUDNIK:  __________________________</w:t>
      </w:r>
      <w:r w:rsidR="00686197">
        <w:rPr>
          <w:rFonts w:ascii="Arial" w:hAnsi="Arial" w:cs="Arial"/>
        </w:rPr>
        <w:t xml:space="preserve"> v zvezi z javnim naročilom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68619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w:t>
      </w:r>
      <w:r w:rsidR="009C3C4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LETU 202</w:t>
      </w:r>
      <w:r w:rsidR="0032416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p w14:paraId="3E7ADE42" w14:textId="77777777" w:rsidR="008336E3" w:rsidRPr="000D523E" w:rsidRDefault="008336E3" w:rsidP="008336E3">
      <w:pPr>
        <w:tabs>
          <w:tab w:val="left" w:pos="426"/>
        </w:tabs>
        <w:contextualSpacing/>
        <w:jc w:val="both"/>
        <w:rPr>
          <w:rFonts w:ascii="Arial" w:hAnsi="Arial" w:cs="Arial"/>
        </w:rPr>
      </w:pPr>
    </w:p>
    <w:p w14:paraId="1D006B98" w14:textId="11EB906C" w:rsidR="008336E3" w:rsidRDefault="00686197" w:rsidP="008336E3">
      <w:pPr>
        <w:widowControl w:val="0"/>
        <w:autoSpaceDE w:val="0"/>
        <w:rPr>
          <w:rFonts w:ascii="Arial" w:hAnsi="Arial" w:cs="Arial"/>
        </w:rPr>
      </w:pPr>
      <w:r>
        <w:rPr>
          <w:rFonts w:ascii="Arial" w:hAnsi="Arial" w:cs="Arial"/>
        </w:rPr>
        <w:t>s</w:t>
      </w:r>
      <w:r w:rsidR="008336E3" w:rsidRPr="008336E3">
        <w:rPr>
          <w:rFonts w:ascii="Arial" w:hAnsi="Arial" w:cs="Arial"/>
        </w:rPr>
        <w:t xml:space="preserve"> podpisom te izjave pod kazensko in materialno odgovornostjo izjavljam, da:</w:t>
      </w:r>
    </w:p>
    <w:p w14:paraId="1E81898D" w14:textId="77777777" w:rsidR="00686197" w:rsidRPr="008336E3" w:rsidRDefault="00686197" w:rsidP="008336E3">
      <w:pPr>
        <w:widowControl w:val="0"/>
        <w:autoSpaceDE w:val="0"/>
        <w:rPr>
          <w:rFonts w:ascii="Arial" w:hAnsi="Arial" w:cs="Arial"/>
        </w:rPr>
      </w:pPr>
    </w:p>
    <w:p w14:paraId="59C75130" w14:textId="73372DC8" w:rsidR="008336E3" w:rsidRPr="008336E3" w:rsidRDefault="008336E3" w:rsidP="00CE2B68">
      <w:pPr>
        <w:numPr>
          <w:ilvl w:val="0"/>
          <w:numId w:val="24"/>
        </w:numPr>
        <w:suppressAutoHyphens/>
        <w:rPr>
          <w:rFonts w:ascii="Arial" w:hAnsi="Arial" w:cs="Arial"/>
        </w:rPr>
      </w:pPr>
      <w:r w:rsidRPr="008336E3">
        <w:rPr>
          <w:rFonts w:ascii="Arial" w:hAnsi="Arial" w:cs="Arial"/>
        </w:rPr>
        <w:t>navajam ukrepe, s katerimi lahko dokažem svojo zanesljivost kljub obstoju razloga za izključitev iz prvega odstavka 75. člena ZJN-3:</w:t>
      </w:r>
      <w:r w:rsidR="00686197">
        <w:rPr>
          <w:rFonts w:ascii="Arial" w:hAnsi="Arial" w:cs="Arial"/>
        </w:rPr>
        <w:t xml:space="preserve"> </w:t>
      </w:r>
      <w:r w:rsidRPr="008336E3">
        <w:rPr>
          <w:rFonts w:ascii="Arial" w:hAnsi="Arial" w:cs="Arial"/>
        </w:rPr>
        <w:t xml:space="preserve"> _______________________________________________</w:t>
      </w:r>
      <w:r w:rsidR="00594FC4">
        <w:rPr>
          <w:rFonts w:ascii="Arial" w:hAnsi="Arial" w:cs="Arial"/>
        </w:rPr>
        <w:t>___________________________</w:t>
      </w:r>
    </w:p>
    <w:p w14:paraId="4E82859D" w14:textId="77777777" w:rsid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4DAB612F" w14:textId="77777777" w:rsidR="00686197" w:rsidRPr="008336E3" w:rsidRDefault="00686197" w:rsidP="008336E3">
      <w:pPr>
        <w:suppressAutoHyphens/>
        <w:ind w:left="720"/>
        <w:jc w:val="both"/>
        <w:rPr>
          <w:rFonts w:ascii="Arial" w:hAnsi="Arial" w:cs="Arial"/>
        </w:rPr>
      </w:pPr>
    </w:p>
    <w:p w14:paraId="004CB673" w14:textId="46AFFCB4" w:rsidR="008336E3" w:rsidRPr="008336E3" w:rsidRDefault="008336E3" w:rsidP="00CE2B68">
      <w:pPr>
        <w:numPr>
          <w:ilvl w:val="0"/>
          <w:numId w:val="24"/>
        </w:numPr>
        <w:suppressAutoHyphens/>
        <w:rPr>
          <w:rFonts w:ascii="Arial" w:hAnsi="Arial" w:cs="Arial"/>
        </w:rPr>
      </w:pPr>
      <w:r w:rsidRPr="008336E3">
        <w:rPr>
          <w:rFonts w:ascii="Arial" w:hAnsi="Arial" w:cs="Arial"/>
        </w:rPr>
        <w:t>navajam ukrepe, s katerimi lahko dokažem svojo zanesljivost kljub obstoju razloga za izključitev iz četrtega odstavka 75. člena ZJN-3: ______________________________________________</w:t>
      </w:r>
      <w:r w:rsidR="00594FC4">
        <w:rPr>
          <w:rFonts w:ascii="Arial" w:hAnsi="Arial" w:cs="Arial"/>
        </w:rPr>
        <w:t>____________________________</w:t>
      </w:r>
    </w:p>
    <w:p w14:paraId="1A000829" w14:textId="77777777" w:rsidR="008336E3" w:rsidRP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0E45D116" w14:textId="77777777" w:rsidR="008336E3" w:rsidRPr="008336E3" w:rsidRDefault="008336E3" w:rsidP="008336E3">
      <w:pPr>
        <w:pStyle w:val="Odstavekseznama"/>
        <w:ind w:left="720"/>
        <w:rPr>
          <w:rFonts w:ascii="Arial" w:hAnsi="Arial" w:cs="Arial"/>
        </w:rPr>
      </w:pPr>
    </w:p>
    <w:p w14:paraId="16D8E33B" w14:textId="77777777" w:rsidR="008336E3" w:rsidRDefault="008336E3" w:rsidP="008336E3">
      <w:pPr>
        <w:jc w:val="both"/>
        <w:rPr>
          <w:rFonts w:ascii="Arial" w:hAnsi="Arial" w:cs="Arial"/>
        </w:rPr>
      </w:pPr>
    </w:p>
    <w:p w14:paraId="49A2D6F2" w14:textId="77777777" w:rsidR="00594FC4" w:rsidRPr="00FB089E" w:rsidRDefault="00594FC4" w:rsidP="00594FC4">
      <w:pPr>
        <w:rPr>
          <w:rFonts w:ascii="Arial" w:eastAsia="Calibri" w:hAnsi="Arial" w:cs="Arial"/>
          <w:color w:val="000000"/>
        </w:rPr>
      </w:pPr>
    </w:p>
    <w:p w14:paraId="071CDD7B" w14:textId="77777777" w:rsidR="00594FC4" w:rsidRPr="00FB089E" w:rsidRDefault="00594FC4" w:rsidP="00594FC4">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5611E9D5" w14:textId="77777777" w:rsidR="00686197" w:rsidRDefault="00686197" w:rsidP="00594FC4">
      <w:pPr>
        <w:jc w:val="both"/>
        <w:rPr>
          <w:rFonts w:ascii="Arial" w:eastAsia="Calibri" w:hAnsi="Arial" w:cs="Arial"/>
        </w:rPr>
      </w:pPr>
    </w:p>
    <w:p w14:paraId="46AB357C" w14:textId="77777777" w:rsidR="00686197" w:rsidRDefault="00686197" w:rsidP="00594FC4">
      <w:pPr>
        <w:jc w:val="both"/>
        <w:rPr>
          <w:rFonts w:ascii="Arial" w:eastAsia="Calibri" w:hAnsi="Arial" w:cs="Arial"/>
        </w:rPr>
      </w:pPr>
    </w:p>
    <w:p w14:paraId="0F3EB4D6" w14:textId="77777777" w:rsidR="00686197" w:rsidRDefault="00686197" w:rsidP="00594FC4">
      <w:pPr>
        <w:jc w:val="both"/>
        <w:rPr>
          <w:rFonts w:ascii="Arial" w:eastAsia="Calibri" w:hAnsi="Arial" w:cs="Arial"/>
        </w:rPr>
      </w:pPr>
    </w:p>
    <w:p w14:paraId="2F6B32DF" w14:textId="561D29DE" w:rsidR="00686197" w:rsidRDefault="001C150A" w:rsidP="00594FC4">
      <w:pPr>
        <w:jc w:val="both"/>
        <w:rPr>
          <w:rFonts w:ascii="Arial" w:eastAsia="Calibri" w:hAnsi="Arial" w:cs="Arial"/>
        </w:rPr>
      </w:pPr>
      <w:r w:rsidRPr="006D1243">
        <w:rPr>
          <w:rFonts w:ascii="Arial" w:hAnsi="Arial" w:cs="Arial"/>
          <w:i/>
          <w:iCs/>
          <w:color w:val="808080" w:themeColor="background1" w:themeShade="80"/>
          <w:sz w:val="16"/>
          <w:szCs w:val="16"/>
        </w:rPr>
        <w:t xml:space="preserve">NAVODILO: Gospodarski subjekt </w:t>
      </w:r>
      <w:r>
        <w:rPr>
          <w:rFonts w:ascii="Arial" w:hAnsi="Arial" w:cs="Arial"/>
          <w:i/>
          <w:iCs/>
          <w:color w:val="808080" w:themeColor="background1" w:themeShade="80"/>
          <w:sz w:val="16"/>
          <w:szCs w:val="16"/>
        </w:rPr>
        <w:t xml:space="preserve">obrazec izpolni, če je obstajajo razlogi za izključitev iz 1. in 4. odstavka </w:t>
      </w:r>
      <w:r w:rsidR="001D342B">
        <w:rPr>
          <w:rFonts w:ascii="Arial" w:hAnsi="Arial" w:cs="Arial"/>
          <w:i/>
          <w:iCs/>
          <w:color w:val="808080" w:themeColor="background1" w:themeShade="80"/>
          <w:sz w:val="16"/>
          <w:szCs w:val="16"/>
        </w:rPr>
        <w:t xml:space="preserve">75. člena </w:t>
      </w:r>
      <w:r>
        <w:rPr>
          <w:rFonts w:ascii="Arial" w:hAnsi="Arial" w:cs="Arial"/>
          <w:i/>
          <w:iCs/>
          <w:color w:val="808080" w:themeColor="background1" w:themeShade="80"/>
          <w:sz w:val="16"/>
          <w:szCs w:val="16"/>
        </w:rPr>
        <w:t xml:space="preserve">ZJN-3. </w:t>
      </w:r>
    </w:p>
    <w:p w14:paraId="01B06658" w14:textId="77777777" w:rsidR="00686197" w:rsidRDefault="00686197" w:rsidP="00594FC4">
      <w:pPr>
        <w:jc w:val="both"/>
        <w:rPr>
          <w:rFonts w:ascii="Arial" w:eastAsia="Calibri" w:hAnsi="Arial" w:cs="Arial"/>
        </w:rPr>
      </w:pPr>
    </w:p>
    <w:p w14:paraId="728A0528" w14:textId="77777777" w:rsidR="00686197" w:rsidRDefault="00686197" w:rsidP="00594FC4">
      <w:pPr>
        <w:jc w:val="both"/>
        <w:rPr>
          <w:rFonts w:ascii="Arial" w:eastAsia="Calibri" w:hAnsi="Arial" w:cs="Arial"/>
        </w:rPr>
      </w:pPr>
    </w:p>
    <w:p w14:paraId="507C205C" w14:textId="77777777" w:rsidR="00686197" w:rsidRDefault="00686197" w:rsidP="00594FC4">
      <w:pPr>
        <w:jc w:val="both"/>
        <w:rPr>
          <w:rFonts w:ascii="Arial" w:eastAsia="Calibri" w:hAnsi="Arial" w:cs="Arial"/>
        </w:rPr>
      </w:pPr>
    </w:p>
    <w:p w14:paraId="1BBAE225" w14:textId="77777777" w:rsidR="00686197" w:rsidRDefault="00686197" w:rsidP="00594FC4">
      <w:pPr>
        <w:jc w:val="both"/>
        <w:rPr>
          <w:rFonts w:ascii="Arial" w:eastAsia="Calibri" w:hAnsi="Arial" w:cs="Arial"/>
        </w:rPr>
      </w:pPr>
    </w:p>
    <w:p w14:paraId="05CD3C30" w14:textId="77777777" w:rsidR="00686197" w:rsidRDefault="00686197" w:rsidP="00594FC4">
      <w:pPr>
        <w:jc w:val="both"/>
        <w:rPr>
          <w:rFonts w:ascii="Arial" w:eastAsia="Calibri" w:hAnsi="Arial" w:cs="Arial"/>
        </w:rPr>
      </w:pPr>
    </w:p>
    <w:p w14:paraId="3ED9B9D9" w14:textId="77777777" w:rsidR="00686197" w:rsidRDefault="00686197" w:rsidP="00594FC4">
      <w:pPr>
        <w:jc w:val="both"/>
        <w:rPr>
          <w:rFonts w:ascii="Arial" w:eastAsia="Calibri" w:hAnsi="Arial" w:cs="Arial"/>
        </w:rPr>
      </w:pPr>
    </w:p>
    <w:p w14:paraId="5633A71A" w14:textId="77777777" w:rsidR="00686197" w:rsidRDefault="00686197" w:rsidP="00594FC4">
      <w:pPr>
        <w:jc w:val="both"/>
        <w:rPr>
          <w:rFonts w:ascii="Arial" w:eastAsia="Calibri" w:hAnsi="Arial" w:cs="Arial"/>
        </w:rPr>
      </w:pPr>
    </w:p>
    <w:p w14:paraId="566BC3AC" w14:textId="77777777" w:rsidR="00686197" w:rsidRDefault="00686197" w:rsidP="00594FC4">
      <w:pPr>
        <w:jc w:val="both"/>
        <w:rPr>
          <w:rFonts w:ascii="Arial" w:eastAsia="Calibri" w:hAnsi="Arial" w:cs="Arial"/>
        </w:rPr>
      </w:pPr>
    </w:p>
    <w:p w14:paraId="1DAA97D7" w14:textId="77777777" w:rsidR="00686197" w:rsidRDefault="00686197" w:rsidP="00594FC4">
      <w:pPr>
        <w:jc w:val="both"/>
        <w:rPr>
          <w:rFonts w:ascii="Arial" w:eastAsia="Calibri" w:hAnsi="Arial" w:cs="Arial"/>
        </w:rPr>
      </w:pPr>
    </w:p>
    <w:p w14:paraId="0C490237" w14:textId="77777777" w:rsidR="00686197" w:rsidRDefault="00686197" w:rsidP="00594FC4">
      <w:pPr>
        <w:jc w:val="both"/>
        <w:rPr>
          <w:rFonts w:ascii="Arial" w:eastAsia="Calibri" w:hAnsi="Arial" w:cs="Arial"/>
        </w:rPr>
      </w:pPr>
    </w:p>
    <w:p w14:paraId="197A2017" w14:textId="77777777" w:rsidR="00686197" w:rsidRDefault="00686197" w:rsidP="00594FC4">
      <w:pPr>
        <w:jc w:val="both"/>
        <w:rPr>
          <w:rFonts w:ascii="Arial" w:eastAsia="Calibri" w:hAnsi="Arial" w:cs="Arial"/>
        </w:rPr>
      </w:pPr>
    </w:p>
    <w:p w14:paraId="60E5C438" w14:textId="77777777" w:rsidR="00686197" w:rsidRDefault="00686197" w:rsidP="00594FC4">
      <w:pPr>
        <w:jc w:val="both"/>
        <w:rPr>
          <w:rFonts w:ascii="Arial" w:eastAsia="Calibri" w:hAnsi="Arial" w:cs="Arial"/>
        </w:rPr>
      </w:pPr>
    </w:p>
    <w:p w14:paraId="0FDD0FEA" w14:textId="77777777" w:rsidR="00686197" w:rsidRDefault="00686197" w:rsidP="00594FC4">
      <w:pPr>
        <w:jc w:val="both"/>
        <w:rPr>
          <w:rFonts w:ascii="Arial" w:eastAsia="Calibri" w:hAnsi="Arial" w:cs="Arial"/>
        </w:rPr>
      </w:pPr>
    </w:p>
    <w:p w14:paraId="6EBF047D" w14:textId="77777777" w:rsidR="00686197" w:rsidRDefault="00686197" w:rsidP="00594FC4">
      <w:pPr>
        <w:jc w:val="both"/>
        <w:rPr>
          <w:rFonts w:ascii="Arial" w:eastAsia="Calibri" w:hAnsi="Arial" w:cs="Arial"/>
        </w:rPr>
      </w:pPr>
    </w:p>
    <w:p w14:paraId="1FB1FEED" w14:textId="77777777" w:rsidR="00686197" w:rsidRDefault="00686197" w:rsidP="00594FC4">
      <w:pPr>
        <w:jc w:val="both"/>
        <w:rPr>
          <w:rFonts w:ascii="Arial" w:eastAsia="Calibri" w:hAnsi="Arial" w:cs="Arial"/>
        </w:rPr>
      </w:pPr>
    </w:p>
    <w:p w14:paraId="717BDD8C" w14:textId="77777777" w:rsidR="00686197" w:rsidRDefault="00686197" w:rsidP="00594FC4">
      <w:pPr>
        <w:jc w:val="both"/>
        <w:rPr>
          <w:rFonts w:ascii="Arial" w:eastAsia="Calibri" w:hAnsi="Arial" w:cs="Arial"/>
        </w:rPr>
      </w:pPr>
    </w:p>
    <w:p w14:paraId="6CA37E91" w14:textId="77777777" w:rsidR="00686197" w:rsidRDefault="00686197" w:rsidP="00594FC4">
      <w:pPr>
        <w:jc w:val="both"/>
        <w:rPr>
          <w:rFonts w:ascii="Arial" w:eastAsia="Calibri" w:hAnsi="Arial" w:cs="Arial"/>
        </w:rPr>
      </w:pPr>
    </w:p>
    <w:p w14:paraId="1D764FF9" w14:textId="77777777" w:rsidR="00686197" w:rsidRDefault="00686197" w:rsidP="00594FC4">
      <w:pPr>
        <w:jc w:val="both"/>
        <w:rPr>
          <w:rFonts w:ascii="Arial" w:eastAsia="Calibri" w:hAnsi="Arial" w:cs="Arial"/>
        </w:rPr>
      </w:pPr>
    </w:p>
    <w:p w14:paraId="557D4F8E" w14:textId="77777777" w:rsidR="00686197" w:rsidRDefault="00686197" w:rsidP="00594FC4">
      <w:pPr>
        <w:jc w:val="both"/>
        <w:rPr>
          <w:rFonts w:ascii="Arial" w:eastAsia="Calibri" w:hAnsi="Arial" w:cs="Arial"/>
        </w:rPr>
      </w:pPr>
    </w:p>
    <w:p w14:paraId="1AA390D5" w14:textId="77777777" w:rsidR="00686197" w:rsidRDefault="00686197" w:rsidP="00594FC4">
      <w:pPr>
        <w:jc w:val="both"/>
        <w:rPr>
          <w:rFonts w:ascii="Arial" w:eastAsia="Calibri" w:hAnsi="Arial" w:cs="Arial"/>
        </w:rPr>
      </w:pPr>
    </w:p>
    <w:p w14:paraId="39111103" w14:textId="77777777" w:rsidR="00686197" w:rsidRDefault="00686197" w:rsidP="00594FC4">
      <w:pPr>
        <w:jc w:val="both"/>
        <w:rPr>
          <w:rFonts w:ascii="Arial" w:eastAsia="Calibri" w:hAnsi="Arial" w:cs="Arial"/>
        </w:rPr>
      </w:pPr>
    </w:p>
    <w:p w14:paraId="7CD66CEF" w14:textId="77777777" w:rsidR="00686197" w:rsidRDefault="00686197" w:rsidP="00594FC4">
      <w:pPr>
        <w:jc w:val="both"/>
        <w:rPr>
          <w:rFonts w:ascii="Arial" w:eastAsia="Calibri" w:hAnsi="Arial" w:cs="Arial"/>
        </w:rPr>
      </w:pPr>
    </w:p>
    <w:p w14:paraId="28AD0AD8" w14:textId="77777777" w:rsidR="00686197" w:rsidRDefault="00686197" w:rsidP="00594FC4">
      <w:pPr>
        <w:jc w:val="both"/>
        <w:rPr>
          <w:rFonts w:ascii="Arial" w:eastAsia="Calibri" w:hAnsi="Arial" w:cs="Arial"/>
        </w:rPr>
      </w:pPr>
    </w:p>
    <w:p w14:paraId="54407AF6" w14:textId="77777777" w:rsidR="00686197" w:rsidRDefault="00686197" w:rsidP="00594FC4">
      <w:pPr>
        <w:jc w:val="both"/>
        <w:rPr>
          <w:rFonts w:ascii="Arial" w:eastAsia="Calibri" w:hAnsi="Arial" w:cs="Arial"/>
        </w:rPr>
      </w:pPr>
    </w:p>
    <w:p w14:paraId="2456440C" w14:textId="77777777" w:rsidR="00686197" w:rsidRDefault="00686197" w:rsidP="00594FC4">
      <w:pPr>
        <w:jc w:val="both"/>
        <w:rPr>
          <w:rFonts w:ascii="Arial" w:eastAsia="Calibri" w:hAnsi="Arial" w:cs="Arial"/>
        </w:rPr>
      </w:pPr>
    </w:p>
    <w:p w14:paraId="0EA137B9" w14:textId="77777777" w:rsidR="00686197" w:rsidRDefault="00686197" w:rsidP="00594FC4">
      <w:pPr>
        <w:jc w:val="both"/>
        <w:rPr>
          <w:rFonts w:ascii="Arial" w:eastAsia="Calibri" w:hAnsi="Arial" w:cs="Arial"/>
        </w:rPr>
      </w:pPr>
    </w:p>
    <w:p w14:paraId="035B3E45" w14:textId="77777777" w:rsidR="00686197" w:rsidRDefault="00686197" w:rsidP="00594FC4">
      <w:pPr>
        <w:jc w:val="both"/>
        <w:rPr>
          <w:rFonts w:ascii="Arial" w:eastAsia="Calibri" w:hAnsi="Arial" w:cs="Arial"/>
        </w:rPr>
      </w:pPr>
    </w:p>
    <w:p w14:paraId="216231CE" w14:textId="77777777" w:rsidR="00686197" w:rsidRDefault="00686197" w:rsidP="00594FC4">
      <w:pPr>
        <w:jc w:val="both"/>
        <w:rPr>
          <w:rFonts w:ascii="Arial" w:eastAsia="Calibri" w:hAnsi="Arial" w:cs="Arial"/>
        </w:rPr>
      </w:pPr>
    </w:p>
    <w:p w14:paraId="1D608D73" w14:textId="77777777" w:rsidR="00686197" w:rsidRDefault="00686197" w:rsidP="00594FC4">
      <w:pPr>
        <w:jc w:val="both"/>
        <w:rPr>
          <w:rFonts w:ascii="Arial" w:hAnsi="Arial" w:cs="Arial"/>
          <w:b/>
          <w:bCs/>
          <w:shd w:val="clear" w:color="auto" w:fill="D9E2F3" w:themeFill="accent5" w:themeFillTint="33"/>
        </w:rPr>
      </w:pPr>
    </w:p>
    <w:p w14:paraId="743541D0" w14:textId="77777777" w:rsidR="00686197" w:rsidRDefault="00686197" w:rsidP="00594FC4">
      <w:pPr>
        <w:jc w:val="both"/>
        <w:rPr>
          <w:rFonts w:ascii="Arial" w:hAnsi="Arial" w:cs="Arial"/>
          <w:b/>
          <w:bCs/>
          <w:shd w:val="clear" w:color="auto" w:fill="D9E2F3" w:themeFill="accent5" w:themeFillTint="33"/>
        </w:rPr>
      </w:pPr>
    </w:p>
    <w:p w14:paraId="3FE2EABF" w14:textId="1F0035B9" w:rsidR="00564DB2" w:rsidRDefault="008B6849" w:rsidP="00767B45">
      <w:pPr>
        <w:tabs>
          <w:tab w:val="left" w:pos="1224"/>
        </w:tabs>
        <w:jc w:val="both"/>
        <w:rPr>
          <w:rFonts w:ascii="Arial" w:hAnsi="Arial" w:cs="Arial"/>
          <w:b/>
        </w:rPr>
      </w:pPr>
      <w:r>
        <w:rPr>
          <w:rFonts w:ascii="Arial" w:hAnsi="Arial" w:cs="Arial"/>
          <w:b/>
          <w:bCs/>
          <w:shd w:val="clear" w:color="auto" w:fill="D9E2F3" w:themeFill="accent5" w:themeFillTint="33"/>
        </w:rPr>
        <w:lastRenderedPageBreak/>
        <w:t xml:space="preserve">IZJAVA </w:t>
      </w:r>
      <w:r w:rsidR="00573932">
        <w:rPr>
          <w:rFonts w:ascii="Arial" w:hAnsi="Arial" w:cs="Arial"/>
          <w:b/>
          <w:bCs/>
          <w:shd w:val="clear" w:color="auto" w:fill="D9E2F3" w:themeFill="accent5" w:themeFillTint="33"/>
        </w:rPr>
        <w:t>O PREDLOŽITVI BIANCO MENIC</w:t>
      </w:r>
      <w:r w:rsidR="004F7ACB">
        <w:rPr>
          <w:rFonts w:ascii="Arial" w:hAnsi="Arial" w:cs="Arial"/>
          <w:b/>
          <w:bCs/>
          <w:shd w:val="clear" w:color="auto" w:fill="D9E2F3" w:themeFill="accent5" w:themeFillTint="33"/>
        </w:rPr>
        <w:t>E</w:t>
      </w:r>
      <w:r w:rsidR="00573932">
        <w:rPr>
          <w:rFonts w:ascii="Arial" w:hAnsi="Arial" w:cs="Arial"/>
          <w:b/>
          <w:bCs/>
          <w:shd w:val="clear" w:color="auto" w:fill="D9E2F3" w:themeFill="accent5" w:themeFillTint="33"/>
        </w:rPr>
        <w:t xml:space="preserve"> Z MENIČNO IZJAVO ZA DOBRO IZVEDBO POGODBENIH OBVEZNOSTI                                                                               </w:t>
      </w:r>
      <w:r w:rsidR="00432649" w:rsidRPr="008D4DFD">
        <w:rPr>
          <w:rFonts w:ascii="Arial" w:hAnsi="Arial" w:cs="Arial"/>
          <w:b/>
          <w:bCs/>
          <w:shd w:val="clear" w:color="auto" w:fill="D9E2F3" w:themeFill="accent5" w:themeFillTint="33"/>
        </w:rPr>
        <w:tab/>
        <w:t xml:space="preserve">  </w:t>
      </w:r>
      <w:r w:rsidR="004F7ACB">
        <w:rPr>
          <w:rFonts w:ascii="Arial" w:hAnsi="Arial" w:cs="Arial"/>
          <w:b/>
          <w:bCs/>
          <w:shd w:val="clear" w:color="auto" w:fill="D9E2F3" w:themeFill="accent5" w:themeFillTint="33"/>
        </w:rPr>
        <w:t xml:space="preserve">  </w:t>
      </w:r>
      <w:r w:rsidR="00432649" w:rsidRPr="008D4DFD">
        <w:rPr>
          <w:rFonts w:ascii="Arial" w:hAnsi="Arial" w:cs="Arial"/>
          <w:b/>
          <w:bCs/>
          <w:shd w:val="clear" w:color="auto" w:fill="D9E2F3" w:themeFill="accent5" w:themeFillTint="33"/>
        </w:rPr>
        <w:t xml:space="preserve">  Obrazec</w:t>
      </w:r>
      <w:r w:rsidR="009C3C46">
        <w:rPr>
          <w:rFonts w:ascii="Arial" w:hAnsi="Arial" w:cs="Arial"/>
          <w:b/>
          <w:bCs/>
          <w:shd w:val="clear" w:color="auto" w:fill="D9E2F3" w:themeFill="accent5" w:themeFillTint="33"/>
        </w:rPr>
        <w:t xml:space="preserve"> </w:t>
      </w:r>
      <w:r w:rsidR="0032416C">
        <w:rPr>
          <w:rFonts w:ascii="Arial" w:hAnsi="Arial" w:cs="Arial"/>
          <w:b/>
          <w:bCs/>
          <w:shd w:val="clear" w:color="auto" w:fill="D9E2F3" w:themeFill="accent5" w:themeFillTint="33"/>
        </w:rPr>
        <w:t>6</w:t>
      </w:r>
    </w:p>
    <w:p w14:paraId="4A76A0E5" w14:textId="77777777" w:rsidR="00564DB2" w:rsidRDefault="00564DB2" w:rsidP="00767B45">
      <w:pPr>
        <w:jc w:val="center"/>
        <w:rPr>
          <w:rFonts w:ascii="Arial" w:hAnsi="Arial" w:cs="Arial"/>
          <w:b/>
        </w:rPr>
      </w:pPr>
    </w:p>
    <w:p w14:paraId="05A606EA" w14:textId="77777777" w:rsidR="00573932" w:rsidRDefault="00573932" w:rsidP="00767B45">
      <w:pPr>
        <w:jc w:val="center"/>
        <w:rPr>
          <w:rFonts w:ascii="Arial" w:hAnsi="Arial" w:cs="Arial"/>
          <w:b/>
        </w:rPr>
      </w:pPr>
    </w:p>
    <w:p w14:paraId="0D603BF9" w14:textId="77777777" w:rsidR="00573932" w:rsidRDefault="00573932" w:rsidP="00767B45">
      <w:pPr>
        <w:jc w:val="center"/>
        <w:rPr>
          <w:rFonts w:ascii="Arial" w:hAnsi="Arial" w:cs="Arial"/>
          <w:b/>
        </w:rPr>
      </w:pPr>
    </w:p>
    <w:p w14:paraId="267B564B" w14:textId="77777777"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Ponudnik ________________________________________________________________________</w:t>
      </w:r>
    </w:p>
    <w:p w14:paraId="64AA49EB" w14:textId="14D1B696"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pod kazensko in materialno odgovornostjo izjavljam, da bom, če bom pozvan k podpisu ok</w:t>
      </w:r>
      <w:r w:rsidR="005F6741" w:rsidRPr="009B0DB1">
        <w:rPr>
          <w:rFonts w:ascii="Arial" w:hAnsi="Arial" w:cs="Arial"/>
        </w:rPr>
        <w:t>virnega sporazuma</w:t>
      </w:r>
      <w:r w:rsidRPr="009B0DB1">
        <w:rPr>
          <w:rFonts w:ascii="Arial" w:hAnsi="Arial" w:cs="Arial"/>
        </w:rPr>
        <w:t xml:space="preserve">, najkasneje v </w:t>
      </w:r>
      <w:r w:rsidR="005F6741" w:rsidRPr="009B0DB1">
        <w:rPr>
          <w:rFonts w:ascii="Arial" w:hAnsi="Arial" w:cs="Arial"/>
        </w:rPr>
        <w:t>osmih</w:t>
      </w:r>
      <w:r w:rsidRPr="009B0DB1">
        <w:rPr>
          <w:rFonts w:ascii="Arial" w:hAnsi="Arial" w:cs="Arial"/>
        </w:rPr>
        <w:t xml:space="preserve"> (</w:t>
      </w:r>
      <w:r w:rsidR="005F6741" w:rsidRPr="009B0DB1">
        <w:rPr>
          <w:rFonts w:ascii="Arial" w:hAnsi="Arial" w:cs="Arial"/>
        </w:rPr>
        <w:t>8</w:t>
      </w:r>
      <w:r w:rsidRPr="009B0DB1">
        <w:rPr>
          <w:rFonts w:ascii="Arial" w:hAnsi="Arial" w:cs="Arial"/>
        </w:rPr>
        <w:t xml:space="preserve">) dneh po podpisu </w:t>
      </w:r>
      <w:r w:rsidR="005F6741" w:rsidRPr="009B0DB1">
        <w:rPr>
          <w:rFonts w:ascii="Arial" w:hAnsi="Arial" w:cs="Arial"/>
        </w:rPr>
        <w:t>okvirnega sporazuma</w:t>
      </w:r>
      <w:r w:rsidRPr="009B0DB1">
        <w:rPr>
          <w:rFonts w:ascii="Arial" w:hAnsi="Arial" w:cs="Arial"/>
        </w:rPr>
        <w:t xml:space="preserve"> za </w:t>
      </w:r>
      <w:r w:rsidR="005F6741" w:rsidRPr="009B0DB1">
        <w:rPr>
          <w:rFonts w:ascii="Arial" w:hAnsi="Arial" w:cs="Arial"/>
        </w:rPr>
        <w:t>»</w:t>
      </w:r>
      <w:r w:rsidR="004978DD">
        <w:rPr>
          <w:rFonts w:ascii="Arial" w:hAnsi="Arial" w:cs="Arial"/>
        </w:rPr>
        <w:t>LETNO</w:t>
      </w:r>
      <w:r w:rsidR="005F6741" w:rsidRPr="009B0DB1">
        <w:rPr>
          <w:rFonts w:ascii="Arial" w:hAnsi="Arial" w:cs="Arial"/>
        </w:rPr>
        <w:t xml:space="preserve"> VZDRŽEVANJE CEST V </w:t>
      </w:r>
      <w:r w:rsidR="00C06DED">
        <w:rPr>
          <w:rFonts w:ascii="Arial" w:hAnsi="Arial" w:cs="Arial"/>
        </w:rPr>
        <w:t>LETU 202</w:t>
      </w:r>
      <w:r w:rsidR="001A7C97">
        <w:rPr>
          <w:rFonts w:ascii="Arial" w:hAnsi="Arial" w:cs="Arial"/>
        </w:rPr>
        <w:t>6</w:t>
      </w:r>
      <w:r w:rsidR="005F6741" w:rsidRPr="009B0DB1">
        <w:rPr>
          <w:rFonts w:ascii="Arial" w:hAnsi="Arial" w:cs="Arial"/>
        </w:rPr>
        <w:t>«</w:t>
      </w:r>
      <w:r w:rsidRPr="009B0DB1">
        <w:rPr>
          <w:rFonts w:ascii="Arial" w:hAnsi="Arial" w:cs="Arial"/>
        </w:rPr>
        <w:t xml:space="preserve">, predložil </w:t>
      </w:r>
      <w:r w:rsidR="005F6741" w:rsidRPr="009B0DB1">
        <w:rPr>
          <w:rFonts w:ascii="Arial" w:hAnsi="Arial" w:cs="Arial"/>
        </w:rPr>
        <w:t>eno</w:t>
      </w:r>
      <w:r w:rsidRPr="009B0DB1">
        <w:rPr>
          <w:rFonts w:ascii="Arial" w:hAnsi="Arial" w:cs="Arial"/>
        </w:rPr>
        <w:t xml:space="preserve"> (</w:t>
      </w:r>
      <w:r w:rsidR="005F6741" w:rsidRPr="009B0DB1">
        <w:rPr>
          <w:rFonts w:ascii="Arial" w:hAnsi="Arial" w:cs="Arial"/>
        </w:rPr>
        <w:t>1</w:t>
      </w:r>
      <w:r w:rsidRPr="009B0DB1">
        <w:rPr>
          <w:rFonts w:ascii="Arial" w:hAnsi="Arial" w:cs="Arial"/>
        </w:rPr>
        <w:t>) bianco menice z menično izjavo za dobro izvedbo pogodbenih obveznosti iz podpisane pogodbe, plačljivo na prvi poziv, z oznako »brez protesta« v višini deset (10) % pogodbene cene (</w:t>
      </w:r>
      <w:r w:rsidR="005F6741" w:rsidRPr="009B0DB1">
        <w:rPr>
          <w:rFonts w:ascii="Arial" w:hAnsi="Arial" w:cs="Arial"/>
        </w:rPr>
        <w:t xml:space="preserve">z </w:t>
      </w:r>
      <w:r w:rsidRPr="009B0DB1">
        <w:rPr>
          <w:rFonts w:ascii="Arial" w:hAnsi="Arial" w:cs="Arial"/>
        </w:rPr>
        <w:t xml:space="preserve">DDV) in z veljavnostjo en (1) mesec po izteku veljavnosti </w:t>
      </w:r>
      <w:r w:rsidR="005F6741" w:rsidRPr="009B0DB1">
        <w:rPr>
          <w:rFonts w:ascii="Arial" w:hAnsi="Arial" w:cs="Arial"/>
        </w:rPr>
        <w:t>okvirnega sporazuma</w:t>
      </w:r>
      <w:r w:rsidRPr="009B0DB1">
        <w:rPr>
          <w:rFonts w:ascii="Arial" w:hAnsi="Arial" w:cs="Arial"/>
        </w:rPr>
        <w:t xml:space="preserve">. </w:t>
      </w:r>
    </w:p>
    <w:p w14:paraId="34DB53C3" w14:textId="77777777" w:rsidR="005F6741" w:rsidRDefault="005F6741" w:rsidP="005F6741">
      <w:pPr>
        <w:tabs>
          <w:tab w:val="left" w:pos="1224"/>
        </w:tabs>
        <w:spacing w:after="120"/>
        <w:rPr>
          <w:rFonts w:ascii="Arial" w:hAnsi="Arial" w:cs="Arial"/>
        </w:rPr>
      </w:pPr>
    </w:p>
    <w:p w14:paraId="0E99FC49" w14:textId="77777777" w:rsidR="005F6741" w:rsidRDefault="005F6741" w:rsidP="005F6741">
      <w:pPr>
        <w:tabs>
          <w:tab w:val="left" w:pos="1224"/>
        </w:tabs>
        <w:spacing w:after="120"/>
        <w:rPr>
          <w:rFonts w:ascii="Arial" w:hAnsi="Arial" w:cs="Arial"/>
        </w:rPr>
      </w:pPr>
    </w:p>
    <w:p w14:paraId="13AC48BE" w14:textId="5D2925BF" w:rsidR="005F6741" w:rsidRPr="008D4DFD" w:rsidRDefault="005F6741" w:rsidP="005F6741">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36F5BFE" w14:textId="77777777" w:rsidR="005F6741" w:rsidRPr="008D4DFD" w:rsidRDefault="005F6741" w:rsidP="005F6741">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73E2B1EE" w14:textId="77777777" w:rsidR="00B65160" w:rsidRPr="00B65160" w:rsidRDefault="00B65160" w:rsidP="00B65160">
      <w:pPr>
        <w:rPr>
          <w:rFonts w:ascii="Arial" w:hAnsi="Arial" w:cs="Arial"/>
        </w:rPr>
      </w:pPr>
    </w:p>
    <w:p w14:paraId="7BD69661" w14:textId="77777777" w:rsidR="00573932" w:rsidRPr="00B65160" w:rsidRDefault="00573932" w:rsidP="00767B45">
      <w:pPr>
        <w:jc w:val="center"/>
        <w:rPr>
          <w:rFonts w:ascii="Arial" w:hAnsi="Arial" w:cs="Arial"/>
          <w:b/>
        </w:rPr>
      </w:pPr>
    </w:p>
    <w:p w14:paraId="1A7DC4F2" w14:textId="77777777" w:rsidR="00573932" w:rsidRPr="00B65160" w:rsidRDefault="00573932" w:rsidP="00767B45">
      <w:pPr>
        <w:jc w:val="center"/>
        <w:rPr>
          <w:rFonts w:ascii="Arial" w:hAnsi="Arial" w:cs="Arial"/>
          <w:b/>
        </w:rPr>
      </w:pPr>
    </w:p>
    <w:p w14:paraId="22A67124" w14:textId="77777777" w:rsidR="00573932" w:rsidRDefault="00573932" w:rsidP="00767B45">
      <w:pPr>
        <w:jc w:val="center"/>
        <w:rPr>
          <w:rFonts w:ascii="Arial" w:hAnsi="Arial" w:cs="Arial"/>
          <w:b/>
        </w:rPr>
      </w:pPr>
    </w:p>
    <w:p w14:paraId="07D32E12" w14:textId="77777777" w:rsidR="00573932" w:rsidRDefault="00573932" w:rsidP="00767B45">
      <w:pPr>
        <w:jc w:val="center"/>
        <w:rPr>
          <w:rFonts w:ascii="Arial" w:hAnsi="Arial" w:cs="Arial"/>
          <w:b/>
        </w:rPr>
      </w:pPr>
    </w:p>
    <w:p w14:paraId="16163394" w14:textId="77777777" w:rsidR="00573932" w:rsidRDefault="00573932" w:rsidP="00767B45">
      <w:pPr>
        <w:jc w:val="center"/>
        <w:rPr>
          <w:rFonts w:ascii="Arial" w:hAnsi="Arial" w:cs="Arial"/>
          <w:b/>
        </w:rPr>
      </w:pPr>
    </w:p>
    <w:p w14:paraId="6FCEFB11" w14:textId="77777777" w:rsidR="00573932" w:rsidRDefault="00573932" w:rsidP="00767B45">
      <w:pPr>
        <w:jc w:val="center"/>
        <w:rPr>
          <w:rFonts w:ascii="Arial" w:hAnsi="Arial" w:cs="Arial"/>
          <w:b/>
        </w:rPr>
      </w:pPr>
    </w:p>
    <w:p w14:paraId="1B5E555E" w14:textId="77777777" w:rsidR="00573932" w:rsidRDefault="00573932" w:rsidP="00767B45">
      <w:pPr>
        <w:jc w:val="center"/>
        <w:rPr>
          <w:rFonts w:ascii="Arial" w:hAnsi="Arial" w:cs="Arial"/>
          <w:b/>
        </w:rPr>
      </w:pPr>
    </w:p>
    <w:p w14:paraId="7E1F6469" w14:textId="77777777" w:rsidR="00573932" w:rsidRDefault="00573932" w:rsidP="00767B45">
      <w:pPr>
        <w:jc w:val="center"/>
        <w:rPr>
          <w:rFonts w:ascii="Arial" w:hAnsi="Arial" w:cs="Arial"/>
          <w:b/>
        </w:rPr>
      </w:pPr>
    </w:p>
    <w:p w14:paraId="05B2D1B0" w14:textId="77777777" w:rsidR="00573932" w:rsidRDefault="00573932" w:rsidP="00767B45">
      <w:pPr>
        <w:jc w:val="center"/>
        <w:rPr>
          <w:rFonts w:ascii="Arial" w:hAnsi="Arial" w:cs="Arial"/>
          <w:b/>
        </w:rPr>
      </w:pPr>
    </w:p>
    <w:p w14:paraId="345A7715" w14:textId="77777777" w:rsidR="00573932" w:rsidRDefault="00573932" w:rsidP="00767B45">
      <w:pPr>
        <w:jc w:val="center"/>
        <w:rPr>
          <w:rFonts w:ascii="Arial" w:hAnsi="Arial" w:cs="Arial"/>
          <w:b/>
        </w:rPr>
      </w:pPr>
    </w:p>
    <w:p w14:paraId="7C9F8B4A" w14:textId="77777777" w:rsidR="00573932" w:rsidRDefault="00573932" w:rsidP="00767B45">
      <w:pPr>
        <w:jc w:val="center"/>
        <w:rPr>
          <w:rFonts w:ascii="Arial" w:hAnsi="Arial" w:cs="Arial"/>
          <w:b/>
        </w:rPr>
      </w:pPr>
    </w:p>
    <w:p w14:paraId="5DFDFD16" w14:textId="77777777" w:rsidR="00573932" w:rsidRDefault="00573932" w:rsidP="00767B45">
      <w:pPr>
        <w:jc w:val="center"/>
        <w:rPr>
          <w:rFonts w:ascii="Arial" w:hAnsi="Arial" w:cs="Arial"/>
          <w:b/>
        </w:rPr>
      </w:pPr>
    </w:p>
    <w:p w14:paraId="69B6E7CC" w14:textId="77777777" w:rsidR="00573932" w:rsidRDefault="00573932" w:rsidP="00767B45">
      <w:pPr>
        <w:jc w:val="center"/>
        <w:rPr>
          <w:rFonts w:ascii="Arial" w:hAnsi="Arial" w:cs="Arial"/>
          <w:b/>
        </w:rPr>
      </w:pPr>
    </w:p>
    <w:p w14:paraId="51B40F45" w14:textId="77777777" w:rsidR="00573932" w:rsidRDefault="00573932" w:rsidP="00767B45">
      <w:pPr>
        <w:jc w:val="center"/>
        <w:rPr>
          <w:rFonts w:ascii="Arial" w:hAnsi="Arial" w:cs="Arial"/>
          <w:b/>
        </w:rPr>
      </w:pPr>
    </w:p>
    <w:p w14:paraId="2D482943" w14:textId="77777777" w:rsidR="00573932" w:rsidRDefault="00573932" w:rsidP="00767B45">
      <w:pPr>
        <w:jc w:val="center"/>
        <w:rPr>
          <w:rFonts w:ascii="Arial" w:hAnsi="Arial" w:cs="Arial"/>
          <w:b/>
        </w:rPr>
      </w:pPr>
    </w:p>
    <w:p w14:paraId="3F5E2718" w14:textId="77777777" w:rsidR="00573932" w:rsidRDefault="00573932" w:rsidP="00767B45">
      <w:pPr>
        <w:jc w:val="center"/>
        <w:rPr>
          <w:rFonts w:ascii="Arial" w:hAnsi="Arial" w:cs="Arial"/>
          <w:b/>
        </w:rPr>
      </w:pPr>
    </w:p>
    <w:p w14:paraId="3F7434F7" w14:textId="77777777" w:rsidR="00573932" w:rsidRDefault="00573932" w:rsidP="00767B45">
      <w:pPr>
        <w:jc w:val="center"/>
        <w:rPr>
          <w:rFonts w:ascii="Arial" w:hAnsi="Arial" w:cs="Arial"/>
          <w:b/>
        </w:rPr>
      </w:pPr>
    </w:p>
    <w:p w14:paraId="49BAA637" w14:textId="77777777" w:rsidR="00573932" w:rsidRDefault="00573932" w:rsidP="00767B45">
      <w:pPr>
        <w:jc w:val="center"/>
        <w:rPr>
          <w:rFonts w:ascii="Arial" w:hAnsi="Arial" w:cs="Arial"/>
          <w:b/>
        </w:rPr>
      </w:pPr>
    </w:p>
    <w:p w14:paraId="1B82902C" w14:textId="77777777" w:rsidR="00573932" w:rsidRDefault="00573932" w:rsidP="00767B45">
      <w:pPr>
        <w:jc w:val="center"/>
        <w:rPr>
          <w:rFonts w:ascii="Arial" w:hAnsi="Arial" w:cs="Arial"/>
          <w:b/>
        </w:rPr>
      </w:pPr>
    </w:p>
    <w:p w14:paraId="3F90E773" w14:textId="77777777" w:rsidR="00573932" w:rsidRDefault="00573932" w:rsidP="00767B45">
      <w:pPr>
        <w:jc w:val="center"/>
        <w:rPr>
          <w:rFonts w:ascii="Arial" w:hAnsi="Arial" w:cs="Arial"/>
          <w:b/>
        </w:rPr>
      </w:pPr>
    </w:p>
    <w:p w14:paraId="26B493C4" w14:textId="77777777" w:rsidR="00573932" w:rsidRDefault="00573932" w:rsidP="00767B45">
      <w:pPr>
        <w:jc w:val="center"/>
        <w:rPr>
          <w:rFonts w:ascii="Arial" w:hAnsi="Arial" w:cs="Arial"/>
          <w:b/>
        </w:rPr>
      </w:pPr>
    </w:p>
    <w:p w14:paraId="1A6C8E3F" w14:textId="77777777" w:rsidR="00573932" w:rsidRDefault="00573932" w:rsidP="00767B45">
      <w:pPr>
        <w:jc w:val="center"/>
        <w:rPr>
          <w:rFonts w:ascii="Arial" w:hAnsi="Arial" w:cs="Arial"/>
          <w:b/>
        </w:rPr>
      </w:pPr>
    </w:p>
    <w:p w14:paraId="1366BE40" w14:textId="77777777" w:rsidR="00573932" w:rsidRDefault="00573932" w:rsidP="00767B45">
      <w:pPr>
        <w:jc w:val="center"/>
        <w:rPr>
          <w:rFonts w:ascii="Arial" w:hAnsi="Arial" w:cs="Arial"/>
          <w:b/>
        </w:rPr>
      </w:pPr>
    </w:p>
    <w:p w14:paraId="1B50E8AC" w14:textId="77777777" w:rsidR="00573932" w:rsidRDefault="00573932" w:rsidP="00767B45">
      <w:pPr>
        <w:jc w:val="center"/>
        <w:rPr>
          <w:rFonts w:ascii="Arial" w:hAnsi="Arial" w:cs="Arial"/>
          <w:b/>
        </w:rPr>
      </w:pPr>
    </w:p>
    <w:p w14:paraId="7742A5C1" w14:textId="77777777" w:rsidR="00573932" w:rsidRDefault="00573932" w:rsidP="00767B45">
      <w:pPr>
        <w:jc w:val="center"/>
        <w:rPr>
          <w:rFonts w:ascii="Arial" w:hAnsi="Arial" w:cs="Arial"/>
          <w:b/>
        </w:rPr>
      </w:pPr>
    </w:p>
    <w:p w14:paraId="2599F180" w14:textId="77777777" w:rsidR="00573932" w:rsidRDefault="00573932" w:rsidP="00767B45">
      <w:pPr>
        <w:jc w:val="center"/>
        <w:rPr>
          <w:rFonts w:ascii="Arial" w:hAnsi="Arial" w:cs="Arial"/>
          <w:b/>
        </w:rPr>
      </w:pPr>
    </w:p>
    <w:p w14:paraId="30A9F3F2" w14:textId="77777777" w:rsidR="00573932" w:rsidRDefault="00573932" w:rsidP="00767B45">
      <w:pPr>
        <w:jc w:val="center"/>
        <w:rPr>
          <w:rFonts w:ascii="Arial" w:hAnsi="Arial" w:cs="Arial"/>
          <w:b/>
        </w:rPr>
      </w:pPr>
    </w:p>
    <w:p w14:paraId="3F1DC932" w14:textId="77777777" w:rsidR="00573932" w:rsidRDefault="00573932" w:rsidP="00767B45">
      <w:pPr>
        <w:jc w:val="center"/>
        <w:rPr>
          <w:rFonts w:ascii="Arial" w:hAnsi="Arial" w:cs="Arial"/>
          <w:b/>
        </w:rPr>
      </w:pPr>
    </w:p>
    <w:p w14:paraId="76045DAB" w14:textId="77777777" w:rsidR="00573932" w:rsidRDefault="00573932" w:rsidP="00767B45">
      <w:pPr>
        <w:jc w:val="center"/>
        <w:rPr>
          <w:rFonts w:ascii="Arial" w:hAnsi="Arial" w:cs="Arial"/>
          <w:b/>
        </w:rPr>
      </w:pPr>
    </w:p>
    <w:p w14:paraId="790E65DD" w14:textId="77777777" w:rsidR="00573932" w:rsidRDefault="00573932" w:rsidP="00767B45">
      <w:pPr>
        <w:jc w:val="center"/>
        <w:rPr>
          <w:rFonts w:ascii="Arial" w:hAnsi="Arial" w:cs="Arial"/>
          <w:b/>
        </w:rPr>
      </w:pPr>
    </w:p>
    <w:p w14:paraId="573C0DE2" w14:textId="77777777" w:rsidR="00573932" w:rsidRDefault="00573932" w:rsidP="00767B45">
      <w:pPr>
        <w:jc w:val="center"/>
        <w:rPr>
          <w:rFonts w:ascii="Arial" w:hAnsi="Arial" w:cs="Arial"/>
          <w:b/>
        </w:rPr>
      </w:pPr>
    </w:p>
    <w:p w14:paraId="72A22D3E" w14:textId="77777777" w:rsidR="00573932" w:rsidRDefault="00573932" w:rsidP="00767B45">
      <w:pPr>
        <w:jc w:val="center"/>
        <w:rPr>
          <w:rFonts w:ascii="Arial" w:hAnsi="Arial" w:cs="Arial"/>
          <w:b/>
        </w:rPr>
      </w:pPr>
    </w:p>
    <w:p w14:paraId="111F447F" w14:textId="77777777" w:rsidR="00573932" w:rsidRDefault="00573932" w:rsidP="00767B45">
      <w:pPr>
        <w:jc w:val="center"/>
        <w:rPr>
          <w:rFonts w:ascii="Arial" w:hAnsi="Arial" w:cs="Arial"/>
          <w:b/>
        </w:rPr>
      </w:pPr>
    </w:p>
    <w:p w14:paraId="6D72D41C" w14:textId="77777777" w:rsidR="00573932" w:rsidRDefault="00573932" w:rsidP="00767B45">
      <w:pPr>
        <w:jc w:val="center"/>
        <w:rPr>
          <w:rFonts w:ascii="Arial" w:hAnsi="Arial" w:cs="Arial"/>
          <w:b/>
        </w:rPr>
      </w:pPr>
    </w:p>
    <w:p w14:paraId="5F4A946E" w14:textId="77777777" w:rsidR="00573932" w:rsidRDefault="00573932" w:rsidP="00767B45">
      <w:pPr>
        <w:jc w:val="center"/>
        <w:rPr>
          <w:rFonts w:ascii="Arial" w:hAnsi="Arial" w:cs="Arial"/>
          <w:b/>
        </w:rPr>
      </w:pPr>
    </w:p>
    <w:p w14:paraId="20235288" w14:textId="77777777" w:rsidR="00573932" w:rsidRDefault="00573932" w:rsidP="00767B45">
      <w:pPr>
        <w:jc w:val="center"/>
        <w:rPr>
          <w:rFonts w:ascii="Arial" w:hAnsi="Arial" w:cs="Arial"/>
          <w:b/>
        </w:rPr>
      </w:pPr>
    </w:p>
    <w:p w14:paraId="17663BD6" w14:textId="77777777" w:rsidR="009C3C46" w:rsidRDefault="009C3C46" w:rsidP="00767B45">
      <w:pPr>
        <w:jc w:val="center"/>
        <w:rPr>
          <w:rFonts w:ascii="Arial" w:hAnsi="Arial" w:cs="Arial"/>
          <w:b/>
        </w:rPr>
      </w:pPr>
    </w:p>
    <w:p w14:paraId="7D1C7D81" w14:textId="77777777" w:rsidR="009C3C46" w:rsidRDefault="009C3C46" w:rsidP="00767B45">
      <w:pPr>
        <w:jc w:val="center"/>
        <w:rPr>
          <w:rFonts w:ascii="Arial" w:hAnsi="Arial" w:cs="Arial"/>
          <w:b/>
        </w:rPr>
      </w:pPr>
    </w:p>
    <w:p w14:paraId="5C05FA8F" w14:textId="77777777" w:rsidR="00573932" w:rsidRDefault="00573932" w:rsidP="00767B45">
      <w:pPr>
        <w:jc w:val="center"/>
        <w:rPr>
          <w:rFonts w:ascii="Arial" w:hAnsi="Arial" w:cs="Arial"/>
          <w:b/>
        </w:rPr>
      </w:pPr>
    </w:p>
    <w:p w14:paraId="3D358E83" w14:textId="77777777" w:rsidR="00573932" w:rsidRDefault="00573932" w:rsidP="00767B45">
      <w:pPr>
        <w:jc w:val="center"/>
        <w:rPr>
          <w:rFonts w:ascii="Arial" w:hAnsi="Arial" w:cs="Arial"/>
          <w:b/>
        </w:rPr>
      </w:pPr>
    </w:p>
    <w:p w14:paraId="533C7890" w14:textId="77777777" w:rsidR="00573932" w:rsidRDefault="00573932" w:rsidP="00767B45">
      <w:pPr>
        <w:jc w:val="center"/>
        <w:rPr>
          <w:rFonts w:ascii="Arial" w:hAnsi="Arial" w:cs="Arial"/>
          <w:b/>
        </w:rPr>
      </w:pPr>
    </w:p>
    <w:p w14:paraId="1B8785FF" w14:textId="77777777" w:rsidR="00573932" w:rsidRDefault="00573932" w:rsidP="00767B45">
      <w:pPr>
        <w:jc w:val="center"/>
        <w:rPr>
          <w:rFonts w:ascii="Arial" w:hAnsi="Arial" w:cs="Arial"/>
          <w:b/>
        </w:rPr>
      </w:pPr>
    </w:p>
    <w:p w14:paraId="41E050ED" w14:textId="0436EC95" w:rsidR="00573932" w:rsidRDefault="00573932" w:rsidP="00573932">
      <w:pPr>
        <w:tabs>
          <w:tab w:val="left" w:pos="1224"/>
        </w:tabs>
        <w:jc w:val="both"/>
        <w:rPr>
          <w:rFonts w:ascii="Arial" w:hAnsi="Arial" w:cs="Arial"/>
          <w:b/>
        </w:rPr>
      </w:pPr>
      <w:r>
        <w:rPr>
          <w:rFonts w:ascii="Arial" w:hAnsi="Arial" w:cs="Arial"/>
          <w:b/>
          <w:bCs/>
          <w:shd w:val="clear" w:color="auto" w:fill="D9E2F3" w:themeFill="accent5" w:themeFillTint="33"/>
        </w:rPr>
        <w:lastRenderedPageBreak/>
        <w:t>VZORE</w:t>
      </w:r>
      <w:r w:rsidR="00825FFA">
        <w:rPr>
          <w:rFonts w:ascii="Arial" w:hAnsi="Arial" w:cs="Arial"/>
          <w:b/>
          <w:bCs/>
          <w:shd w:val="clear" w:color="auto" w:fill="D9E2F3" w:themeFill="accent5" w:themeFillTint="33"/>
        </w:rPr>
        <w:t>C</w:t>
      </w:r>
      <w:r>
        <w:rPr>
          <w:rFonts w:ascii="Arial" w:hAnsi="Arial" w:cs="Arial"/>
          <w:b/>
          <w:bCs/>
          <w:shd w:val="clear" w:color="auto" w:fill="D9E2F3" w:themeFill="accent5" w:themeFillTint="33"/>
        </w:rPr>
        <w:t xml:space="preserve"> MENIČNE IZJAVE ZA DOBRO IZVEDBO POGODBENIH OBVEZNOSTI                                                                               </w:t>
      </w:r>
      <w:r w:rsidRPr="008D4DFD">
        <w:rPr>
          <w:rFonts w:ascii="Arial" w:hAnsi="Arial" w:cs="Arial"/>
          <w:b/>
          <w:bCs/>
          <w:shd w:val="clear" w:color="auto" w:fill="D9E2F3" w:themeFill="accent5" w:themeFillTint="33"/>
        </w:rPr>
        <w:tab/>
        <w:t xml:space="preserve">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w:t>
      </w:r>
      <w:r w:rsidRPr="008D4DFD">
        <w:rPr>
          <w:rFonts w:ascii="Arial" w:hAnsi="Arial" w:cs="Arial"/>
          <w:b/>
          <w:bCs/>
          <w:shd w:val="clear" w:color="auto" w:fill="D9E2F3" w:themeFill="accent5" w:themeFillTint="33"/>
        </w:rPr>
        <w:t xml:space="preserve"> Obrazec</w:t>
      </w:r>
      <w:r w:rsidR="005F52F8">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w:t>
      </w:r>
      <w:r w:rsidR="0032416C">
        <w:rPr>
          <w:rFonts w:ascii="Arial" w:hAnsi="Arial" w:cs="Arial"/>
          <w:b/>
          <w:bCs/>
          <w:shd w:val="clear" w:color="auto" w:fill="D9E2F3" w:themeFill="accent5" w:themeFillTint="33"/>
        </w:rPr>
        <w:t>7</w:t>
      </w:r>
    </w:p>
    <w:p w14:paraId="24B6E8C0" w14:textId="77777777" w:rsidR="00573932" w:rsidRDefault="00573932" w:rsidP="00767B45">
      <w:pPr>
        <w:jc w:val="center"/>
        <w:rPr>
          <w:rFonts w:ascii="Arial" w:hAnsi="Arial" w:cs="Arial"/>
          <w:b/>
        </w:rPr>
      </w:pPr>
    </w:p>
    <w:p w14:paraId="2E980549" w14:textId="77777777" w:rsidR="00573932" w:rsidRDefault="00573932" w:rsidP="00767B45">
      <w:pPr>
        <w:jc w:val="center"/>
        <w:rPr>
          <w:rFonts w:ascii="Arial" w:hAnsi="Arial" w:cs="Arial"/>
          <w:b/>
        </w:rPr>
      </w:pPr>
    </w:p>
    <w:p w14:paraId="55962379" w14:textId="4FCAB53F" w:rsidR="002D4120" w:rsidRPr="008D4DFD" w:rsidRDefault="002D4120" w:rsidP="00767B45">
      <w:pPr>
        <w:jc w:val="center"/>
        <w:rPr>
          <w:rFonts w:ascii="Arial" w:hAnsi="Arial" w:cs="Arial"/>
          <w:b/>
        </w:rPr>
      </w:pPr>
      <w:r w:rsidRPr="008D4DFD">
        <w:rPr>
          <w:rFonts w:ascii="Arial" w:hAnsi="Arial" w:cs="Arial"/>
          <w:b/>
        </w:rPr>
        <w:t>MENIČNA IZJAVA</w:t>
      </w:r>
    </w:p>
    <w:p w14:paraId="7BDBBC02" w14:textId="77777777" w:rsidR="002D4120" w:rsidRPr="008D4DFD" w:rsidRDefault="002D4120" w:rsidP="00767B45">
      <w:pPr>
        <w:jc w:val="center"/>
        <w:rPr>
          <w:rFonts w:ascii="Arial" w:hAnsi="Arial" w:cs="Arial"/>
          <w:b/>
        </w:rPr>
      </w:pPr>
      <w:r w:rsidRPr="008D4DFD">
        <w:rPr>
          <w:rFonts w:ascii="Arial" w:hAnsi="Arial" w:cs="Arial"/>
          <w:b/>
        </w:rPr>
        <w:t>za dobro izvedbo obveznosti iz pogodbe</w:t>
      </w:r>
    </w:p>
    <w:p w14:paraId="37C89DE0" w14:textId="77777777" w:rsidR="002D4120" w:rsidRPr="008D4DFD" w:rsidRDefault="002D4120" w:rsidP="00767B45">
      <w:pPr>
        <w:jc w:val="center"/>
        <w:rPr>
          <w:rFonts w:ascii="Arial" w:hAnsi="Arial" w:cs="Arial"/>
        </w:rPr>
      </w:pPr>
      <w:r w:rsidRPr="008D4DFD">
        <w:rPr>
          <w:rFonts w:ascii="Arial" w:hAnsi="Arial" w:cs="Arial"/>
        </w:rPr>
        <w:t>s pooblastilom za izpolnitev in unovčenje menice</w:t>
      </w:r>
    </w:p>
    <w:p w14:paraId="265D6BAD" w14:textId="77777777" w:rsidR="002D4120" w:rsidRPr="008D4DFD" w:rsidRDefault="002D4120" w:rsidP="00767B45">
      <w:pPr>
        <w:jc w:val="both"/>
        <w:rPr>
          <w:rFonts w:ascii="Arial" w:hAnsi="Arial" w:cs="Arial"/>
        </w:rPr>
      </w:pPr>
    </w:p>
    <w:p w14:paraId="20AF3F86" w14:textId="27484846" w:rsidR="002D4120" w:rsidRPr="008D4DFD" w:rsidRDefault="002D4120" w:rsidP="00767B45">
      <w:pPr>
        <w:jc w:val="both"/>
        <w:rPr>
          <w:rFonts w:ascii="Arial" w:hAnsi="Arial" w:cs="Arial"/>
        </w:rPr>
      </w:pPr>
      <w:r w:rsidRPr="008D4DFD">
        <w:rPr>
          <w:rFonts w:ascii="Arial" w:hAnsi="Arial" w:cs="Arial"/>
        </w:rPr>
        <w:t>Za zavarovanje dobre izvedbe obveznosti iz pogodbe, v postopku oddaje javnega naročila »</w:t>
      </w:r>
      <w:r w:rsidR="004978DD">
        <w:rPr>
          <w:rFonts w:ascii="Arial" w:hAnsi="Arial" w:cs="Arial"/>
        </w:rPr>
        <w:t>LETNO</w:t>
      </w:r>
      <w:r w:rsidR="00B65160">
        <w:rPr>
          <w:rFonts w:ascii="Arial" w:hAnsi="Arial" w:cs="Arial"/>
        </w:rPr>
        <w:t xml:space="preserve"> VZDRŽEVANJE CEST V </w:t>
      </w:r>
      <w:r w:rsidR="00C06DED">
        <w:rPr>
          <w:rFonts w:ascii="Arial" w:hAnsi="Arial" w:cs="Arial"/>
        </w:rPr>
        <w:t>LETU 202</w:t>
      </w:r>
      <w:r w:rsidR="001A7C97">
        <w:rPr>
          <w:rFonts w:ascii="Arial" w:hAnsi="Arial" w:cs="Arial"/>
        </w:rPr>
        <w:t>6</w:t>
      </w:r>
      <w:r w:rsidRPr="008D4DFD">
        <w:rPr>
          <w:rFonts w:ascii="Arial" w:hAnsi="Arial" w:cs="Arial"/>
        </w:rPr>
        <w:t xml:space="preserve">«, izročamo upravičencu </w:t>
      </w:r>
      <w:r w:rsidR="00432649" w:rsidRPr="00432649">
        <w:rPr>
          <w:rFonts w:ascii="Arial" w:hAnsi="Arial" w:cs="Arial"/>
        </w:rPr>
        <w:t>Javnemu podjetju Komunala Idrija d.o.o., Carl Jakoba 4, 5280 Idrija</w:t>
      </w:r>
      <w:r w:rsidRPr="008D4DFD">
        <w:rPr>
          <w:rFonts w:ascii="Arial" w:hAnsi="Arial" w:cs="Arial"/>
        </w:rPr>
        <w:t xml:space="preserve"> (v nadaljevanju: upravičenec), v skladu s pogodbo št. ____________, 1 (eno) bianko menico in ga pooblaščamo da jo lahko izpolni. Menica je podpisana s strani zakonitega(ih) zastopnika(ov) gospodarskega subjekta:</w:t>
      </w:r>
    </w:p>
    <w:p w14:paraId="68CBB777" w14:textId="77777777" w:rsidR="00432649" w:rsidRDefault="00432649" w:rsidP="00767B45">
      <w:pPr>
        <w:rPr>
          <w:rFonts w:ascii="Arial" w:hAnsi="Arial" w:cs="Arial"/>
        </w:rPr>
      </w:pPr>
    </w:p>
    <w:p w14:paraId="7E24C18E" w14:textId="3899367A" w:rsidR="002D4120" w:rsidRPr="008D4DFD" w:rsidRDefault="002D4120" w:rsidP="00767B45">
      <w:pPr>
        <w:rPr>
          <w:rFonts w:ascii="Arial" w:hAnsi="Arial" w:cs="Arial"/>
        </w:rPr>
      </w:pPr>
      <w:r w:rsidRPr="008D4DFD">
        <w:rPr>
          <w:rFonts w:ascii="Arial" w:hAnsi="Arial" w:cs="Arial"/>
        </w:rPr>
        <w:t xml:space="preserve">naziv gospodarskega subjekta: </w:t>
      </w:r>
    </w:p>
    <w:p w14:paraId="63226888" w14:textId="77777777" w:rsidR="002D4120" w:rsidRPr="008D4DFD" w:rsidRDefault="002D4120" w:rsidP="00767B45">
      <w:pPr>
        <w:rPr>
          <w:rFonts w:ascii="Arial" w:hAnsi="Arial" w:cs="Arial"/>
        </w:rPr>
      </w:pPr>
    </w:p>
    <w:p w14:paraId="3A1124AA" w14:textId="7FEDC1D3"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_________________________________________________________________________________</w:t>
      </w:r>
    </w:p>
    <w:p w14:paraId="3EB85FE1" w14:textId="77777777" w:rsidR="002D4120" w:rsidRPr="008D4DFD" w:rsidRDefault="002D4120" w:rsidP="00767B45">
      <w:pPr>
        <w:rPr>
          <w:rFonts w:ascii="Arial" w:hAnsi="Arial" w:cs="Arial"/>
        </w:rPr>
      </w:pPr>
    </w:p>
    <w:p w14:paraId="42431793" w14:textId="77777777" w:rsidR="002D4120" w:rsidRPr="008D4DFD" w:rsidRDefault="002D4120" w:rsidP="00767B45">
      <w:pPr>
        <w:rPr>
          <w:rFonts w:ascii="Arial" w:hAnsi="Arial" w:cs="Arial"/>
        </w:rPr>
      </w:pPr>
      <w:r w:rsidRPr="008D4DFD">
        <w:rPr>
          <w:rFonts w:ascii="Arial" w:hAnsi="Arial" w:cs="Arial"/>
        </w:rPr>
        <w:t xml:space="preserve">naslov gospodarskega subjekta: </w:t>
      </w:r>
    </w:p>
    <w:p w14:paraId="22EC3E44" w14:textId="77777777" w:rsidR="002D4120" w:rsidRPr="008D4DFD" w:rsidRDefault="002D4120" w:rsidP="00767B45">
      <w:pPr>
        <w:rPr>
          <w:rFonts w:ascii="Arial" w:hAnsi="Arial" w:cs="Arial"/>
        </w:rPr>
      </w:pPr>
    </w:p>
    <w:p w14:paraId="5C1D84B4" w14:textId="52376199"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w:t>
      </w:r>
    </w:p>
    <w:p w14:paraId="7378CA99" w14:textId="77777777" w:rsidR="002D4120" w:rsidRPr="008D4DFD" w:rsidRDefault="002D4120" w:rsidP="00767B45">
      <w:pPr>
        <w:rPr>
          <w:rFonts w:ascii="Arial" w:hAnsi="Arial" w:cs="Arial"/>
        </w:rPr>
      </w:pPr>
    </w:p>
    <w:p w14:paraId="7C014E48" w14:textId="295D2501" w:rsidR="002D4120" w:rsidRPr="008D4DFD" w:rsidRDefault="002D4120" w:rsidP="00767B45">
      <w:pPr>
        <w:rPr>
          <w:rFonts w:ascii="Arial" w:hAnsi="Arial" w:cs="Arial"/>
        </w:rPr>
      </w:pPr>
      <w:r w:rsidRPr="008D4DFD">
        <w:rPr>
          <w:rFonts w:ascii="Arial" w:hAnsi="Arial" w:cs="Arial"/>
        </w:rPr>
        <w:t>priimek in ime ___________________kot _______________podpis__________________________</w:t>
      </w:r>
    </w:p>
    <w:p w14:paraId="5925265A" w14:textId="77777777" w:rsidR="002D4120" w:rsidRPr="008D4DFD" w:rsidRDefault="002D4120" w:rsidP="00767B45">
      <w:pPr>
        <w:rPr>
          <w:rFonts w:ascii="Arial" w:hAnsi="Arial" w:cs="Arial"/>
        </w:rPr>
      </w:pPr>
    </w:p>
    <w:p w14:paraId="013D30D4" w14:textId="221CAECE" w:rsidR="002D4120" w:rsidRPr="008D4DFD" w:rsidRDefault="002D4120" w:rsidP="00767B45">
      <w:pPr>
        <w:rPr>
          <w:rFonts w:ascii="Arial" w:hAnsi="Arial" w:cs="Arial"/>
        </w:rPr>
      </w:pPr>
      <w:r w:rsidRPr="008D4DFD">
        <w:rPr>
          <w:rFonts w:ascii="Arial" w:hAnsi="Arial" w:cs="Arial"/>
        </w:rPr>
        <w:t>priimek in ime _________________</w:t>
      </w:r>
      <w:r w:rsidR="00432649">
        <w:rPr>
          <w:rFonts w:ascii="Arial" w:hAnsi="Arial" w:cs="Arial"/>
        </w:rPr>
        <w:t>__</w:t>
      </w:r>
      <w:r w:rsidRPr="008D4DFD">
        <w:rPr>
          <w:rFonts w:ascii="Arial" w:hAnsi="Arial" w:cs="Arial"/>
        </w:rPr>
        <w:t>kot _________________podpis_________________________</w:t>
      </w:r>
    </w:p>
    <w:p w14:paraId="2386D83C" w14:textId="77777777" w:rsidR="002D4120" w:rsidRPr="008D4DFD" w:rsidRDefault="002D4120" w:rsidP="00767B45">
      <w:pPr>
        <w:rPr>
          <w:rFonts w:ascii="Arial" w:hAnsi="Arial" w:cs="Arial"/>
        </w:rPr>
      </w:pPr>
    </w:p>
    <w:p w14:paraId="07223784" w14:textId="77777777" w:rsidR="002D4120" w:rsidRPr="008D4DFD" w:rsidRDefault="002D4120" w:rsidP="00767B45">
      <w:pPr>
        <w:rPr>
          <w:rFonts w:ascii="Arial" w:hAnsi="Arial" w:cs="Arial"/>
        </w:rPr>
      </w:pPr>
      <w:r w:rsidRPr="008D4DFD">
        <w:rPr>
          <w:rFonts w:ascii="Arial" w:hAnsi="Arial" w:cs="Arial"/>
        </w:rPr>
        <w:t>Potrjujemo, da je/sta podpisnik/a pooblaščen/a za podpis menice.</w:t>
      </w:r>
    </w:p>
    <w:p w14:paraId="46B86708" w14:textId="77777777" w:rsidR="002D4120" w:rsidRPr="008D4DFD" w:rsidRDefault="002D4120" w:rsidP="00767B45">
      <w:pPr>
        <w:jc w:val="both"/>
        <w:rPr>
          <w:rFonts w:ascii="Arial" w:hAnsi="Arial" w:cs="Arial"/>
        </w:rPr>
      </w:pPr>
    </w:p>
    <w:p w14:paraId="2B557636" w14:textId="77777777" w:rsidR="002D4120" w:rsidRPr="008D4DFD" w:rsidRDefault="002D4120" w:rsidP="00767B45">
      <w:pPr>
        <w:jc w:val="both"/>
        <w:rPr>
          <w:rFonts w:ascii="Arial" w:hAnsi="Arial" w:cs="Arial"/>
        </w:rPr>
      </w:pPr>
      <w:r w:rsidRPr="008D4DFD">
        <w:rPr>
          <w:rFonts w:ascii="Arial" w:hAnsi="Arial" w:cs="Arial"/>
        </w:rPr>
        <w:t>Upravičenca pooblaščamo, da v primeru, če mi kot zavezanec ne bomo izpolnili svojih obveznosti iz zgoraj navedene pogodbe, v dogovorjeni kvaliteti, količini ali rokih:</w:t>
      </w:r>
    </w:p>
    <w:p w14:paraId="08A4BEC0"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bianko menico v višini ____________ EUR (z besedo: ____________________________in __/100),</w:t>
      </w:r>
    </w:p>
    <w:p w14:paraId="33368A04"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vse druge sestavne dele menice, ki niso izpolnjeni,</w:t>
      </w:r>
    </w:p>
    <w:p w14:paraId="4E59931E"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zapiše na menici tudi klavzulo »brez protesta« ali katerokoli menično klavzulo, ki sicer ni bistvena menična sestavina.</w:t>
      </w:r>
    </w:p>
    <w:p w14:paraId="5D6DD3AB" w14:textId="77777777" w:rsidR="002D4120" w:rsidRPr="008D4DFD" w:rsidRDefault="002D4120" w:rsidP="00767B45">
      <w:pPr>
        <w:jc w:val="both"/>
        <w:rPr>
          <w:rFonts w:ascii="Arial" w:hAnsi="Arial" w:cs="Arial"/>
        </w:rPr>
      </w:pPr>
    </w:p>
    <w:p w14:paraId="595E24EE" w14:textId="77777777" w:rsidR="002D4120" w:rsidRPr="008D4DFD" w:rsidRDefault="002D4120" w:rsidP="00767B45">
      <w:pPr>
        <w:jc w:val="both"/>
        <w:rPr>
          <w:rFonts w:ascii="Arial" w:hAnsi="Arial" w:cs="Arial"/>
        </w:rPr>
      </w:pPr>
      <w:r w:rsidRPr="008D4DFD">
        <w:rPr>
          <w:rFonts w:ascii="Arial" w:hAnsi="Arial" w:cs="Arial"/>
        </w:rPr>
        <w:t>V primeru spremembe upnika predmetnih terjatev, veljajo določbe tega pooblastila tudi v korist novih upnikov.</w:t>
      </w:r>
    </w:p>
    <w:p w14:paraId="0BBBA830" w14:textId="77777777" w:rsidR="002D4120" w:rsidRPr="008D4DFD" w:rsidRDefault="002D4120" w:rsidP="00767B45">
      <w:pPr>
        <w:jc w:val="both"/>
        <w:rPr>
          <w:rFonts w:ascii="Arial" w:hAnsi="Arial" w:cs="Arial"/>
        </w:rPr>
      </w:pPr>
    </w:p>
    <w:p w14:paraId="392FF83A" w14:textId="77777777" w:rsidR="002D4120" w:rsidRPr="008D4DFD" w:rsidRDefault="002D4120" w:rsidP="00767B45">
      <w:pPr>
        <w:jc w:val="both"/>
        <w:rPr>
          <w:rFonts w:ascii="Arial" w:hAnsi="Arial" w:cs="Arial"/>
        </w:rPr>
      </w:pPr>
      <w:r w:rsidRPr="008D4DFD">
        <w:rPr>
          <w:rFonts w:ascii="Arial" w:hAnsi="Arial" w:cs="Arial"/>
        </w:rPr>
        <w:t>Pooblaščamo upravičenca, da menico po potrebi domicilira pri katerikoli banki, pri kateri imamo odprt račun.</w:t>
      </w:r>
    </w:p>
    <w:p w14:paraId="0052AB28" w14:textId="77777777" w:rsidR="002D4120" w:rsidRPr="008D4DFD" w:rsidRDefault="002D4120" w:rsidP="00767B45">
      <w:pPr>
        <w:jc w:val="both"/>
        <w:rPr>
          <w:rFonts w:ascii="Arial" w:hAnsi="Arial" w:cs="Arial"/>
        </w:rPr>
      </w:pPr>
    </w:p>
    <w:p w14:paraId="7E7CC816" w14:textId="77777777" w:rsidR="002D4120" w:rsidRPr="008D4DFD" w:rsidRDefault="002D4120" w:rsidP="00767B45">
      <w:pPr>
        <w:jc w:val="both"/>
        <w:rPr>
          <w:rFonts w:ascii="Arial" w:hAnsi="Arial" w:cs="Arial"/>
        </w:rPr>
      </w:pPr>
      <w:r w:rsidRPr="008D4DFD">
        <w:rPr>
          <w:rFonts w:ascii="Arial" w:hAnsi="Arial" w:cs="Arial"/>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1414FACB" w14:textId="77777777" w:rsidR="002D4120" w:rsidRPr="008D4DFD" w:rsidRDefault="002D4120" w:rsidP="00767B45">
      <w:pPr>
        <w:jc w:val="both"/>
        <w:rPr>
          <w:rFonts w:ascii="Arial" w:hAnsi="Arial" w:cs="Arial"/>
        </w:rPr>
      </w:pPr>
    </w:p>
    <w:p w14:paraId="03E5F6EC" w14:textId="77777777" w:rsidR="002D4120" w:rsidRPr="008D4DFD" w:rsidRDefault="002D4120" w:rsidP="00767B45">
      <w:pPr>
        <w:jc w:val="both"/>
        <w:rPr>
          <w:rFonts w:ascii="Arial" w:hAnsi="Arial" w:cs="Arial"/>
        </w:rPr>
      </w:pPr>
      <w:r w:rsidRPr="008D4DFD">
        <w:rPr>
          <w:rFonts w:ascii="Arial" w:hAnsi="Arial" w:cs="Arial"/>
        </w:rPr>
        <w:t>Pooblaščamo tudi katerokoli banko, pri kateri bi imeli odprt račun, da v breme našega transakcijskega računa unovči predloženo menico.</w:t>
      </w:r>
    </w:p>
    <w:p w14:paraId="7BE47751" w14:textId="77777777" w:rsidR="002D4120" w:rsidRPr="008D4DFD" w:rsidRDefault="002D4120" w:rsidP="00767B45">
      <w:pPr>
        <w:jc w:val="both"/>
        <w:rPr>
          <w:rFonts w:ascii="Arial" w:hAnsi="Arial" w:cs="Arial"/>
        </w:rPr>
      </w:pPr>
      <w:r w:rsidRPr="008D4DFD">
        <w:rPr>
          <w:rFonts w:ascii="Arial" w:hAnsi="Arial" w:cs="Arial"/>
        </w:rPr>
        <w:t>S podpisom tega pooblastila soglašamo, da upravičenec opravi poizvedbe o številkah transakcijskih računov pri katerikoli banki, finančni organizaciji ali upravljavcu baz podatkov o računih.</w:t>
      </w:r>
    </w:p>
    <w:p w14:paraId="06C24921" w14:textId="77777777" w:rsidR="002D4120" w:rsidRPr="008D4DFD" w:rsidRDefault="002D4120" w:rsidP="00767B45">
      <w:pPr>
        <w:jc w:val="both"/>
        <w:rPr>
          <w:rFonts w:ascii="Arial" w:hAnsi="Arial" w:cs="Arial"/>
        </w:rPr>
      </w:pPr>
    </w:p>
    <w:p w14:paraId="667C1D46" w14:textId="77777777" w:rsidR="002D4120" w:rsidRPr="008D4DFD" w:rsidRDefault="002D4120" w:rsidP="00767B45">
      <w:pPr>
        <w:jc w:val="both"/>
        <w:rPr>
          <w:rFonts w:ascii="Arial" w:hAnsi="Arial" w:cs="Arial"/>
        </w:rPr>
      </w:pPr>
      <w:r w:rsidRPr="008D4DFD">
        <w:rPr>
          <w:rFonts w:ascii="Arial" w:hAnsi="Arial" w:cs="Arial"/>
        </w:rPr>
        <w:t>Zavezujemo se, da tega pooblastila ne bomo preklicali.</w:t>
      </w:r>
    </w:p>
    <w:p w14:paraId="427BFFAA" w14:textId="77777777" w:rsidR="002D4120" w:rsidRPr="008D4DFD" w:rsidRDefault="002D4120" w:rsidP="00767B45">
      <w:pPr>
        <w:jc w:val="both"/>
        <w:rPr>
          <w:rFonts w:ascii="Arial" w:hAnsi="Arial" w:cs="Arial"/>
          <w:i/>
          <w:iCs/>
          <w:color w:val="000000"/>
        </w:rPr>
      </w:pPr>
    </w:p>
    <w:p w14:paraId="2A0BF28D" w14:textId="77777777" w:rsidR="002D4120" w:rsidRPr="008D4DFD" w:rsidRDefault="002D4120" w:rsidP="00767B45">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2764E43D" w14:textId="77777777" w:rsidR="002D4120" w:rsidRPr="008D4DFD" w:rsidRDefault="002D4120" w:rsidP="00767B45">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6494C9E8" w14:textId="77777777" w:rsidR="002D4120" w:rsidRPr="008D4DFD" w:rsidRDefault="002D4120" w:rsidP="00767B45">
      <w:pPr>
        <w:jc w:val="both"/>
        <w:rPr>
          <w:rFonts w:ascii="Arial" w:hAnsi="Arial" w:cs="Arial"/>
          <w:b/>
          <w:bCs/>
          <w:i/>
          <w:iCs/>
          <w:color w:val="7F7F7F" w:themeColor="text1" w:themeTint="80"/>
        </w:rPr>
      </w:pPr>
    </w:p>
    <w:p w14:paraId="42F37FB4" w14:textId="0089E477" w:rsidR="002D4120" w:rsidRPr="008D4DFD" w:rsidRDefault="002D4120" w:rsidP="00767B45">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sidR="00573932">
        <w:rPr>
          <w:rFonts w:ascii="Arial" w:hAnsi="Arial" w:cs="Arial"/>
          <w:i/>
          <w:iCs/>
          <w:color w:val="7F7F7F" w:themeColor="text1" w:themeTint="80"/>
        </w:rPr>
        <w:t>tega obrazca ne oddaja</w:t>
      </w:r>
      <w:r w:rsidRPr="008D4DFD">
        <w:rPr>
          <w:rFonts w:ascii="Arial" w:hAnsi="Arial" w:cs="Arial"/>
          <w:i/>
          <w:iCs/>
          <w:color w:val="7F7F7F" w:themeColor="text1" w:themeTint="80"/>
        </w:rPr>
        <w:t>.</w:t>
      </w:r>
    </w:p>
    <w:p w14:paraId="44FB9A87" w14:textId="591F096F" w:rsidR="002D4120" w:rsidRPr="00B940F9" w:rsidRDefault="002D4120" w:rsidP="008B6849">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0363FFFE" w14:textId="1B28AD20" w:rsidR="002D4120" w:rsidRPr="00276896" w:rsidRDefault="004668A9"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IZJAVA</w:t>
      </w:r>
      <w:r w:rsidR="002D4120" w:rsidRPr="00276896">
        <w:rPr>
          <w:rFonts w:ascii="Arial" w:hAnsi="Arial" w:cs="Arial"/>
          <w:b/>
          <w:bCs/>
          <w:shd w:val="clear" w:color="auto" w:fill="D9E2F3" w:themeFill="accent5" w:themeFillTint="33"/>
        </w:rPr>
        <w:t xml:space="preserve"> PODIZVAJALCA</w:t>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4F7ACB">
        <w:rPr>
          <w:rFonts w:ascii="Arial" w:hAnsi="Arial" w:cs="Arial"/>
          <w:b/>
          <w:bCs/>
          <w:shd w:val="clear" w:color="auto" w:fill="D9E2F3" w:themeFill="accent5" w:themeFillTint="33"/>
        </w:rPr>
        <w:t xml:space="preserve">  </w:t>
      </w:r>
      <w:r w:rsidR="002D4120" w:rsidRPr="00276896">
        <w:rPr>
          <w:rFonts w:ascii="Arial" w:hAnsi="Arial" w:cs="Arial"/>
          <w:b/>
          <w:bCs/>
          <w:shd w:val="clear" w:color="auto" w:fill="D9E2F3" w:themeFill="accent5" w:themeFillTint="33"/>
        </w:rPr>
        <w:t xml:space="preserve">  Obrazec </w:t>
      </w:r>
      <w:r w:rsidR="0032416C">
        <w:rPr>
          <w:rFonts w:ascii="Arial" w:hAnsi="Arial" w:cs="Arial"/>
          <w:b/>
          <w:bCs/>
          <w:shd w:val="clear" w:color="auto" w:fill="D9E2F3" w:themeFill="accent5" w:themeFillTint="33"/>
        </w:rPr>
        <w:t>8</w:t>
      </w:r>
    </w:p>
    <w:p w14:paraId="2E6069AC" w14:textId="77777777" w:rsidR="002D4120" w:rsidRPr="00276896" w:rsidRDefault="002D4120" w:rsidP="00767B45">
      <w:pPr>
        <w:tabs>
          <w:tab w:val="left" w:pos="1224"/>
        </w:tabs>
        <w:jc w:val="both"/>
        <w:rPr>
          <w:rFonts w:ascii="Arial" w:hAnsi="Arial" w:cs="Arial"/>
          <w:b/>
          <w:bCs/>
          <w:shd w:val="clear" w:color="auto" w:fill="D9E2F3" w:themeFill="accent5" w:themeFillTint="33"/>
        </w:rPr>
      </w:pPr>
    </w:p>
    <w:p w14:paraId="2DD1CCD4" w14:textId="77777777" w:rsidR="00573932" w:rsidRPr="00573932" w:rsidRDefault="00573932" w:rsidP="00573932">
      <w:pPr>
        <w:spacing w:after="240"/>
        <w:rPr>
          <w:rFonts w:ascii="Arial" w:hAnsi="Arial" w:cs="Arial"/>
        </w:rPr>
      </w:pPr>
      <w:r w:rsidRPr="00573932">
        <w:rPr>
          <w:rFonts w:ascii="Arial" w:eastAsia="Calibri" w:hAnsi="Arial" w:cs="Arial"/>
        </w:rPr>
        <w:t>Naziv podizvajalca: __________________________________________________________</w:t>
      </w:r>
    </w:p>
    <w:p w14:paraId="64ABA2F3" w14:textId="77777777" w:rsidR="00573932" w:rsidRPr="00573932" w:rsidRDefault="00573932" w:rsidP="00573932">
      <w:pPr>
        <w:spacing w:after="240"/>
        <w:rPr>
          <w:rFonts w:ascii="Arial" w:hAnsi="Arial" w:cs="Arial"/>
        </w:rPr>
      </w:pPr>
      <w:r w:rsidRPr="00573932">
        <w:rPr>
          <w:rFonts w:ascii="Arial" w:eastAsia="Calibri" w:hAnsi="Arial" w:cs="Arial"/>
        </w:rPr>
        <w:t xml:space="preserve">Sedež (naslov) podizvajalca: </w:t>
      </w:r>
      <w:r w:rsidRPr="00573932">
        <w:rPr>
          <w:rFonts w:ascii="Arial" w:hAnsi="Arial" w:cs="Arial"/>
        </w:rPr>
        <w:t>__________________________________________________</w:t>
      </w:r>
    </w:p>
    <w:p w14:paraId="27973E7D" w14:textId="77777777" w:rsidR="00573932" w:rsidRPr="00573932" w:rsidRDefault="00573932" w:rsidP="00573932">
      <w:pPr>
        <w:spacing w:after="240"/>
        <w:rPr>
          <w:rFonts w:ascii="Arial" w:hAnsi="Arial" w:cs="Arial"/>
        </w:rPr>
      </w:pPr>
      <w:r w:rsidRPr="00573932">
        <w:rPr>
          <w:rFonts w:ascii="Arial" w:eastAsia="Calibri" w:hAnsi="Arial" w:cs="Arial"/>
        </w:rPr>
        <w:t xml:space="preserve">Davčna številka podizvajalca: </w:t>
      </w:r>
      <w:r w:rsidRPr="00573932">
        <w:rPr>
          <w:rFonts w:ascii="Arial" w:hAnsi="Arial" w:cs="Arial"/>
        </w:rPr>
        <w:t>__________________________________________________</w:t>
      </w:r>
    </w:p>
    <w:p w14:paraId="7044FEB3" w14:textId="77777777" w:rsidR="00573932" w:rsidRPr="00573932" w:rsidRDefault="00573932" w:rsidP="00573932">
      <w:pPr>
        <w:spacing w:after="240"/>
        <w:jc w:val="both"/>
        <w:rPr>
          <w:rFonts w:ascii="Arial" w:hAnsi="Arial" w:cs="Arial"/>
        </w:rPr>
      </w:pPr>
      <w:r w:rsidRPr="00573932">
        <w:rPr>
          <w:rFonts w:ascii="Arial" w:eastAsia="Calibri" w:hAnsi="Arial" w:cs="Arial"/>
        </w:rPr>
        <w:t xml:space="preserve">Matična številka podizvajalca: </w:t>
      </w:r>
      <w:r w:rsidRPr="00573932">
        <w:rPr>
          <w:rFonts w:ascii="Arial" w:hAnsi="Arial" w:cs="Arial"/>
        </w:rPr>
        <w:t>____________________________________________________</w:t>
      </w:r>
    </w:p>
    <w:p w14:paraId="21EC0932" w14:textId="77777777" w:rsidR="00573932" w:rsidRPr="00573932" w:rsidRDefault="00573932" w:rsidP="00573932">
      <w:pPr>
        <w:pStyle w:val="HTML-oblikovano"/>
        <w:jc w:val="both"/>
        <w:rPr>
          <w:rFonts w:ascii="Arial" w:eastAsia="Calibri" w:hAnsi="Arial" w:cs="Arial"/>
          <w:color w:val="auto"/>
          <w:sz w:val="20"/>
          <w:szCs w:val="20"/>
        </w:rPr>
      </w:pPr>
    </w:p>
    <w:p w14:paraId="772999DA" w14:textId="77777777" w:rsidR="00573932" w:rsidRPr="00573932" w:rsidRDefault="00573932" w:rsidP="00573932">
      <w:pPr>
        <w:pStyle w:val="HTML-oblikovano"/>
        <w:jc w:val="both"/>
        <w:rPr>
          <w:rFonts w:ascii="Arial" w:hAnsi="Arial" w:cs="Arial"/>
          <w:color w:val="auto"/>
          <w:sz w:val="20"/>
          <w:szCs w:val="20"/>
        </w:rPr>
      </w:pPr>
      <w:r w:rsidRPr="00573932">
        <w:rPr>
          <w:rFonts w:ascii="Arial" w:eastAsia="Calibri" w:hAnsi="Arial" w:cs="Arial"/>
          <w:color w:val="auto"/>
          <w:sz w:val="20"/>
          <w:szCs w:val="20"/>
        </w:rPr>
        <w:t xml:space="preserve">Številka transakcijskega računa podizvajalca: IBAN SI56 </w:t>
      </w:r>
      <w:r w:rsidRPr="00573932">
        <w:rPr>
          <w:rFonts w:ascii="Arial" w:hAnsi="Arial" w:cs="Arial"/>
          <w:color w:val="auto"/>
          <w:sz w:val="20"/>
          <w:szCs w:val="20"/>
        </w:rPr>
        <w:t>________________________________,</w:t>
      </w:r>
    </w:p>
    <w:p w14:paraId="12004678" w14:textId="77777777" w:rsidR="00573932" w:rsidRPr="00573932" w:rsidRDefault="00573932" w:rsidP="00573932">
      <w:pPr>
        <w:pStyle w:val="HTML-oblikovano"/>
        <w:jc w:val="both"/>
        <w:rPr>
          <w:rFonts w:ascii="Arial" w:hAnsi="Arial" w:cs="Arial"/>
          <w:color w:val="auto"/>
          <w:sz w:val="20"/>
          <w:szCs w:val="20"/>
        </w:rPr>
      </w:pPr>
      <w:r w:rsidRPr="00573932">
        <w:rPr>
          <w:rFonts w:ascii="Arial" w:hAnsi="Arial" w:cs="Arial"/>
          <w:color w:val="auto"/>
          <w:sz w:val="20"/>
          <w:szCs w:val="20"/>
        </w:rPr>
        <w:t>odprt pri _____________________________________________________________________</w:t>
      </w:r>
    </w:p>
    <w:p w14:paraId="2F9C3041" w14:textId="77777777" w:rsidR="00573932" w:rsidRPr="00573932" w:rsidRDefault="00573932" w:rsidP="00573932">
      <w:pPr>
        <w:widowControl w:val="0"/>
        <w:autoSpaceDE w:val="0"/>
        <w:jc w:val="both"/>
        <w:rPr>
          <w:rFonts w:ascii="Arial" w:hAnsi="Arial" w:cs="Arial"/>
        </w:rPr>
      </w:pPr>
    </w:p>
    <w:p w14:paraId="15F3EC1B" w14:textId="77777777" w:rsidR="00573932" w:rsidRPr="00573932" w:rsidRDefault="00573932" w:rsidP="00573932">
      <w:pPr>
        <w:jc w:val="both"/>
        <w:rPr>
          <w:rFonts w:ascii="Arial" w:hAnsi="Arial" w:cs="Arial"/>
        </w:rPr>
      </w:pPr>
    </w:p>
    <w:p w14:paraId="49B58E04" w14:textId="543F4470" w:rsidR="00573932" w:rsidRPr="00573932" w:rsidRDefault="00573932" w:rsidP="009C3C46">
      <w:pPr>
        <w:tabs>
          <w:tab w:val="left" w:pos="6237"/>
        </w:tabs>
        <w:spacing w:line="360" w:lineRule="auto"/>
        <w:rPr>
          <w:rFonts w:ascii="Arial" w:hAnsi="Arial" w:cs="Arial"/>
        </w:rPr>
      </w:pPr>
      <w:r w:rsidRPr="00573932">
        <w:rPr>
          <w:rFonts w:ascii="Arial" w:hAnsi="Arial" w:cs="Arial"/>
          <w:shd w:val="clear" w:color="auto" w:fill="FFFFFF"/>
        </w:rPr>
        <w:t>Na podlagi četrte alinee drugega odstavka 94. člena ZJN-3 zahtevamo, da bo naročnik</w:t>
      </w:r>
      <w:r w:rsidRPr="00573932">
        <w:rPr>
          <w:rFonts w:ascii="Arial" w:hAnsi="Arial" w:cs="Arial"/>
        </w:rPr>
        <w:t xml:space="preserve"> Javno podjetje Komunala </w:t>
      </w:r>
      <w:r w:rsidR="00B65160">
        <w:rPr>
          <w:rFonts w:ascii="Arial" w:hAnsi="Arial" w:cs="Arial"/>
        </w:rPr>
        <w:t>Idrija d.o.o.</w:t>
      </w:r>
      <w:r w:rsidRPr="00573932">
        <w:rPr>
          <w:rFonts w:ascii="Arial" w:hAnsi="Arial" w:cs="Arial"/>
          <w:shd w:val="clear" w:color="auto" w:fill="FFFFFF"/>
        </w:rPr>
        <w:t xml:space="preserve"> za javno naročilo, katerega predmet je</w:t>
      </w:r>
      <w:r w:rsidRPr="00573932">
        <w:rPr>
          <w:rFonts w:ascii="Arial" w:hAnsi="Arial" w:cs="Arial"/>
        </w:rPr>
        <w:t xml:space="preserve"> »</w:t>
      </w:r>
      <w:r w:rsidR="004978DD">
        <w:rPr>
          <w:rFonts w:ascii="Arial" w:hAnsi="Arial" w:cs="Arial"/>
        </w:rPr>
        <w:t>LETNO</w:t>
      </w:r>
      <w:r w:rsidR="00B65160">
        <w:rPr>
          <w:rFonts w:ascii="Arial" w:hAnsi="Arial" w:cs="Arial"/>
        </w:rPr>
        <w:t xml:space="preserve"> VZDRŽEVANJE CEST V </w:t>
      </w:r>
      <w:r w:rsidR="00C06DED">
        <w:rPr>
          <w:rFonts w:ascii="Arial" w:hAnsi="Arial" w:cs="Arial"/>
        </w:rPr>
        <w:t>LETU 202</w:t>
      </w:r>
      <w:r w:rsidR="001A7C97">
        <w:rPr>
          <w:rFonts w:ascii="Arial" w:hAnsi="Arial" w:cs="Arial"/>
        </w:rPr>
        <w:t>6</w:t>
      </w:r>
      <w:r w:rsidR="00B65160">
        <w:rPr>
          <w:rFonts w:ascii="Arial" w:hAnsi="Arial" w:cs="Arial"/>
        </w:rPr>
        <w:t>«</w:t>
      </w:r>
      <w:r w:rsidRPr="00573932">
        <w:rPr>
          <w:rFonts w:ascii="Arial" w:hAnsi="Arial" w:cs="Arial"/>
        </w:rPr>
        <w:t xml:space="preserve">, namesto ponudnika _________________________________________________________________ _________________________________________________________________________________ </w:t>
      </w:r>
      <w:r w:rsidRPr="00573932">
        <w:rPr>
          <w:rFonts w:ascii="Arial" w:eastAsia="Calibri" w:hAnsi="Arial" w:cs="Arial"/>
          <w:i/>
        </w:rPr>
        <w:t>(vpisati naziv in naslov ponudnika)</w:t>
      </w:r>
      <w:r w:rsidRPr="00573932">
        <w:rPr>
          <w:rFonts w:ascii="Arial" w:hAnsi="Arial" w:cs="Arial"/>
        </w:rPr>
        <w:t xml:space="preserve">  poravnaval naše terjatve do ponudnika neposredno nam, kot podizvajalcu.</w:t>
      </w:r>
    </w:p>
    <w:p w14:paraId="551610DC" w14:textId="77777777" w:rsidR="00573932" w:rsidRDefault="00573932" w:rsidP="00573932">
      <w:pPr>
        <w:jc w:val="both"/>
        <w:rPr>
          <w:rFonts w:cs="Arial"/>
        </w:rPr>
      </w:pPr>
    </w:p>
    <w:p w14:paraId="3FFC825C" w14:textId="77777777" w:rsidR="00B65160" w:rsidRPr="008D4DFD" w:rsidRDefault="00B65160" w:rsidP="00B65160">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521D385" w14:textId="77777777" w:rsidR="00B65160" w:rsidRPr="008D4DFD" w:rsidRDefault="00B65160" w:rsidP="00B65160">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0DBC75D4" w14:textId="77777777" w:rsidR="00B65160" w:rsidRPr="008D4DFD" w:rsidRDefault="00B65160" w:rsidP="00B65160">
      <w:pPr>
        <w:jc w:val="both"/>
        <w:rPr>
          <w:rFonts w:ascii="Arial" w:hAnsi="Arial" w:cs="Arial"/>
          <w:b/>
          <w:bCs/>
          <w:i/>
          <w:iCs/>
          <w:color w:val="7F7F7F" w:themeColor="text1" w:themeTint="80"/>
        </w:rPr>
      </w:pPr>
    </w:p>
    <w:p w14:paraId="1200F7B2" w14:textId="00ED2B09" w:rsidR="00B65160" w:rsidRPr="008D4DFD" w:rsidRDefault="00B65160" w:rsidP="00B65160">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w:t>
      </w:r>
      <w:r>
        <w:rPr>
          <w:rFonts w:ascii="Arial" w:hAnsi="Arial" w:cs="Arial"/>
          <w:i/>
          <w:iCs/>
          <w:color w:val="7F7F7F" w:themeColor="text1" w:themeTint="80"/>
        </w:rPr>
        <w:t>Obrazec se oddaja, če ponudnik nastopa s podizvajalci in ti zahtevajo neposredno plačilo</w:t>
      </w:r>
      <w:r w:rsidRPr="008D4DFD">
        <w:rPr>
          <w:rFonts w:ascii="Arial" w:hAnsi="Arial" w:cs="Arial"/>
          <w:i/>
          <w:iCs/>
          <w:color w:val="7F7F7F" w:themeColor="text1" w:themeTint="80"/>
        </w:rPr>
        <w:t>.</w:t>
      </w:r>
    </w:p>
    <w:p w14:paraId="4A2B2B8C" w14:textId="77777777" w:rsidR="00B65160" w:rsidRPr="00B940F9" w:rsidRDefault="00B65160" w:rsidP="00B65160">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4EF92084" w14:textId="7BBA17E4" w:rsidR="002D4120" w:rsidRPr="00276896" w:rsidRDefault="002D4120" w:rsidP="00767B45">
      <w:pPr>
        <w:tabs>
          <w:tab w:val="left" w:pos="1224"/>
        </w:tabs>
        <w:jc w:val="both"/>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sidR="008B6849">
        <w:rPr>
          <w:rFonts w:ascii="Arial" w:hAnsi="Arial" w:cs="Arial"/>
          <w:b/>
          <w:bCs/>
          <w:shd w:val="clear" w:color="auto" w:fill="D9E2F3" w:themeFill="accent5" w:themeFillTint="33"/>
        </w:rPr>
        <w:t>OKVIRNEGA</w:t>
      </w:r>
      <w:r w:rsidR="00825FFA">
        <w:rPr>
          <w:rFonts w:ascii="Arial" w:hAnsi="Arial" w:cs="Arial"/>
          <w:b/>
          <w:bCs/>
          <w:shd w:val="clear" w:color="auto" w:fill="D9E2F3" w:themeFill="accent5" w:themeFillTint="33"/>
        </w:rPr>
        <w:t xml:space="preserve"> S</w:t>
      </w:r>
      <w:r w:rsidR="008B6849">
        <w:rPr>
          <w:rFonts w:ascii="Arial" w:hAnsi="Arial" w:cs="Arial"/>
          <w:b/>
          <w:bCs/>
          <w:shd w:val="clear" w:color="auto" w:fill="D9E2F3" w:themeFill="accent5" w:themeFillTint="33"/>
        </w:rPr>
        <w:t xml:space="preserve">PORAZUMA </w:t>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00276896">
        <w:rPr>
          <w:rFonts w:ascii="Arial" w:hAnsi="Arial" w:cs="Arial"/>
          <w:b/>
          <w:bCs/>
          <w:shd w:val="clear" w:color="auto" w:fill="D9E2F3" w:themeFill="accent5" w:themeFillTint="33"/>
        </w:rPr>
        <w:t xml:space="preserve">              </w:t>
      </w:r>
      <w:r w:rsidR="005F52F8">
        <w:rPr>
          <w:rFonts w:ascii="Arial" w:hAnsi="Arial" w:cs="Arial"/>
          <w:b/>
          <w:bCs/>
          <w:shd w:val="clear" w:color="auto" w:fill="D9E2F3" w:themeFill="accent5" w:themeFillTint="33"/>
        </w:rPr>
        <w:t xml:space="preserve">   </w:t>
      </w:r>
      <w:r w:rsidR="00276896">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w:t>
      </w:r>
      <w:r w:rsidR="0032416C">
        <w:rPr>
          <w:rFonts w:ascii="Arial" w:hAnsi="Arial" w:cs="Arial"/>
          <w:b/>
          <w:bCs/>
          <w:shd w:val="clear" w:color="auto" w:fill="D9E2F3" w:themeFill="accent5" w:themeFillTint="33"/>
        </w:rPr>
        <w:t>9</w:t>
      </w:r>
    </w:p>
    <w:p w14:paraId="608AAA6C" w14:textId="77777777" w:rsidR="00825FFA" w:rsidRPr="00EA3825" w:rsidRDefault="00825FFA" w:rsidP="00825FFA">
      <w:pPr>
        <w:spacing w:after="120"/>
        <w:jc w:val="both"/>
        <w:rPr>
          <w:rFonts w:ascii="Arial" w:hAnsi="Arial" w:cs="Arial"/>
        </w:rPr>
      </w:pPr>
    </w:p>
    <w:p w14:paraId="42B8DF74" w14:textId="77777777" w:rsidR="00825FFA" w:rsidRPr="00EA3825" w:rsidRDefault="00825FFA" w:rsidP="00825FFA">
      <w:pPr>
        <w:rPr>
          <w:rFonts w:ascii="Arial" w:hAnsi="Arial" w:cs="Arial"/>
        </w:rPr>
      </w:pPr>
      <w:r w:rsidRPr="00EA3825">
        <w:rPr>
          <w:rFonts w:ascii="Arial" w:hAnsi="Arial" w:cs="Arial"/>
          <w:b/>
          <w:bCs/>
          <w:color w:val="000000"/>
        </w:rPr>
        <w:t xml:space="preserve">NAROČNIK: </w:t>
      </w:r>
      <w:r w:rsidRPr="00EA3825">
        <w:rPr>
          <w:rFonts w:ascii="Arial" w:hAnsi="Arial" w:cs="Arial"/>
          <w:b/>
          <w:color w:val="000000"/>
        </w:rPr>
        <w:t>Javno podjetje Komunala Idrija d.o.o., Carl Jakoba ulica 4, 5280 Idrija</w:t>
      </w:r>
      <w:r w:rsidRPr="00EA3825">
        <w:rPr>
          <w:rFonts w:ascii="Arial" w:hAnsi="Arial" w:cs="Arial"/>
          <w:color w:val="000000"/>
        </w:rPr>
        <w:br/>
        <w:t>zakoniti zastopnik: mag. Brigita Šen Kreže, direktorica</w:t>
      </w:r>
      <w:r w:rsidRPr="00EA3825">
        <w:rPr>
          <w:rFonts w:ascii="Arial" w:hAnsi="Arial" w:cs="Arial"/>
        </w:rPr>
        <w:br/>
      </w:r>
    </w:p>
    <w:tbl>
      <w:tblPr>
        <w:tblW w:w="3500" w:type="pct"/>
        <w:tblInd w:w="108" w:type="dxa"/>
        <w:tblLook w:val="04A0" w:firstRow="1" w:lastRow="0" w:firstColumn="1" w:lastColumn="0" w:noHBand="0" w:noVBand="1"/>
      </w:tblPr>
      <w:tblGrid>
        <w:gridCol w:w="3300"/>
        <w:gridCol w:w="3050"/>
      </w:tblGrid>
      <w:tr w:rsidR="00825FFA" w:rsidRPr="00EA3825" w14:paraId="482E4220" w14:textId="77777777" w:rsidTr="00AA579E">
        <w:tc>
          <w:tcPr>
            <w:tcW w:w="3300" w:type="dxa"/>
            <w:tcMar>
              <w:top w:w="0" w:type="auto"/>
              <w:bottom w:w="0" w:type="auto"/>
            </w:tcMar>
            <w:vAlign w:val="center"/>
          </w:tcPr>
          <w:p w14:paraId="49614666" w14:textId="77777777" w:rsidR="00825FFA" w:rsidRPr="00EA3825" w:rsidRDefault="00825FFA" w:rsidP="00AA579E">
            <w:pPr>
              <w:ind w:hanging="108"/>
              <w:rPr>
                <w:rFonts w:ascii="Arial" w:hAnsi="Arial" w:cs="Arial"/>
              </w:rPr>
            </w:pPr>
            <w:r w:rsidRPr="00EA3825">
              <w:rPr>
                <w:rFonts w:ascii="Arial" w:hAnsi="Arial" w:cs="Arial"/>
                <w:color w:val="000000"/>
                <w:position w:val="-2"/>
              </w:rPr>
              <w:t>Matična številka:</w:t>
            </w:r>
          </w:p>
        </w:tc>
        <w:tc>
          <w:tcPr>
            <w:tcW w:w="0" w:type="auto"/>
            <w:tcMar>
              <w:top w:w="0" w:type="auto"/>
              <w:bottom w:w="0" w:type="auto"/>
            </w:tcMar>
            <w:vAlign w:val="center"/>
          </w:tcPr>
          <w:p w14:paraId="33D6880E" w14:textId="77777777" w:rsidR="00825FFA" w:rsidRPr="00EA3825" w:rsidRDefault="00825FFA" w:rsidP="00AA579E">
            <w:pPr>
              <w:ind w:hanging="108"/>
              <w:rPr>
                <w:rFonts w:ascii="Arial" w:hAnsi="Arial" w:cs="Arial"/>
              </w:rPr>
            </w:pPr>
            <w:r w:rsidRPr="00EA3825">
              <w:rPr>
                <w:rFonts w:ascii="Arial" w:hAnsi="Arial" w:cs="Arial"/>
              </w:rPr>
              <w:t>5144647000</w:t>
            </w:r>
          </w:p>
        </w:tc>
      </w:tr>
      <w:tr w:rsidR="00825FFA" w:rsidRPr="00EA3825" w14:paraId="3FC9771D" w14:textId="77777777" w:rsidTr="00AA579E">
        <w:tc>
          <w:tcPr>
            <w:tcW w:w="3300" w:type="dxa"/>
            <w:tcMar>
              <w:top w:w="0" w:type="auto"/>
              <w:bottom w:w="0" w:type="auto"/>
            </w:tcMar>
            <w:vAlign w:val="center"/>
          </w:tcPr>
          <w:p w14:paraId="31AB9294" w14:textId="77777777" w:rsidR="00825FFA" w:rsidRPr="00EA3825" w:rsidRDefault="00825FFA" w:rsidP="00AA579E">
            <w:pPr>
              <w:ind w:hanging="108"/>
              <w:rPr>
                <w:rFonts w:ascii="Arial" w:hAnsi="Arial" w:cs="Arial"/>
              </w:rPr>
            </w:pPr>
            <w:r w:rsidRPr="00EA3825">
              <w:rPr>
                <w:rFonts w:ascii="Arial" w:hAnsi="Arial" w:cs="Arial"/>
                <w:color w:val="000000"/>
                <w:position w:val="-2"/>
              </w:rPr>
              <w:t>Identifikacijska številka za DDV:</w:t>
            </w:r>
          </w:p>
        </w:tc>
        <w:tc>
          <w:tcPr>
            <w:tcW w:w="0" w:type="auto"/>
            <w:tcMar>
              <w:top w:w="0" w:type="auto"/>
              <w:bottom w:w="0" w:type="auto"/>
            </w:tcMar>
            <w:vAlign w:val="center"/>
          </w:tcPr>
          <w:p w14:paraId="1E230026" w14:textId="77777777" w:rsidR="00825FFA" w:rsidRPr="00EA3825" w:rsidRDefault="00825FFA" w:rsidP="00AA579E">
            <w:pPr>
              <w:ind w:hanging="108"/>
              <w:rPr>
                <w:rFonts w:ascii="Arial" w:hAnsi="Arial" w:cs="Arial"/>
              </w:rPr>
            </w:pPr>
            <w:r w:rsidRPr="00EA3825">
              <w:rPr>
                <w:rFonts w:ascii="Arial" w:hAnsi="Arial" w:cs="Arial"/>
              </w:rPr>
              <w:t>SI 13286218</w:t>
            </w:r>
          </w:p>
        </w:tc>
      </w:tr>
      <w:tr w:rsidR="00825FFA" w:rsidRPr="00EA3825" w14:paraId="57870644" w14:textId="77777777" w:rsidTr="00AA579E">
        <w:tc>
          <w:tcPr>
            <w:tcW w:w="3300" w:type="dxa"/>
            <w:tcMar>
              <w:top w:w="0" w:type="auto"/>
              <w:bottom w:w="0" w:type="auto"/>
            </w:tcMar>
            <w:vAlign w:val="center"/>
          </w:tcPr>
          <w:p w14:paraId="2EEB6E0D" w14:textId="77777777" w:rsidR="00825FFA" w:rsidRPr="00EA3825" w:rsidRDefault="00825FFA" w:rsidP="00AA579E">
            <w:pPr>
              <w:ind w:hanging="108"/>
              <w:rPr>
                <w:rFonts w:ascii="Arial" w:hAnsi="Arial" w:cs="Arial"/>
              </w:rPr>
            </w:pPr>
          </w:p>
        </w:tc>
        <w:tc>
          <w:tcPr>
            <w:tcW w:w="0" w:type="auto"/>
            <w:tcMar>
              <w:top w:w="0" w:type="auto"/>
              <w:bottom w:w="0" w:type="auto"/>
            </w:tcMar>
            <w:vAlign w:val="center"/>
          </w:tcPr>
          <w:p w14:paraId="18E9AC63" w14:textId="77777777" w:rsidR="00825FFA" w:rsidRPr="00EA3825" w:rsidRDefault="00825FFA" w:rsidP="00AA579E">
            <w:pPr>
              <w:ind w:hanging="108"/>
              <w:rPr>
                <w:rFonts w:ascii="Arial" w:hAnsi="Arial" w:cs="Arial"/>
              </w:rPr>
            </w:pPr>
          </w:p>
        </w:tc>
      </w:tr>
    </w:tbl>
    <w:p w14:paraId="7208304C" w14:textId="77777777" w:rsidR="00825FFA" w:rsidRPr="00EA3825" w:rsidRDefault="00825FFA" w:rsidP="00825FFA">
      <w:pPr>
        <w:jc w:val="both"/>
        <w:rPr>
          <w:rFonts w:ascii="Arial" w:hAnsi="Arial" w:cs="Arial"/>
        </w:rPr>
      </w:pPr>
    </w:p>
    <w:p w14:paraId="3F31CC65" w14:textId="77777777" w:rsidR="00825FFA" w:rsidRPr="00EA3825" w:rsidRDefault="00825FFA" w:rsidP="00825FFA">
      <w:pPr>
        <w:jc w:val="both"/>
        <w:rPr>
          <w:rFonts w:ascii="Arial" w:hAnsi="Arial" w:cs="Arial"/>
        </w:rPr>
      </w:pPr>
      <w:r w:rsidRPr="00EA3825">
        <w:rPr>
          <w:rFonts w:ascii="Arial" w:hAnsi="Arial" w:cs="Arial"/>
        </w:rPr>
        <w:t>in</w:t>
      </w:r>
    </w:p>
    <w:p w14:paraId="747B1109" w14:textId="77777777" w:rsidR="00825FFA" w:rsidRPr="00EA3825" w:rsidRDefault="00825FFA" w:rsidP="00825FFA">
      <w:pPr>
        <w:jc w:val="both"/>
        <w:rPr>
          <w:rFonts w:ascii="Arial" w:hAnsi="Arial" w:cs="Arial"/>
        </w:rPr>
      </w:pPr>
    </w:p>
    <w:p w14:paraId="30497803" w14:textId="30068A02" w:rsidR="00825FFA" w:rsidRPr="00EA3825" w:rsidRDefault="00825FFA" w:rsidP="00825FFA">
      <w:pPr>
        <w:jc w:val="both"/>
        <w:rPr>
          <w:rFonts w:ascii="Arial" w:hAnsi="Arial" w:cs="Arial"/>
          <w:color w:val="000000"/>
        </w:rPr>
      </w:pPr>
      <w:r>
        <w:rPr>
          <w:rFonts w:ascii="Arial" w:hAnsi="Arial" w:cs="Arial"/>
          <w:b/>
          <w:bCs/>
          <w:color w:val="000000"/>
        </w:rPr>
        <w:t>IZVAJALEC</w:t>
      </w:r>
      <w:r w:rsidRPr="00EA3825">
        <w:rPr>
          <w:rFonts w:ascii="Arial" w:hAnsi="Arial" w:cs="Arial"/>
          <w:b/>
          <w:bCs/>
          <w:color w:val="000000"/>
        </w:rPr>
        <w:t>:</w:t>
      </w:r>
      <w:r w:rsidRPr="00EA3825">
        <w:rPr>
          <w:rFonts w:ascii="Arial" w:hAnsi="Arial" w:cs="Arial"/>
          <w:b/>
          <w:color w:val="000000"/>
        </w:rPr>
        <w:t xml:space="preserve">____________________________________________ </w:t>
      </w:r>
    </w:p>
    <w:p w14:paraId="0D8DDABE" w14:textId="77777777" w:rsidR="00825FFA" w:rsidRPr="00EA3825" w:rsidRDefault="00825FFA" w:rsidP="00825FFA">
      <w:pPr>
        <w:jc w:val="both"/>
        <w:rPr>
          <w:rFonts w:ascii="Arial" w:hAnsi="Arial" w:cs="Arial"/>
        </w:rPr>
      </w:pPr>
      <w:r w:rsidRPr="00EA3825">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825FFA" w:rsidRPr="00EA3825" w14:paraId="27958CD2" w14:textId="77777777" w:rsidTr="00AA579E">
        <w:tc>
          <w:tcPr>
            <w:tcW w:w="3436" w:type="dxa"/>
            <w:tcMar>
              <w:top w:w="0" w:type="auto"/>
              <w:bottom w:w="0" w:type="auto"/>
            </w:tcMar>
            <w:vAlign w:val="center"/>
          </w:tcPr>
          <w:p w14:paraId="160D61B9" w14:textId="77777777" w:rsidR="00825FFA" w:rsidRPr="00EA3825" w:rsidRDefault="00825FFA" w:rsidP="00AA579E">
            <w:pPr>
              <w:rPr>
                <w:rFonts w:ascii="Arial" w:hAnsi="Arial" w:cs="Arial"/>
                <w:color w:val="000000"/>
                <w:position w:val="-2"/>
              </w:rPr>
            </w:pPr>
          </w:p>
          <w:p w14:paraId="1A6AC09D" w14:textId="77777777" w:rsidR="00825FFA" w:rsidRPr="00EA3825" w:rsidRDefault="00825FFA" w:rsidP="00AA579E">
            <w:pPr>
              <w:rPr>
                <w:rFonts w:ascii="Arial" w:hAnsi="Arial" w:cs="Arial"/>
              </w:rPr>
            </w:pPr>
            <w:r w:rsidRPr="00EA3825">
              <w:rPr>
                <w:rFonts w:ascii="Arial" w:hAnsi="Arial" w:cs="Arial"/>
                <w:color w:val="000000"/>
                <w:position w:val="-2"/>
              </w:rPr>
              <w:t>Matična številka:</w:t>
            </w:r>
          </w:p>
        </w:tc>
        <w:tc>
          <w:tcPr>
            <w:tcW w:w="2914" w:type="dxa"/>
            <w:tcBorders>
              <w:bottom w:val="single" w:sz="5" w:space="0" w:color="000000"/>
            </w:tcBorders>
            <w:tcMar>
              <w:top w:w="0" w:type="auto"/>
              <w:bottom w:w="0" w:type="auto"/>
            </w:tcMar>
            <w:vAlign w:val="center"/>
          </w:tcPr>
          <w:p w14:paraId="0C6C08AD" w14:textId="77777777" w:rsidR="00825FFA" w:rsidRPr="00EA3825" w:rsidRDefault="00825FFA" w:rsidP="00AA579E">
            <w:pPr>
              <w:rPr>
                <w:rFonts w:ascii="Arial" w:hAnsi="Arial" w:cs="Arial"/>
              </w:rPr>
            </w:pPr>
            <w:r w:rsidRPr="00EA3825">
              <w:rPr>
                <w:rFonts w:ascii="Arial" w:hAnsi="Arial" w:cs="Arial"/>
                <w:color w:val="000000"/>
                <w:position w:val="-2"/>
              </w:rPr>
              <w:t> </w:t>
            </w:r>
          </w:p>
        </w:tc>
      </w:tr>
      <w:tr w:rsidR="00825FFA" w:rsidRPr="00EA3825" w14:paraId="74E58962" w14:textId="77777777" w:rsidTr="00AA579E">
        <w:tc>
          <w:tcPr>
            <w:tcW w:w="3436" w:type="dxa"/>
            <w:tcMar>
              <w:top w:w="0" w:type="auto"/>
              <w:bottom w:w="0" w:type="auto"/>
            </w:tcMar>
            <w:vAlign w:val="center"/>
          </w:tcPr>
          <w:p w14:paraId="2F482211" w14:textId="77777777" w:rsidR="00825FFA" w:rsidRPr="00EA3825" w:rsidRDefault="00825FFA" w:rsidP="00AA579E">
            <w:pPr>
              <w:rPr>
                <w:rFonts w:ascii="Arial" w:hAnsi="Arial" w:cs="Arial"/>
                <w:color w:val="000000"/>
                <w:position w:val="-2"/>
              </w:rPr>
            </w:pPr>
            <w:r w:rsidRPr="00EA3825">
              <w:rPr>
                <w:rFonts w:ascii="Arial" w:hAnsi="Arial" w:cs="Arial"/>
                <w:color w:val="000000"/>
                <w:position w:val="-2"/>
              </w:rPr>
              <w:t xml:space="preserve">Identifikacijska številka za DDV:  </w:t>
            </w:r>
          </w:p>
        </w:tc>
        <w:tc>
          <w:tcPr>
            <w:tcW w:w="2914" w:type="dxa"/>
            <w:tcBorders>
              <w:bottom w:val="single" w:sz="5" w:space="0" w:color="000000"/>
            </w:tcBorders>
            <w:tcMar>
              <w:top w:w="0" w:type="auto"/>
              <w:bottom w:w="0" w:type="auto"/>
            </w:tcMar>
            <w:vAlign w:val="center"/>
          </w:tcPr>
          <w:p w14:paraId="7D4FAE7A" w14:textId="77777777" w:rsidR="00825FFA" w:rsidRPr="00EA3825" w:rsidRDefault="00825FFA" w:rsidP="00AA579E">
            <w:pPr>
              <w:rPr>
                <w:rFonts w:ascii="Arial" w:hAnsi="Arial" w:cs="Arial"/>
              </w:rPr>
            </w:pPr>
            <w:r w:rsidRPr="00EA3825">
              <w:rPr>
                <w:rFonts w:ascii="Arial" w:hAnsi="Arial" w:cs="Arial"/>
                <w:color w:val="000000"/>
                <w:position w:val="-2"/>
              </w:rPr>
              <w:t> </w:t>
            </w:r>
          </w:p>
        </w:tc>
      </w:tr>
    </w:tbl>
    <w:p w14:paraId="24D4799A" w14:textId="77777777" w:rsidR="00825FFA" w:rsidRPr="00EA3825" w:rsidRDefault="00825FFA" w:rsidP="00825FFA">
      <w:pPr>
        <w:rPr>
          <w:rFonts w:ascii="Arial" w:hAnsi="Arial" w:cs="Arial"/>
          <w:b/>
        </w:rPr>
      </w:pPr>
    </w:p>
    <w:p w14:paraId="582FB17D" w14:textId="6DEB37D8" w:rsidR="00825FFA" w:rsidRPr="00EA3825" w:rsidRDefault="00825FFA" w:rsidP="00825FFA">
      <w:pPr>
        <w:spacing w:after="120"/>
        <w:jc w:val="both"/>
        <w:rPr>
          <w:rFonts w:ascii="Arial" w:hAnsi="Arial" w:cs="Arial"/>
        </w:rPr>
      </w:pPr>
      <w:r w:rsidRPr="00EA3825">
        <w:rPr>
          <w:rFonts w:ascii="Arial" w:hAnsi="Arial" w:cs="Arial"/>
        </w:rPr>
        <w:t>sklepata naslednj</w:t>
      </w:r>
      <w:r>
        <w:rPr>
          <w:rFonts w:ascii="Arial" w:hAnsi="Arial" w:cs="Arial"/>
        </w:rPr>
        <w:t xml:space="preserve">i </w:t>
      </w:r>
    </w:p>
    <w:p w14:paraId="38B8EA7E" w14:textId="77777777" w:rsidR="00825FFA" w:rsidRPr="00EA3825" w:rsidRDefault="00825FFA" w:rsidP="00825FFA">
      <w:pPr>
        <w:jc w:val="both"/>
        <w:rPr>
          <w:rFonts w:ascii="Arial" w:hAnsi="Arial" w:cs="Arial"/>
        </w:rPr>
      </w:pPr>
    </w:p>
    <w:p w14:paraId="2908B4B3" w14:textId="16F56902" w:rsidR="00825FFA" w:rsidRPr="00EA3825" w:rsidRDefault="00825FFA" w:rsidP="00825FFA">
      <w:pPr>
        <w:jc w:val="center"/>
        <w:rPr>
          <w:rFonts w:ascii="Arial" w:hAnsi="Arial" w:cs="Arial"/>
          <w:b/>
          <w:bCs/>
          <w:sz w:val="24"/>
          <w:szCs w:val="24"/>
        </w:rPr>
      </w:pPr>
      <w:r>
        <w:rPr>
          <w:rFonts w:ascii="Arial" w:hAnsi="Arial" w:cs="Arial"/>
          <w:b/>
          <w:bCs/>
          <w:sz w:val="24"/>
          <w:szCs w:val="24"/>
        </w:rPr>
        <w:t>O K V I R N I   S P O R A Z U M</w:t>
      </w:r>
    </w:p>
    <w:p w14:paraId="4E08F119" w14:textId="77777777" w:rsidR="00825FFA" w:rsidRPr="00EA3825" w:rsidRDefault="00825FFA" w:rsidP="00825FFA">
      <w:pPr>
        <w:jc w:val="center"/>
        <w:rPr>
          <w:rFonts w:ascii="Arial" w:hAnsi="Arial" w:cs="Arial"/>
          <w:b/>
          <w:bCs/>
          <w:sz w:val="24"/>
          <w:szCs w:val="24"/>
        </w:rPr>
      </w:pPr>
    </w:p>
    <w:p w14:paraId="48161D27" w14:textId="74B9C937" w:rsidR="00825FFA" w:rsidRDefault="00825FFA" w:rsidP="00825FFA">
      <w:pPr>
        <w:jc w:val="center"/>
        <w:rPr>
          <w:rFonts w:ascii="Arial" w:hAnsi="Arial" w:cs="Arial"/>
          <w:b/>
          <w:bCs/>
          <w:sz w:val="24"/>
          <w:szCs w:val="24"/>
        </w:rPr>
      </w:pPr>
      <w:r w:rsidRPr="00EA3825">
        <w:rPr>
          <w:rFonts w:ascii="Arial" w:hAnsi="Arial" w:cs="Arial"/>
          <w:b/>
          <w:bCs/>
          <w:sz w:val="24"/>
          <w:szCs w:val="24"/>
        </w:rPr>
        <w:t xml:space="preserve">ZA </w:t>
      </w:r>
      <w:r w:rsidR="004978DD">
        <w:rPr>
          <w:rFonts w:ascii="Arial" w:hAnsi="Arial" w:cs="Arial"/>
          <w:b/>
          <w:bCs/>
          <w:sz w:val="24"/>
          <w:szCs w:val="24"/>
        </w:rPr>
        <w:t>LETNO</w:t>
      </w:r>
      <w:r>
        <w:rPr>
          <w:rFonts w:ascii="Arial" w:hAnsi="Arial" w:cs="Arial"/>
          <w:b/>
          <w:bCs/>
          <w:sz w:val="24"/>
          <w:szCs w:val="24"/>
        </w:rPr>
        <w:t xml:space="preserve"> VZDRŽEVANJE CEST V </w:t>
      </w:r>
      <w:r w:rsidR="00C06DED">
        <w:rPr>
          <w:rFonts w:ascii="Arial" w:hAnsi="Arial" w:cs="Arial"/>
          <w:b/>
          <w:bCs/>
          <w:sz w:val="24"/>
          <w:szCs w:val="24"/>
        </w:rPr>
        <w:t>LETU 202</w:t>
      </w:r>
      <w:r w:rsidR="001A7C97">
        <w:rPr>
          <w:rFonts w:ascii="Arial" w:hAnsi="Arial" w:cs="Arial"/>
          <w:b/>
          <w:bCs/>
          <w:sz w:val="24"/>
          <w:szCs w:val="24"/>
        </w:rPr>
        <w:t>6</w:t>
      </w:r>
      <w:r>
        <w:rPr>
          <w:rFonts w:ascii="Arial" w:hAnsi="Arial" w:cs="Arial"/>
          <w:b/>
          <w:bCs/>
          <w:sz w:val="24"/>
          <w:szCs w:val="24"/>
        </w:rPr>
        <w:t xml:space="preserve"> </w:t>
      </w:r>
    </w:p>
    <w:p w14:paraId="0D990124" w14:textId="4F1A6E14" w:rsidR="00825FFA" w:rsidRPr="00276896" w:rsidRDefault="00825FFA" w:rsidP="00825FFA">
      <w:pPr>
        <w:jc w:val="center"/>
        <w:rPr>
          <w:rFonts w:ascii="Arial" w:hAnsi="Arial" w:cs="Arial"/>
          <w:b/>
          <w:bCs/>
        </w:rPr>
      </w:pPr>
      <w:r>
        <w:rPr>
          <w:rFonts w:ascii="Arial" w:hAnsi="Arial" w:cs="Arial"/>
          <w:b/>
          <w:bCs/>
          <w:sz w:val="24"/>
          <w:szCs w:val="24"/>
        </w:rPr>
        <w:t>ZA SKLOP - _________</w:t>
      </w:r>
    </w:p>
    <w:p w14:paraId="60E5BED4" w14:textId="77777777" w:rsidR="00825FFA" w:rsidRDefault="00825FFA" w:rsidP="00767B45">
      <w:pPr>
        <w:spacing w:after="120"/>
        <w:jc w:val="both"/>
        <w:rPr>
          <w:rFonts w:ascii="Arial" w:hAnsi="Arial" w:cs="Arial"/>
        </w:rPr>
      </w:pPr>
    </w:p>
    <w:p w14:paraId="07979787" w14:textId="77777777" w:rsidR="00825FFA" w:rsidRPr="00A273BE" w:rsidRDefault="00825FFA" w:rsidP="00825FFA">
      <w:pPr>
        <w:jc w:val="both"/>
        <w:rPr>
          <w:rFonts w:ascii="Arial" w:hAnsi="Arial" w:cs="Arial"/>
          <w:b/>
          <w:bCs/>
          <w:color w:val="000000"/>
        </w:rPr>
      </w:pPr>
    </w:p>
    <w:p w14:paraId="5D9CDD39" w14:textId="77777777" w:rsidR="00825FFA" w:rsidRPr="00A273BE" w:rsidRDefault="00825FFA" w:rsidP="00CE2B68">
      <w:pPr>
        <w:pStyle w:val="Odstavekseznama"/>
        <w:numPr>
          <w:ilvl w:val="0"/>
          <w:numId w:val="27"/>
        </w:numPr>
        <w:ind w:left="851" w:hanging="491"/>
        <w:rPr>
          <w:rFonts w:ascii="Arial" w:hAnsi="Arial" w:cs="Arial"/>
          <w:b/>
          <w:lang w:eastAsia="x-none"/>
        </w:rPr>
      </w:pPr>
      <w:r w:rsidRPr="00A273BE">
        <w:rPr>
          <w:rFonts w:ascii="Arial" w:hAnsi="Arial" w:cs="Arial"/>
          <w:b/>
          <w:lang w:eastAsia="x-none"/>
        </w:rPr>
        <w:t>UVODNE DOLOČBE</w:t>
      </w:r>
    </w:p>
    <w:p w14:paraId="65DFC2F9" w14:textId="77777777" w:rsidR="00825FFA" w:rsidRPr="00A273BE" w:rsidRDefault="00825FFA" w:rsidP="00825FFA">
      <w:pPr>
        <w:jc w:val="center"/>
        <w:rPr>
          <w:rFonts w:ascii="Arial" w:hAnsi="Arial" w:cs="Arial"/>
        </w:rPr>
      </w:pPr>
    </w:p>
    <w:p w14:paraId="5447C08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FB27886" w14:textId="77777777" w:rsidR="00825FFA" w:rsidRPr="00A273BE" w:rsidRDefault="00825FFA" w:rsidP="00825FFA">
      <w:pPr>
        <w:jc w:val="both"/>
        <w:rPr>
          <w:rFonts w:ascii="Arial" w:hAnsi="Arial" w:cs="Arial"/>
          <w:color w:val="000000"/>
        </w:rPr>
      </w:pPr>
      <w:r w:rsidRPr="00A273BE">
        <w:rPr>
          <w:rFonts w:ascii="Arial" w:hAnsi="Arial" w:cs="Arial"/>
          <w:color w:val="000000"/>
        </w:rPr>
        <w:t>Stranki okvirnega sporazuma uvodoma ugotavljata, da:</w:t>
      </w:r>
    </w:p>
    <w:p w14:paraId="5CC69953" w14:textId="67CDF95A" w:rsidR="00825FFA" w:rsidRPr="00A273BE" w:rsidRDefault="00825FFA" w:rsidP="00CE2B68">
      <w:pPr>
        <w:numPr>
          <w:ilvl w:val="0"/>
          <w:numId w:val="25"/>
        </w:numPr>
        <w:contextualSpacing/>
        <w:jc w:val="both"/>
        <w:rPr>
          <w:rFonts w:ascii="Arial" w:hAnsi="Arial" w:cs="Arial"/>
        </w:rPr>
      </w:pPr>
      <w:r w:rsidRPr="00A273BE">
        <w:rPr>
          <w:rFonts w:ascii="Arial" w:hAnsi="Arial" w:cs="Arial"/>
        </w:rPr>
        <w:t>je naročnik izvedel odprti postopek za oddajo javnega naročila v skladu s 40. členom Zakona o javnem naročanju (</w:t>
      </w:r>
      <w:r w:rsidRPr="00825FFA">
        <w:rPr>
          <w:rFonts w:ascii="Arial" w:hAnsi="Arial" w:cs="Arial"/>
        </w:rPr>
        <w:t>Uradni list RS, št. 91/15, 14/18, 121/21, 10/22, 74/22 – odl. US, 100/22 – ZNUZSZS in 28/23</w:t>
      </w:r>
      <w:r w:rsidRPr="00A273BE">
        <w:rPr>
          <w:rFonts w:ascii="Arial" w:hAnsi="Arial" w:cs="Arial"/>
        </w:rPr>
        <w:t xml:space="preserve">; v nadaljnjem besedilu: ZJN-3), ki je bil objavljen na Portalu javnih naročil dne </w:t>
      </w:r>
      <w:r>
        <w:rPr>
          <w:rFonts w:ascii="Arial" w:hAnsi="Arial" w:cs="Arial"/>
        </w:rPr>
        <w:t>_______________</w:t>
      </w:r>
      <w:r w:rsidRPr="00A273BE">
        <w:rPr>
          <w:rFonts w:ascii="Arial" w:hAnsi="Arial" w:cs="Arial"/>
        </w:rPr>
        <w:t xml:space="preserve">, pod št. objave </w:t>
      </w:r>
      <w:r>
        <w:rPr>
          <w:rFonts w:ascii="Arial" w:hAnsi="Arial" w:cs="Arial"/>
        </w:rPr>
        <w:t>________________</w:t>
      </w:r>
      <w:r w:rsidRPr="00A273BE">
        <w:rPr>
          <w:rFonts w:ascii="Arial" w:hAnsi="Arial" w:cs="Arial"/>
        </w:rPr>
        <w:t>ter v Uradnem listu Evropske unije št.</w:t>
      </w:r>
      <w:r>
        <w:rPr>
          <w:rFonts w:ascii="Arial" w:hAnsi="Arial" w:cs="Arial"/>
        </w:rPr>
        <w:t xml:space="preserve"> _________________</w:t>
      </w:r>
      <w:r w:rsidRPr="00A273BE">
        <w:rPr>
          <w:rFonts w:ascii="Arial" w:hAnsi="Arial" w:cs="Arial"/>
        </w:rPr>
        <w:t xml:space="preserve"> dne </w:t>
      </w:r>
      <w:r>
        <w:rPr>
          <w:rFonts w:ascii="Arial" w:hAnsi="Arial" w:cs="Arial"/>
        </w:rPr>
        <w:t>____________________</w:t>
      </w:r>
      <w:r w:rsidRPr="00A273BE">
        <w:rPr>
          <w:rFonts w:ascii="Arial" w:hAnsi="Arial" w:cs="Arial"/>
        </w:rPr>
        <w:t xml:space="preserve">, z namenom sklenitve okvirnega sporazuma za </w:t>
      </w:r>
      <w:r w:rsidR="004978DD">
        <w:rPr>
          <w:rFonts w:ascii="Arial" w:hAnsi="Arial" w:cs="Arial"/>
        </w:rPr>
        <w:t>letno</w:t>
      </w:r>
      <w:r w:rsidRPr="00A273BE">
        <w:rPr>
          <w:rFonts w:ascii="Arial" w:hAnsi="Arial" w:cs="Arial"/>
        </w:rPr>
        <w:t xml:space="preserve"> vzdrževanje cest</w:t>
      </w:r>
      <w:r>
        <w:rPr>
          <w:rFonts w:ascii="Arial" w:hAnsi="Arial" w:cs="Arial"/>
        </w:rPr>
        <w:t xml:space="preserve"> </w:t>
      </w:r>
      <w:r w:rsidR="009C3C46">
        <w:rPr>
          <w:rFonts w:ascii="Arial" w:hAnsi="Arial" w:cs="Arial"/>
        </w:rPr>
        <w:t xml:space="preserve">v obdobju od </w:t>
      </w:r>
      <w:r w:rsidRPr="00A273BE">
        <w:rPr>
          <w:rFonts w:ascii="Arial" w:hAnsi="Arial" w:cs="Arial"/>
        </w:rPr>
        <w:t>1. 1. 202</w:t>
      </w:r>
      <w:r w:rsidR="0032416C">
        <w:rPr>
          <w:rFonts w:ascii="Arial" w:hAnsi="Arial" w:cs="Arial"/>
        </w:rPr>
        <w:t>6</w:t>
      </w:r>
      <w:r w:rsidRPr="00A273BE">
        <w:rPr>
          <w:rFonts w:ascii="Arial" w:hAnsi="Arial" w:cs="Arial"/>
        </w:rPr>
        <w:t xml:space="preserve"> do 3</w:t>
      </w:r>
      <w:r w:rsidR="004978DD">
        <w:rPr>
          <w:rFonts w:ascii="Arial" w:hAnsi="Arial" w:cs="Arial"/>
        </w:rPr>
        <w:t>1</w:t>
      </w:r>
      <w:r w:rsidRPr="00A273BE">
        <w:rPr>
          <w:rFonts w:ascii="Arial" w:hAnsi="Arial" w:cs="Arial"/>
        </w:rPr>
        <w:t>.</w:t>
      </w:r>
      <w:r w:rsidR="004978DD">
        <w:rPr>
          <w:rFonts w:ascii="Arial" w:hAnsi="Arial" w:cs="Arial"/>
        </w:rPr>
        <w:t>12</w:t>
      </w:r>
      <w:r w:rsidRPr="00A273BE">
        <w:rPr>
          <w:rFonts w:ascii="Arial" w:hAnsi="Arial" w:cs="Arial"/>
        </w:rPr>
        <w:t>. 202</w:t>
      </w:r>
      <w:r w:rsidR="0032416C">
        <w:rPr>
          <w:rFonts w:ascii="Arial" w:hAnsi="Arial" w:cs="Arial"/>
        </w:rPr>
        <w:t>6</w:t>
      </w:r>
      <w:r w:rsidRPr="00A273BE">
        <w:rPr>
          <w:rFonts w:ascii="Arial" w:hAnsi="Arial" w:cs="Arial"/>
        </w:rPr>
        <w:t xml:space="preserve">; </w:t>
      </w:r>
    </w:p>
    <w:p w14:paraId="57F45D20" w14:textId="77777777" w:rsidR="00D23244" w:rsidRPr="00D23244" w:rsidRDefault="00825FFA" w:rsidP="00CE2B68">
      <w:pPr>
        <w:numPr>
          <w:ilvl w:val="0"/>
          <w:numId w:val="25"/>
        </w:numPr>
        <w:contextualSpacing/>
        <w:jc w:val="both"/>
        <w:rPr>
          <w:rFonts w:ascii="Arial" w:hAnsi="Arial" w:cs="Arial"/>
          <w:color w:val="000000"/>
        </w:rPr>
      </w:pPr>
      <w:r w:rsidRPr="00A273BE">
        <w:rPr>
          <w:rFonts w:ascii="Arial" w:hAnsi="Arial" w:cs="Arial"/>
        </w:rPr>
        <w:t xml:space="preserve">je bil izvajalec izbran kot najugodnejši ponudnik </w:t>
      </w:r>
      <w:r>
        <w:rPr>
          <w:rFonts w:ascii="Arial" w:hAnsi="Arial" w:cs="Arial"/>
        </w:rPr>
        <w:t xml:space="preserve">z Odločitvijo o oddaji javnega naročila po odprtem postopku z dne ____________ št.________________ , ki </w:t>
      </w:r>
      <w:r w:rsidR="00D23244">
        <w:rPr>
          <w:rFonts w:ascii="Arial" w:hAnsi="Arial" w:cs="Arial"/>
        </w:rPr>
        <w:t>je na Portalu javnih naročil objavljena z dnem________________</w:t>
      </w:r>
      <w:bookmarkStart w:id="111" w:name="_Toc129666537"/>
      <w:r w:rsidR="00D23244">
        <w:rPr>
          <w:rFonts w:ascii="Arial" w:hAnsi="Arial" w:cs="Arial"/>
        </w:rPr>
        <w:t>,</w:t>
      </w:r>
    </w:p>
    <w:p w14:paraId="7F7CB5EE" w14:textId="77777777" w:rsidR="00D23244" w:rsidRPr="00D23244" w:rsidRDefault="00D23244" w:rsidP="00CE2B68">
      <w:pPr>
        <w:numPr>
          <w:ilvl w:val="0"/>
          <w:numId w:val="25"/>
        </w:numPr>
        <w:contextualSpacing/>
        <w:jc w:val="both"/>
        <w:rPr>
          <w:rFonts w:ascii="Arial" w:hAnsi="Arial" w:cs="Arial"/>
          <w:color w:val="000000"/>
        </w:rPr>
      </w:pPr>
      <w:r>
        <w:rPr>
          <w:rFonts w:ascii="Arial" w:hAnsi="Arial" w:cs="Arial"/>
        </w:rPr>
        <w:t>je odločitev iz prejšnje alineje postala pravnomočna dne ________________,</w:t>
      </w:r>
    </w:p>
    <w:p w14:paraId="49F4ED87" w14:textId="31D8B3E6" w:rsidR="00825FFA" w:rsidRPr="00E46147" w:rsidRDefault="00D23244" w:rsidP="00CE2B68">
      <w:pPr>
        <w:numPr>
          <w:ilvl w:val="0"/>
          <w:numId w:val="25"/>
        </w:numPr>
        <w:contextualSpacing/>
        <w:jc w:val="both"/>
        <w:rPr>
          <w:rFonts w:ascii="Arial" w:hAnsi="Arial" w:cs="Arial"/>
          <w:color w:val="000000"/>
        </w:rPr>
      </w:pPr>
      <w:r>
        <w:rPr>
          <w:rFonts w:ascii="Arial" w:hAnsi="Arial" w:cs="Arial"/>
        </w:rPr>
        <w:t>ima naročnik sredstva za plačilo po tem okvirnem sporazumu</w:t>
      </w:r>
      <w:r w:rsidR="00825FFA" w:rsidRPr="00A273BE">
        <w:rPr>
          <w:rFonts w:ascii="Arial" w:hAnsi="Arial" w:cs="Arial"/>
        </w:rPr>
        <w:t>.</w:t>
      </w:r>
    </w:p>
    <w:p w14:paraId="16976718" w14:textId="77777777" w:rsidR="00825FFA" w:rsidRPr="00A273BE" w:rsidRDefault="00825FFA" w:rsidP="00825FFA">
      <w:pPr>
        <w:contextualSpacing/>
        <w:jc w:val="both"/>
        <w:rPr>
          <w:rFonts w:ascii="Arial" w:hAnsi="Arial" w:cs="Arial"/>
          <w:color w:val="000000"/>
        </w:rPr>
      </w:pPr>
    </w:p>
    <w:p w14:paraId="3B99C3A7"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14F3A201" w14:textId="77777777" w:rsidR="00825FFA" w:rsidRPr="00A273BE" w:rsidRDefault="00825FFA" w:rsidP="00825FFA">
      <w:pPr>
        <w:jc w:val="both"/>
        <w:rPr>
          <w:rFonts w:ascii="Arial" w:hAnsi="Arial" w:cs="Arial"/>
        </w:rPr>
      </w:pPr>
      <w:r w:rsidRPr="00A273BE">
        <w:rPr>
          <w:rFonts w:ascii="Arial" w:hAnsi="Arial" w:cs="Arial"/>
        </w:rPr>
        <w:t>S tem okvirnim sporazumom se naročnik in izvajalec dogovorita o splošnih pogojih izvajanja tega okvirnega sporazuma.</w:t>
      </w:r>
    </w:p>
    <w:p w14:paraId="619ACD03" w14:textId="77777777" w:rsidR="00825FFA" w:rsidRPr="00A273BE" w:rsidRDefault="00825FFA" w:rsidP="00825FFA">
      <w:pPr>
        <w:jc w:val="both"/>
        <w:rPr>
          <w:rFonts w:ascii="Arial" w:hAnsi="Arial" w:cs="Arial"/>
        </w:rPr>
      </w:pPr>
    </w:p>
    <w:p w14:paraId="0AB7E554" w14:textId="77777777" w:rsidR="00825FFA" w:rsidRPr="00A273BE" w:rsidRDefault="00825FFA" w:rsidP="00825FFA">
      <w:pPr>
        <w:jc w:val="both"/>
        <w:rPr>
          <w:rFonts w:ascii="Arial" w:hAnsi="Arial" w:cs="Arial"/>
        </w:rPr>
      </w:pPr>
      <w:r w:rsidRPr="00A273BE">
        <w:rPr>
          <w:rFonts w:ascii="Arial" w:hAnsi="Arial" w:cs="Arial"/>
        </w:rPr>
        <w:t>Stranki okvirnega sporazuma sta sporazumni, da,</w:t>
      </w:r>
    </w:p>
    <w:p w14:paraId="4BE576F2"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bo izvajalec prevzeta dela opravljal na podlagi navodil naročnika in veljavnih predpisov, normativov in standardov za redno vzdrževanje cest, strokovno pravilno, po vseh sodobnih izsledkih znanosti in stroke, vestno in kakovostno v skladu z vsemi ostalimi veljavnimi tehničnimi predpisi, standardi in uzancami, ob sodelovanju z naročnikom in upoštevanju njegovih tehničnih pogojev,</w:t>
      </w:r>
    </w:p>
    <w:p w14:paraId="3D10FAEE"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bo izvajalec svoje delo opravljal v skladu s predpisi, ki zagotavljajo varnost pri delu in bo z ustrezno opremo poskrbel za varnost udeležencev v prometu,</w:t>
      </w:r>
    </w:p>
    <w:p w14:paraId="4F774E35"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je izvajalec strokovno usposobljen in da razpolaga z ustrezno mehanizacijo,</w:t>
      </w:r>
    </w:p>
    <w:p w14:paraId="2F00279D" w14:textId="77777777" w:rsidR="00825FFA" w:rsidRDefault="00825FFA" w:rsidP="00CE2B68">
      <w:pPr>
        <w:pStyle w:val="Odstavekseznama"/>
        <w:numPr>
          <w:ilvl w:val="0"/>
          <w:numId w:val="4"/>
        </w:numPr>
        <w:contextualSpacing/>
        <w:jc w:val="both"/>
        <w:rPr>
          <w:rFonts w:ascii="Arial" w:hAnsi="Arial" w:cs="Arial"/>
        </w:rPr>
      </w:pPr>
      <w:r w:rsidRPr="00A273BE">
        <w:rPr>
          <w:rFonts w:ascii="Arial" w:hAnsi="Arial" w:cs="Arial"/>
        </w:rPr>
        <w:t xml:space="preserve">poleg skrbnika okvirnega sporazuma lahko količine pregleduje in potrjuje tudi oseba pooblaščena za nadzor s strani </w:t>
      </w:r>
      <w:r>
        <w:rPr>
          <w:rFonts w:ascii="Arial" w:hAnsi="Arial" w:cs="Arial"/>
        </w:rPr>
        <w:t>O</w:t>
      </w:r>
      <w:r w:rsidRPr="00A273BE">
        <w:rPr>
          <w:rFonts w:ascii="Arial" w:hAnsi="Arial" w:cs="Arial"/>
        </w:rPr>
        <w:t>bčine Idrija.</w:t>
      </w:r>
    </w:p>
    <w:p w14:paraId="44BF2117" w14:textId="77777777" w:rsidR="009C3C46" w:rsidRPr="009C3C46" w:rsidRDefault="009C3C46" w:rsidP="009C3C46">
      <w:pPr>
        <w:contextualSpacing/>
        <w:jc w:val="both"/>
        <w:rPr>
          <w:rFonts w:ascii="Arial" w:hAnsi="Arial" w:cs="Arial"/>
        </w:rPr>
      </w:pPr>
    </w:p>
    <w:p w14:paraId="33FC7C24" w14:textId="77777777" w:rsidR="00825FFA" w:rsidRPr="00A273BE" w:rsidRDefault="00825FFA" w:rsidP="00825FFA">
      <w:pPr>
        <w:jc w:val="both"/>
        <w:rPr>
          <w:rFonts w:ascii="Arial" w:hAnsi="Arial" w:cs="Arial"/>
        </w:rPr>
      </w:pPr>
    </w:p>
    <w:p w14:paraId="78333D34"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lastRenderedPageBreak/>
        <w:t>člen</w:t>
      </w:r>
    </w:p>
    <w:p w14:paraId="60BFE2B5" w14:textId="4357B950" w:rsidR="00825FFA" w:rsidRPr="00A273BE" w:rsidRDefault="00825FFA" w:rsidP="00825FFA">
      <w:pPr>
        <w:jc w:val="both"/>
        <w:rPr>
          <w:rFonts w:ascii="Arial" w:hAnsi="Arial" w:cs="Arial"/>
        </w:rPr>
      </w:pPr>
      <w:r w:rsidRPr="00A273BE">
        <w:rPr>
          <w:rFonts w:ascii="Arial" w:hAnsi="Arial" w:cs="Arial"/>
        </w:rPr>
        <w:t xml:space="preserve">Okvirni sporazum je sklenjen in velja z dnem podpisa obeh strank okvirnega sporazuma. Sklepa se za obdobje </w:t>
      </w:r>
      <w:r w:rsidR="009C3C46">
        <w:rPr>
          <w:rFonts w:ascii="Arial" w:hAnsi="Arial" w:cs="Arial"/>
        </w:rPr>
        <w:t>dvanajstih</w:t>
      </w:r>
      <w:r w:rsidRPr="00A273BE">
        <w:rPr>
          <w:rFonts w:ascii="Arial" w:hAnsi="Arial" w:cs="Arial"/>
        </w:rPr>
        <w:t xml:space="preserve"> (</w:t>
      </w:r>
      <w:r w:rsidR="009C3C46">
        <w:rPr>
          <w:rFonts w:ascii="Arial" w:hAnsi="Arial" w:cs="Arial"/>
        </w:rPr>
        <w:t>12</w:t>
      </w:r>
      <w:r w:rsidRPr="00A273BE">
        <w:rPr>
          <w:rFonts w:ascii="Arial" w:hAnsi="Arial" w:cs="Arial"/>
        </w:rPr>
        <w:t>) mesecev in se uporablja od 1. 1. 202</w:t>
      </w:r>
      <w:r w:rsidR="0032416C">
        <w:rPr>
          <w:rFonts w:ascii="Arial" w:hAnsi="Arial" w:cs="Arial"/>
        </w:rPr>
        <w:t>6</w:t>
      </w:r>
      <w:r w:rsidRPr="00A273BE">
        <w:rPr>
          <w:rFonts w:ascii="Arial" w:hAnsi="Arial" w:cs="Arial"/>
        </w:rPr>
        <w:t xml:space="preserve"> do 3</w:t>
      </w:r>
      <w:r w:rsidR="004978DD">
        <w:rPr>
          <w:rFonts w:ascii="Arial" w:hAnsi="Arial" w:cs="Arial"/>
        </w:rPr>
        <w:t>1</w:t>
      </w:r>
      <w:r w:rsidRPr="00A273BE">
        <w:rPr>
          <w:rFonts w:ascii="Arial" w:hAnsi="Arial" w:cs="Arial"/>
        </w:rPr>
        <w:t>.</w:t>
      </w:r>
      <w:r w:rsidR="004978DD">
        <w:rPr>
          <w:rFonts w:ascii="Arial" w:hAnsi="Arial" w:cs="Arial"/>
        </w:rPr>
        <w:t>12</w:t>
      </w:r>
      <w:r w:rsidRPr="00A273BE">
        <w:rPr>
          <w:rFonts w:ascii="Arial" w:hAnsi="Arial" w:cs="Arial"/>
        </w:rPr>
        <w:t>. 202</w:t>
      </w:r>
      <w:r w:rsidR="0032416C">
        <w:rPr>
          <w:rFonts w:ascii="Arial" w:hAnsi="Arial" w:cs="Arial"/>
        </w:rPr>
        <w:t>6</w:t>
      </w:r>
      <w:r w:rsidRPr="00A273BE">
        <w:rPr>
          <w:rFonts w:ascii="Arial" w:hAnsi="Arial" w:cs="Arial"/>
        </w:rPr>
        <w:t xml:space="preserve">, oziroma do izčrpanja vrednosti okvirnega sporazuma, kar nastopi prej. </w:t>
      </w:r>
    </w:p>
    <w:p w14:paraId="3C692C78" w14:textId="77777777" w:rsidR="00825FFA" w:rsidRPr="00A273BE" w:rsidRDefault="00825FFA" w:rsidP="00825FFA">
      <w:pPr>
        <w:jc w:val="both"/>
        <w:rPr>
          <w:rFonts w:ascii="Arial" w:hAnsi="Arial" w:cs="Arial"/>
        </w:rPr>
      </w:pPr>
    </w:p>
    <w:p w14:paraId="29DBD4F5"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bCs/>
          <w:color w:val="000000"/>
        </w:rPr>
        <w:t xml:space="preserve">SESTAVNI DELI </w:t>
      </w:r>
      <w:bookmarkEnd w:id="111"/>
      <w:r w:rsidRPr="00A273BE">
        <w:rPr>
          <w:rFonts w:ascii="Arial" w:hAnsi="Arial" w:cs="Arial"/>
          <w:b/>
          <w:bCs/>
          <w:color w:val="000000"/>
        </w:rPr>
        <w:t>OKVIRNEGA SPORAZUMA</w:t>
      </w:r>
    </w:p>
    <w:p w14:paraId="71857AEA" w14:textId="77777777" w:rsidR="00825FFA" w:rsidRPr="00A273BE" w:rsidRDefault="00825FFA" w:rsidP="00825FFA">
      <w:pPr>
        <w:jc w:val="both"/>
        <w:rPr>
          <w:rFonts w:ascii="Arial" w:hAnsi="Arial" w:cs="Arial"/>
          <w:b/>
          <w:bCs/>
          <w:color w:val="000000"/>
        </w:rPr>
      </w:pPr>
    </w:p>
    <w:p w14:paraId="28C960E4"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096C44C" w14:textId="77777777" w:rsidR="00825FFA" w:rsidRPr="00A273BE" w:rsidRDefault="00825FFA" w:rsidP="00825FFA">
      <w:pPr>
        <w:jc w:val="both"/>
        <w:rPr>
          <w:rFonts w:ascii="Arial" w:hAnsi="Arial" w:cs="Arial"/>
        </w:rPr>
      </w:pPr>
      <w:r w:rsidRPr="00A273BE">
        <w:rPr>
          <w:rFonts w:ascii="Arial" w:hAnsi="Arial" w:cs="Arial"/>
        </w:rPr>
        <w:t>Sestavni deli okvirnega sporazuma so naslednji dokumenti:</w:t>
      </w:r>
    </w:p>
    <w:p w14:paraId="42F57DA9" w14:textId="77777777"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color w:val="000000"/>
        </w:rPr>
        <w:t>pogoji javnega naročila, na podlagi katerega je izvajalec kot ponudnik oddal ponudbo (razpisna dokumentacija);</w:t>
      </w:r>
    </w:p>
    <w:p w14:paraId="5EE2A55E" w14:textId="7AA69609"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color w:val="000000"/>
        </w:rPr>
        <w:t xml:space="preserve">ponudba izvajalca št. </w:t>
      </w:r>
      <w:r w:rsidR="00D23244">
        <w:rPr>
          <w:rFonts w:ascii="Arial" w:hAnsi="Arial" w:cs="Arial"/>
          <w:color w:val="000000"/>
        </w:rPr>
        <w:t>____________</w:t>
      </w:r>
      <w:r w:rsidRPr="00A273BE">
        <w:rPr>
          <w:rFonts w:ascii="Arial" w:hAnsi="Arial" w:cs="Arial"/>
          <w:color w:val="000000"/>
        </w:rPr>
        <w:t xml:space="preserve"> z dne</w:t>
      </w:r>
      <w:r w:rsidR="00D23244">
        <w:rPr>
          <w:rFonts w:ascii="Arial" w:hAnsi="Arial" w:cs="Arial"/>
          <w:color w:val="000000"/>
        </w:rPr>
        <w:t xml:space="preserve"> ____________</w:t>
      </w:r>
      <w:r>
        <w:rPr>
          <w:rFonts w:ascii="Arial" w:hAnsi="Arial" w:cs="Arial"/>
          <w:color w:val="000000"/>
        </w:rPr>
        <w:t xml:space="preserve"> </w:t>
      </w:r>
      <w:r w:rsidRPr="00A273BE">
        <w:rPr>
          <w:rFonts w:ascii="Arial" w:hAnsi="Arial" w:cs="Arial"/>
          <w:color w:val="000000"/>
        </w:rPr>
        <w:t>(v nadaljevanju: ponudba izvajalca);</w:t>
      </w:r>
    </w:p>
    <w:p w14:paraId="37EEF359" w14:textId="77777777"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rPr>
        <w:t>ostala relevantna dokumentacija.</w:t>
      </w:r>
    </w:p>
    <w:p w14:paraId="64FA5BE5" w14:textId="77777777" w:rsidR="00825FFA" w:rsidRPr="00A273BE" w:rsidRDefault="00825FFA" w:rsidP="00825FFA">
      <w:pPr>
        <w:pStyle w:val="Odstavekseznama"/>
        <w:jc w:val="both"/>
        <w:rPr>
          <w:rFonts w:ascii="Arial" w:hAnsi="Arial" w:cs="Arial"/>
          <w:color w:val="000000"/>
        </w:rPr>
      </w:pPr>
    </w:p>
    <w:p w14:paraId="73A453BA" w14:textId="77777777" w:rsidR="00825FFA" w:rsidRPr="00A273BE" w:rsidRDefault="00825FFA" w:rsidP="00825FFA">
      <w:pPr>
        <w:jc w:val="both"/>
        <w:rPr>
          <w:rFonts w:ascii="Arial" w:hAnsi="Arial" w:cs="Arial"/>
        </w:rPr>
      </w:pPr>
      <w:r w:rsidRPr="00A273BE">
        <w:rPr>
          <w:rFonts w:ascii="Arial" w:hAnsi="Arial" w:cs="Arial"/>
        </w:rPr>
        <w:t>V primeru, če si vsebina zgoraj navedenih dokumentov nasprotuje in če volja strank okvirnega sporazuma ni jasno izražena, za razlago volje strank okvirnega sporazuma najprej veljajo določila tega okvirnega sporazuma, potem pa dokumenti v vrstnem redu, kot si sledijo v prvem odstavku tega člena.</w:t>
      </w:r>
    </w:p>
    <w:p w14:paraId="14EDE5BB" w14:textId="77777777" w:rsidR="00825FFA" w:rsidRPr="00A273BE" w:rsidRDefault="00825FFA" w:rsidP="00825FFA">
      <w:pPr>
        <w:rPr>
          <w:rFonts w:ascii="Arial" w:hAnsi="Arial" w:cs="Arial"/>
          <w:color w:val="000000"/>
        </w:rPr>
      </w:pPr>
    </w:p>
    <w:p w14:paraId="0592F32F"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OKVIRNEGA SPORAZUMA</w:t>
      </w:r>
    </w:p>
    <w:p w14:paraId="7187F7AF" w14:textId="77777777" w:rsidR="00825FFA" w:rsidRPr="00A273BE" w:rsidRDefault="00825FFA" w:rsidP="00825FFA">
      <w:pPr>
        <w:rPr>
          <w:rFonts w:ascii="Arial" w:hAnsi="Arial" w:cs="Arial"/>
        </w:rPr>
      </w:pPr>
    </w:p>
    <w:p w14:paraId="0835FBD3"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C46F250" w14:textId="3F56713E" w:rsidR="00E877EF" w:rsidRPr="00E877EF" w:rsidRDefault="00E877EF" w:rsidP="00E877EF">
      <w:pPr>
        <w:autoSpaceDE w:val="0"/>
        <w:autoSpaceDN w:val="0"/>
        <w:adjustRightInd w:val="0"/>
        <w:jc w:val="both"/>
        <w:rPr>
          <w:rFonts w:ascii="Arial" w:hAnsi="Arial" w:cs="Arial"/>
        </w:rPr>
      </w:pPr>
      <w:r w:rsidRPr="00E877EF">
        <w:rPr>
          <w:rFonts w:ascii="Arial" w:hAnsi="Arial" w:cs="Arial"/>
        </w:rPr>
        <w:t xml:space="preserve">S tem sporazumom naročnik odda, izvajalec pa prevzema v skladu z razpisnimi pogoji izvedbo storitev letnega vzdrževanja cest v </w:t>
      </w:r>
      <w:r>
        <w:rPr>
          <w:rFonts w:ascii="Arial" w:hAnsi="Arial" w:cs="Arial"/>
        </w:rPr>
        <w:t>obdobju od 1.1.202</w:t>
      </w:r>
      <w:r w:rsidR="0032416C">
        <w:rPr>
          <w:rFonts w:ascii="Arial" w:hAnsi="Arial" w:cs="Arial"/>
        </w:rPr>
        <w:t>6</w:t>
      </w:r>
      <w:r>
        <w:rPr>
          <w:rFonts w:ascii="Arial" w:hAnsi="Arial" w:cs="Arial"/>
        </w:rPr>
        <w:t xml:space="preserve"> do 31.12.202</w:t>
      </w:r>
      <w:r w:rsidR="0032416C">
        <w:rPr>
          <w:rFonts w:ascii="Arial" w:hAnsi="Arial" w:cs="Arial"/>
        </w:rPr>
        <w:t>6</w:t>
      </w:r>
      <w:r w:rsidRPr="00E877EF">
        <w:rPr>
          <w:rFonts w:ascii="Arial" w:hAnsi="Arial" w:cs="Arial"/>
        </w:rPr>
        <w:t>, sklop ___</w:t>
      </w:r>
      <w:r>
        <w:rPr>
          <w:rFonts w:ascii="Arial" w:hAnsi="Arial" w:cs="Arial"/>
        </w:rPr>
        <w:t>_______________</w:t>
      </w:r>
      <w:r w:rsidRPr="00E877EF">
        <w:rPr>
          <w:rFonts w:ascii="Arial" w:hAnsi="Arial" w:cs="Arial"/>
        </w:rPr>
        <w:t xml:space="preserve">_, na podlagi sukcesivnih naročil naročnika, ki jih bo naročnik posredoval izvajalcu v času trajanja tega okvirnega sporazuma. </w:t>
      </w:r>
    </w:p>
    <w:p w14:paraId="78CAE277" w14:textId="77777777" w:rsidR="00E877EF" w:rsidRPr="00E877EF" w:rsidRDefault="00E877EF" w:rsidP="00E877EF">
      <w:pPr>
        <w:autoSpaceDE w:val="0"/>
        <w:autoSpaceDN w:val="0"/>
        <w:adjustRightInd w:val="0"/>
        <w:jc w:val="both"/>
        <w:rPr>
          <w:rFonts w:ascii="Arial" w:hAnsi="Arial" w:cs="Arial"/>
          <w:sz w:val="21"/>
          <w:szCs w:val="21"/>
        </w:rPr>
      </w:pPr>
    </w:p>
    <w:p w14:paraId="6B546C5A" w14:textId="579168ED" w:rsidR="00E877EF" w:rsidRPr="00E877EF" w:rsidRDefault="00E877EF" w:rsidP="00825FFA">
      <w:pPr>
        <w:jc w:val="both"/>
        <w:rPr>
          <w:rFonts w:ascii="Arial" w:hAnsi="Arial" w:cs="Arial"/>
          <w:bCs/>
          <w:i/>
          <w:iCs/>
        </w:rPr>
      </w:pPr>
      <w:r>
        <w:rPr>
          <w:rFonts w:ascii="Arial" w:hAnsi="Arial" w:cs="Arial"/>
          <w:bCs/>
          <w:i/>
          <w:iCs/>
        </w:rPr>
        <w:t>(</w:t>
      </w:r>
      <w:r w:rsidRPr="00E877EF">
        <w:rPr>
          <w:rFonts w:ascii="Arial" w:hAnsi="Arial" w:cs="Arial"/>
          <w:bCs/>
          <w:i/>
          <w:iCs/>
        </w:rPr>
        <w:t xml:space="preserve">Ta del se dopolni </w:t>
      </w:r>
      <w:r>
        <w:rPr>
          <w:rFonts w:ascii="Arial" w:hAnsi="Arial" w:cs="Arial"/>
          <w:bCs/>
          <w:i/>
          <w:iCs/>
        </w:rPr>
        <w:t xml:space="preserve">v smislu obsega in načina izvajanja </w:t>
      </w:r>
      <w:r w:rsidRPr="00E877EF">
        <w:rPr>
          <w:rFonts w:ascii="Arial" w:hAnsi="Arial" w:cs="Arial"/>
          <w:bCs/>
          <w:i/>
          <w:iCs/>
        </w:rPr>
        <w:t>glede na vsebino sklopa/sklopov skladno s pogoji navedenimi v razpisni dokumentaciji.</w:t>
      </w:r>
      <w:r>
        <w:rPr>
          <w:rFonts w:ascii="Arial" w:hAnsi="Arial" w:cs="Arial"/>
          <w:bCs/>
          <w:i/>
          <w:iCs/>
        </w:rPr>
        <w:t>)</w:t>
      </w:r>
    </w:p>
    <w:p w14:paraId="235418C5" w14:textId="77777777" w:rsidR="00E877EF" w:rsidRDefault="00E877EF" w:rsidP="00825FFA">
      <w:pPr>
        <w:jc w:val="both"/>
        <w:rPr>
          <w:rFonts w:ascii="Arial" w:hAnsi="Arial" w:cs="Arial"/>
          <w:bCs/>
          <w:highlight w:val="yellow"/>
        </w:rPr>
      </w:pPr>
    </w:p>
    <w:p w14:paraId="7A3CE9A7"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0DDCAB80" w14:textId="79F28CDE" w:rsidR="00825FFA" w:rsidRPr="00A273BE" w:rsidRDefault="00825FFA" w:rsidP="00825FFA">
      <w:pPr>
        <w:jc w:val="both"/>
        <w:rPr>
          <w:rFonts w:ascii="Arial" w:hAnsi="Arial" w:cs="Arial"/>
        </w:rPr>
      </w:pPr>
      <w:r w:rsidRPr="00A273BE">
        <w:rPr>
          <w:rFonts w:ascii="Arial" w:hAnsi="Arial" w:cs="Arial"/>
        </w:rPr>
        <w:t xml:space="preserve">Naročnik bo naročal storitve na </w:t>
      </w:r>
      <w:r>
        <w:rPr>
          <w:rFonts w:ascii="Arial" w:hAnsi="Arial" w:cs="Arial"/>
        </w:rPr>
        <w:t>podlag</w:t>
      </w:r>
      <w:r w:rsidRPr="00A273BE">
        <w:rPr>
          <w:rFonts w:ascii="Arial" w:hAnsi="Arial" w:cs="Arial"/>
        </w:rPr>
        <w:t xml:space="preserve">i tega sporazuma skladno s svojimi potrebami. </w:t>
      </w:r>
    </w:p>
    <w:p w14:paraId="51F384BA" w14:textId="77777777" w:rsidR="000F05A3" w:rsidRDefault="000F05A3" w:rsidP="00825FFA">
      <w:pPr>
        <w:jc w:val="both"/>
        <w:rPr>
          <w:rFonts w:ascii="Arial" w:hAnsi="Arial" w:cs="Arial"/>
        </w:rPr>
      </w:pPr>
    </w:p>
    <w:p w14:paraId="38422864"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5D14631C" w14:textId="4DBBE360" w:rsidR="00825FFA" w:rsidRDefault="00825FFA" w:rsidP="00825FFA">
      <w:pPr>
        <w:jc w:val="both"/>
        <w:rPr>
          <w:rFonts w:ascii="Arial" w:hAnsi="Arial" w:cs="Arial"/>
        </w:rPr>
      </w:pPr>
      <w:r w:rsidRPr="00A273BE">
        <w:rPr>
          <w:rFonts w:ascii="Arial" w:hAnsi="Arial" w:cs="Arial"/>
        </w:rPr>
        <w:t xml:space="preserve">Pri izvajanju </w:t>
      </w:r>
      <w:r w:rsidR="00EF7B26">
        <w:rPr>
          <w:rFonts w:ascii="Arial" w:hAnsi="Arial" w:cs="Arial"/>
        </w:rPr>
        <w:t>del</w:t>
      </w:r>
      <w:r w:rsidRPr="00A273BE">
        <w:rPr>
          <w:rFonts w:ascii="Arial" w:hAnsi="Arial" w:cs="Arial"/>
        </w:rPr>
        <w:t xml:space="preserve"> mora izvajalec upoštevati Pravilnika o rednem vzdrževanju javnih cest (</w:t>
      </w:r>
      <w:r>
        <w:rPr>
          <w:rFonts w:ascii="Arial" w:hAnsi="Arial" w:cs="Arial"/>
        </w:rPr>
        <w:t>Uradni list</w:t>
      </w:r>
      <w:r w:rsidRPr="00A273BE">
        <w:rPr>
          <w:rFonts w:ascii="Arial" w:hAnsi="Arial" w:cs="Arial"/>
        </w:rPr>
        <w:t xml:space="preserve"> RS</w:t>
      </w:r>
      <w:r>
        <w:rPr>
          <w:rFonts w:ascii="Arial" w:hAnsi="Arial" w:cs="Arial"/>
        </w:rPr>
        <w:t>,</w:t>
      </w:r>
      <w:r w:rsidRPr="00A273BE">
        <w:rPr>
          <w:rFonts w:ascii="Arial" w:hAnsi="Arial" w:cs="Arial"/>
        </w:rPr>
        <w:t xml:space="preserve"> št. 38/16)</w:t>
      </w:r>
      <w:r w:rsidR="00F02995">
        <w:rPr>
          <w:rFonts w:ascii="Arial" w:hAnsi="Arial" w:cs="Arial"/>
        </w:rPr>
        <w:t xml:space="preserve">, Pravilnik o rednem vzdrževanju občinskih cest v Občini Idrija (UL RS št. 62/2018) </w:t>
      </w:r>
      <w:r w:rsidRPr="00A273BE">
        <w:rPr>
          <w:rFonts w:ascii="Arial" w:hAnsi="Arial" w:cs="Arial"/>
        </w:rPr>
        <w:t xml:space="preserve">oz. </w:t>
      </w:r>
      <w:r w:rsidR="00653B66">
        <w:rPr>
          <w:rFonts w:ascii="Arial" w:hAnsi="Arial" w:cs="Arial"/>
        </w:rPr>
        <w:t>veljavne predpise v zvezi z vzdrževanjem javnih cest in javnih površin.</w:t>
      </w:r>
      <w:r w:rsidRPr="00A273BE">
        <w:rPr>
          <w:rFonts w:ascii="Arial" w:hAnsi="Arial" w:cs="Arial"/>
        </w:rPr>
        <w:t xml:space="preserve"> </w:t>
      </w:r>
    </w:p>
    <w:p w14:paraId="722B20C1" w14:textId="77777777" w:rsidR="00825FFA" w:rsidRPr="00A273BE" w:rsidRDefault="00825FFA" w:rsidP="00825FFA">
      <w:pPr>
        <w:jc w:val="both"/>
        <w:rPr>
          <w:rFonts w:ascii="Arial" w:hAnsi="Arial" w:cs="Arial"/>
        </w:rPr>
      </w:pPr>
    </w:p>
    <w:p w14:paraId="7D869F4B"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3AF69243" w14:textId="528669EA" w:rsidR="000F05A3" w:rsidRDefault="00825FFA" w:rsidP="00885263">
      <w:pPr>
        <w:jc w:val="both"/>
        <w:rPr>
          <w:rFonts w:ascii="Arial" w:hAnsi="Arial" w:cs="Arial"/>
        </w:rPr>
      </w:pPr>
      <w:r w:rsidRPr="00A273BE">
        <w:rPr>
          <w:rFonts w:ascii="Arial" w:hAnsi="Arial" w:cs="Arial"/>
        </w:rPr>
        <w:t>Izvajalec mora zagotavljati vsa prometna varnostna opozorila v območju izvajanja del.</w:t>
      </w:r>
    </w:p>
    <w:p w14:paraId="1B433086" w14:textId="77777777" w:rsidR="000F05A3" w:rsidRPr="00A273BE" w:rsidRDefault="000F05A3" w:rsidP="00825FFA">
      <w:pPr>
        <w:pStyle w:val="Odstavekseznama"/>
        <w:jc w:val="both"/>
        <w:rPr>
          <w:rFonts w:ascii="Arial" w:hAnsi="Arial" w:cs="Arial"/>
        </w:rPr>
      </w:pPr>
    </w:p>
    <w:p w14:paraId="4C5308DF"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2888268F" w14:textId="45DD49E4" w:rsidR="00825FFA" w:rsidRPr="00885263" w:rsidRDefault="00825FFA" w:rsidP="00825FFA">
      <w:pPr>
        <w:jc w:val="both"/>
        <w:rPr>
          <w:rFonts w:ascii="Arial" w:hAnsi="Arial" w:cs="Arial"/>
        </w:rPr>
      </w:pPr>
      <w:r w:rsidRPr="00885263">
        <w:rPr>
          <w:rFonts w:ascii="Arial" w:hAnsi="Arial" w:cs="Arial"/>
        </w:rPr>
        <w:t xml:space="preserve">V primeru povzročitve kakršne koli škode na drugih vozilih ali objektih pri izvajanju </w:t>
      </w:r>
      <w:r w:rsidR="00F02995" w:rsidRPr="00885263">
        <w:rPr>
          <w:rFonts w:ascii="Arial" w:hAnsi="Arial" w:cs="Arial"/>
        </w:rPr>
        <w:t>del</w:t>
      </w:r>
      <w:r w:rsidRPr="00885263">
        <w:rPr>
          <w:rFonts w:ascii="Arial" w:hAnsi="Arial" w:cs="Arial"/>
        </w:rPr>
        <w:t xml:space="preserve">, mora izvajalec o tem nemudoma obvestiti kontaktno osebo naročnika, pri čemer mora dogodek tudi slikovno dokumentirati. </w:t>
      </w:r>
    </w:p>
    <w:p w14:paraId="0A3C03BC" w14:textId="77777777" w:rsidR="00825FFA" w:rsidRPr="00885263" w:rsidRDefault="00825FFA" w:rsidP="00825FFA">
      <w:pPr>
        <w:jc w:val="both"/>
        <w:rPr>
          <w:rFonts w:ascii="Arial" w:hAnsi="Arial" w:cs="Arial"/>
        </w:rPr>
      </w:pPr>
    </w:p>
    <w:p w14:paraId="3B67F739" w14:textId="1F308566" w:rsidR="00825FFA" w:rsidRDefault="00825FFA" w:rsidP="00825FFA">
      <w:pPr>
        <w:jc w:val="both"/>
        <w:rPr>
          <w:rFonts w:ascii="Arial" w:hAnsi="Arial" w:cs="Arial"/>
        </w:rPr>
      </w:pPr>
      <w:r w:rsidRPr="00885263">
        <w:rPr>
          <w:rFonts w:ascii="Arial" w:hAnsi="Arial" w:cs="Arial"/>
        </w:rPr>
        <w:t>Izvajalec za tovrstne škode odgovarja sam in jih krije iz naslova zavarovanja avtomobilske odgovornosti</w:t>
      </w:r>
      <w:r w:rsidR="00F02995" w:rsidRPr="00885263">
        <w:rPr>
          <w:rFonts w:ascii="Arial" w:hAnsi="Arial" w:cs="Arial"/>
        </w:rPr>
        <w:t xml:space="preserve"> oz. zavarovanja odgovornosti iz dejavnosti.</w:t>
      </w:r>
      <w:r w:rsidR="00F02995">
        <w:rPr>
          <w:rFonts w:ascii="Arial" w:hAnsi="Arial" w:cs="Arial"/>
        </w:rPr>
        <w:t xml:space="preserve"> </w:t>
      </w:r>
    </w:p>
    <w:p w14:paraId="4D05F7AE" w14:textId="77777777" w:rsidR="00825FFA" w:rsidRPr="00A273BE" w:rsidRDefault="00825FFA" w:rsidP="00825FFA">
      <w:pPr>
        <w:jc w:val="both"/>
        <w:rPr>
          <w:rFonts w:ascii="Arial" w:hAnsi="Arial" w:cs="Arial"/>
          <w:i/>
          <w:iCs/>
          <w:color w:val="538135" w:themeColor="accent6" w:themeShade="BF"/>
        </w:rPr>
      </w:pPr>
    </w:p>
    <w:p w14:paraId="78FB9EAE" w14:textId="77777777"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STROJNA IN KADROVSKA OPREMLJENOST</w:t>
      </w:r>
    </w:p>
    <w:p w14:paraId="68037C8F" w14:textId="77777777" w:rsidR="00825FFA" w:rsidRPr="00A273BE" w:rsidRDefault="00825FFA" w:rsidP="00825FFA">
      <w:pPr>
        <w:pStyle w:val="Odstavekseznama"/>
        <w:ind w:left="1080"/>
        <w:rPr>
          <w:rFonts w:ascii="Arial" w:hAnsi="Arial" w:cs="Arial"/>
          <w:b/>
          <w:bCs/>
        </w:rPr>
      </w:pPr>
    </w:p>
    <w:p w14:paraId="68CE63D2"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50D86261" w14:textId="41FB0C49" w:rsidR="00825FFA" w:rsidRDefault="00825FFA" w:rsidP="00825FFA">
      <w:pPr>
        <w:jc w:val="both"/>
        <w:rPr>
          <w:rFonts w:ascii="Arial" w:hAnsi="Arial" w:cs="Arial"/>
        </w:rPr>
      </w:pPr>
      <w:r w:rsidRPr="00A273BE">
        <w:rPr>
          <w:rFonts w:ascii="Arial" w:hAnsi="Arial" w:cs="Arial"/>
        </w:rPr>
        <w:t>Izvajalec mora razpolagati z ustrezno opremo (stroji, vozil</w:t>
      </w:r>
      <w:r>
        <w:rPr>
          <w:rFonts w:ascii="Arial" w:hAnsi="Arial" w:cs="Arial"/>
        </w:rPr>
        <w:t>i</w:t>
      </w:r>
      <w:r w:rsidRPr="00A273BE">
        <w:rPr>
          <w:rFonts w:ascii="Arial" w:hAnsi="Arial" w:cs="Arial"/>
        </w:rPr>
        <w:t>, priključki, drobn</w:t>
      </w:r>
      <w:r>
        <w:rPr>
          <w:rFonts w:ascii="Arial" w:hAnsi="Arial" w:cs="Arial"/>
        </w:rPr>
        <w:t>im</w:t>
      </w:r>
      <w:r w:rsidRPr="00A273BE">
        <w:rPr>
          <w:rFonts w:ascii="Arial" w:hAnsi="Arial" w:cs="Arial"/>
        </w:rPr>
        <w:t xml:space="preserve"> orodje</w:t>
      </w:r>
      <w:r>
        <w:rPr>
          <w:rFonts w:ascii="Arial" w:hAnsi="Arial" w:cs="Arial"/>
        </w:rPr>
        <w:t>m, idr.</w:t>
      </w:r>
      <w:r w:rsidRPr="00A273BE">
        <w:rPr>
          <w:rFonts w:ascii="Arial" w:hAnsi="Arial" w:cs="Arial"/>
        </w:rPr>
        <w:t xml:space="preserve">), s katerimi lahko izvaja </w:t>
      </w:r>
      <w:r w:rsidR="00F02995">
        <w:rPr>
          <w:rFonts w:ascii="Arial" w:hAnsi="Arial" w:cs="Arial"/>
        </w:rPr>
        <w:t>dela</w:t>
      </w:r>
      <w:r w:rsidRPr="00A273BE">
        <w:rPr>
          <w:rFonts w:ascii="Arial" w:hAnsi="Arial" w:cs="Arial"/>
        </w:rPr>
        <w:t xml:space="preserve"> ter mora biti ustrezno kadrovsko usposobljen za izvajanje teh del </w:t>
      </w:r>
      <w:r>
        <w:rPr>
          <w:rFonts w:ascii="Arial" w:hAnsi="Arial" w:cs="Arial"/>
        </w:rPr>
        <w:t>ter</w:t>
      </w:r>
      <w:r w:rsidRPr="00A273BE">
        <w:rPr>
          <w:rFonts w:ascii="Arial" w:hAnsi="Arial" w:cs="Arial"/>
        </w:rPr>
        <w:t xml:space="preserve"> izpolnjuje druge predpisane strokovne in varnostne zahteve za tako delo. </w:t>
      </w:r>
    </w:p>
    <w:p w14:paraId="51E5F572" w14:textId="77777777" w:rsidR="00B5106E" w:rsidRPr="00A273BE" w:rsidRDefault="00B5106E" w:rsidP="00825FFA">
      <w:pPr>
        <w:jc w:val="both"/>
        <w:rPr>
          <w:rFonts w:ascii="Arial" w:hAnsi="Arial" w:cs="Arial"/>
        </w:rPr>
      </w:pPr>
    </w:p>
    <w:p w14:paraId="1842FD14" w14:textId="77777777" w:rsidR="00825FFA" w:rsidRPr="00A273BE" w:rsidRDefault="00825FFA" w:rsidP="00825FFA">
      <w:pPr>
        <w:pStyle w:val="Odstavekseznama"/>
        <w:jc w:val="both"/>
        <w:rPr>
          <w:rFonts w:ascii="Arial" w:hAnsi="Arial" w:cs="Arial"/>
        </w:rPr>
      </w:pPr>
    </w:p>
    <w:p w14:paraId="5CF3B9F0"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0D310595" w14:textId="5CFB0AA9" w:rsidR="00825FFA" w:rsidRDefault="00825FFA" w:rsidP="00825FFA">
      <w:pPr>
        <w:jc w:val="both"/>
        <w:rPr>
          <w:rFonts w:ascii="Arial" w:hAnsi="Arial" w:cs="Arial"/>
        </w:rPr>
      </w:pPr>
      <w:r w:rsidRPr="00A273BE">
        <w:rPr>
          <w:rFonts w:ascii="Arial" w:hAnsi="Arial" w:cs="Arial"/>
        </w:rPr>
        <w:t xml:space="preserve">Vsa mehanizacija in oprema, s katero bo izvajalec izvajal storitve </w:t>
      </w:r>
      <w:r w:rsidR="00195F1D">
        <w:rPr>
          <w:rFonts w:ascii="Arial" w:hAnsi="Arial" w:cs="Arial"/>
        </w:rPr>
        <w:t xml:space="preserve">letnega vzdrževanj cest in ostalih javnih površin </w:t>
      </w:r>
      <w:r w:rsidRPr="00A273BE">
        <w:rPr>
          <w:rFonts w:ascii="Arial" w:hAnsi="Arial" w:cs="Arial"/>
        </w:rPr>
        <w:t xml:space="preserve">mora biti tehnično brezhibna in ustrezno zavarovana. </w:t>
      </w:r>
    </w:p>
    <w:p w14:paraId="059CDA93" w14:textId="77777777" w:rsidR="005745A6" w:rsidRPr="00A273BE" w:rsidRDefault="005745A6" w:rsidP="00825FFA">
      <w:pPr>
        <w:jc w:val="both"/>
        <w:rPr>
          <w:rFonts w:ascii="Arial" w:hAnsi="Arial" w:cs="Arial"/>
        </w:rPr>
      </w:pPr>
    </w:p>
    <w:p w14:paraId="418DDBCA" w14:textId="5B878998"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lastRenderedPageBreak/>
        <w:t>NAROČANJE IN ROKI</w:t>
      </w:r>
    </w:p>
    <w:p w14:paraId="7A35A1C8" w14:textId="77777777" w:rsidR="00825FFA" w:rsidRPr="00A273BE" w:rsidRDefault="00825FFA" w:rsidP="00825FFA">
      <w:pPr>
        <w:pStyle w:val="Odstavekseznama"/>
        <w:ind w:left="1080"/>
        <w:rPr>
          <w:rFonts w:ascii="Arial" w:hAnsi="Arial" w:cs="Arial"/>
          <w:b/>
          <w:bCs/>
        </w:rPr>
      </w:pPr>
    </w:p>
    <w:p w14:paraId="768C67D8" w14:textId="241D53C3" w:rsidR="00825FFA" w:rsidRPr="00885263" w:rsidRDefault="00885263" w:rsidP="00CE2B68">
      <w:pPr>
        <w:pStyle w:val="Odstavekseznama"/>
        <w:numPr>
          <w:ilvl w:val="0"/>
          <w:numId w:val="26"/>
        </w:numPr>
        <w:contextualSpacing/>
        <w:jc w:val="center"/>
        <w:rPr>
          <w:rFonts w:ascii="Arial" w:hAnsi="Arial" w:cs="Arial"/>
          <w:b/>
          <w:bCs/>
        </w:rPr>
      </w:pPr>
      <w:r>
        <w:rPr>
          <w:rFonts w:ascii="Arial" w:hAnsi="Arial" w:cs="Arial"/>
          <w:b/>
          <w:bCs/>
        </w:rPr>
        <w:t>č</w:t>
      </w:r>
      <w:r w:rsidR="00825FFA" w:rsidRPr="00885263">
        <w:rPr>
          <w:rFonts w:ascii="Arial" w:hAnsi="Arial" w:cs="Arial"/>
          <w:b/>
          <w:bCs/>
        </w:rPr>
        <w:t>len</w:t>
      </w:r>
    </w:p>
    <w:p w14:paraId="223C9552" w14:textId="34BEF8CC" w:rsidR="00885263" w:rsidRDefault="00885263" w:rsidP="00885263">
      <w:pPr>
        <w:jc w:val="both"/>
        <w:rPr>
          <w:rFonts w:ascii="Arial" w:hAnsi="Arial" w:cs="Arial"/>
        </w:rPr>
      </w:pPr>
      <w:r w:rsidRPr="006F03C1">
        <w:rPr>
          <w:rFonts w:ascii="Arial" w:hAnsi="Arial" w:cs="Arial"/>
        </w:rPr>
        <w:t xml:space="preserve">Naročilo se praviloma izvede </w:t>
      </w:r>
      <w:r w:rsidR="00153B86">
        <w:rPr>
          <w:rFonts w:ascii="Arial" w:hAnsi="Arial" w:cs="Arial"/>
        </w:rPr>
        <w:t>preko programa eCeste na el</w:t>
      </w:r>
      <w:r w:rsidRPr="006F03C1">
        <w:rPr>
          <w:rFonts w:ascii="Arial" w:hAnsi="Arial" w:cs="Arial"/>
        </w:rPr>
        <w:t xml:space="preserve">ektronski </w:t>
      </w:r>
      <w:r w:rsidR="00153B86">
        <w:rPr>
          <w:rFonts w:ascii="Arial" w:hAnsi="Arial" w:cs="Arial"/>
        </w:rPr>
        <w:t>naslov</w:t>
      </w:r>
      <w:r w:rsidRPr="006F03C1">
        <w:rPr>
          <w:rFonts w:ascii="Arial" w:hAnsi="Arial" w:cs="Arial"/>
        </w:rPr>
        <w:t xml:space="preserve">, ki </w:t>
      </w:r>
      <w:r w:rsidR="00153B86">
        <w:rPr>
          <w:rFonts w:ascii="Arial" w:hAnsi="Arial" w:cs="Arial"/>
        </w:rPr>
        <w:t>ga</w:t>
      </w:r>
      <w:r w:rsidRPr="006F03C1">
        <w:rPr>
          <w:rFonts w:ascii="Arial" w:hAnsi="Arial" w:cs="Arial"/>
        </w:rPr>
        <w:t xml:space="preserve"> </w:t>
      </w:r>
      <w:r>
        <w:rPr>
          <w:rFonts w:ascii="Arial" w:hAnsi="Arial" w:cs="Arial"/>
        </w:rPr>
        <w:t xml:space="preserve">je izvajalec </w:t>
      </w:r>
      <w:r w:rsidRPr="006F03C1">
        <w:rPr>
          <w:rFonts w:ascii="Arial" w:hAnsi="Arial" w:cs="Arial"/>
        </w:rPr>
        <w:t>navede</w:t>
      </w:r>
      <w:r>
        <w:rPr>
          <w:rFonts w:ascii="Arial" w:hAnsi="Arial" w:cs="Arial"/>
        </w:rPr>
        <w:t>l</w:t>
      </w:r>
      <w:r w:rsidRPr="006F03C1">
        <w:rPr>
          <w:rFonts w:ascii="Arial" w:hAnsi="Arial" w:cs="Arial"/>
        </w:rPr>
        <w:t xml:space="preserve"> v ponudbi. </w:t>
      </w:r>
      <w:r w:rsidR="00153B86">
        <w:rPr>
          <w:rFonts w:ascii="Arial" w:hAnsi="Arial" w:cs="Arial"/>
        </w:rPr>
        <w:t xml:space="preserve">Izjemoma se lahko </w:t>
      </w:r>
      <w:r w:rsidRPr="006F03C1">
        <w:rPr>
          <w:rFonts w:ascii="Arial" w:hAnsi="Arial" w:cs="Arial"/>
        </w:rPr>
        <w:t xml:space="preserve">naročilo </w:t>
      </w:r>
      <w:r w:rsidR="001F0F6A">
        <w:rPr>
          <w:rFonts w:ascii="Arial" w:hAnsi="Arial" w:cs="Arial"/>
        </w:rPr>
        <w:t xml:space="preserve">odda tudi neposredno po elektronski pošti na elektronski naslov naročnika ali </w:t>
      </w:r>
      <w:r w:rsidRPr="006F03C1">
        <w:rPr>
          <w:rFonts w:ascii="Arial" w:hAnsi="Arial" w:cs="Arial"/>
        </w:rPr>
        <w:t xml:space="preserve">po telefonu, ki ga </w:t>
      </w:r>
      <w:r>
        <w:rPr>
          <w:rFonts w:ascii="Arial" w:hAnsi="Arial" w:cs="Arial"/>
        </w:rPr>
        <w:t xml:space="preserve">je izvajalec </w:t>
      </w:r>
      <w:r w:rsidRPr="006F03C1">
        <w:rPr>
          <w:rFonts w:ascii="Arial" w:hAnsi="Arial" w:cs="Arial"/>
        </w:rPr>
        <w:t>navede</w:t>
      </w:r>
      <w:r>
        <w:rPr>
          <w:rFonts w:ascii="Arial" w:hAnsi="Arial" w:cs="Arial"/>
        </w:rPr>
        <w:t>l</w:t>
      </w:r>
      <w:r w:rsidRPr="006F03C1">
        <w:rPr>
          <w:rFonts w:ascii="Arial" w:hAnsi="Arial" w:cs="Arial"/>
        </w:rPr>
        <w:t xml:space="preserve"> v ponudbi; vendar mora kasneje naročilo potrditi tudi pisno.</w:t>
      </w:r>
    </w:p>
    <w:p w14:paraId="431E5376" w14:textId="77777777" w:rsidR="00B5106E" w:rsidRDefault="00B5106E" w:rsidP="00885263">
      <w:pPr>
        <w:jc w:val="both"/>
        <w:rPr>
          <w:rFonts w:ascii="Arial" w:hAnsi="Arial" w:cs="Arial"/>
        </w:rPr>
      </w:pPr>
    </w:p>
    <w:p w14:paraId="4ADCA6B1" w14:textId="1247D489" w:rsidR="00885263" w:rsidRDefault="00885263" w:rsidP="00885263">
      <w:pPr>
        <w:jc w:val="both"/>
        <w:rPr>
          <w:rFonts w:ascii="Arial" w:hAnsi="Arial" w:cs="Arial"/>
        </w:rPr>
      </w:pPr>
      <w:r w:rsidRPr="00FE54C4">
        <w:rPr>
          <w:rFonts w:ascii="Arial" w:hAnsi="Arial" w:cs="Arial"/>
        </w:rPr>
        <w:t>Rok izvedbe posameznega naročila je odvisen od vsakokratnega obsega del; rok bosta naročnik in iz</w:t>
      </w:r>
      <w:r>
        <w:rPr>
          <w:rFonts w:ascii="Arial" w:hAnsi="Arial" w:cs="Arial"/>
        </w:rPr>
        <w:t>vajalec</w:t>
      </w:r>
      <w:r w:rsidRPr="00FE54C4">
        <w:rPr>
          <w:rFonts w:ascii="Arial" w:hAnsi="Arial" w:cs="Arial"/>
        </w:rPr>
        <w:t xml:space="preserve"> medsebojno dogovorila. </w:t>
      </w:r>
    </w:p>
    <w:p w14:paraId="060B3716" w14:textId="77777777" w:rsidR="00885263" w:rsidRDefault="00885263" w:rsidP="00885263">
      <w:pPr>
        <w:jc w:val="both"/>
        <w:rPr>
          <w:rFonts w:ascii="Arial" w:hAnsi="Arial" w:cs="Arial"/>
        </w:rPr>
      </w:pPr>
    </w:p>
    <w:p w14:paraId="4D065A5E" w14:textId="6D79FFC2" w:rsidR="00825FFA" w:rsidRPr="00A273BE" w:rsidRDefault="00885263" w:rsidP="00CE2B68">
      <w:pPr>
        <w:pStyle w:val="Odstavekseznama"/>
        <w:numPr>
          <w:ilvl w:val="0"/>
          <w:numId w:val="26"/>
        </w:numPr>
        <w:contextualSpacing/>
        <w:jc w:val="center"/>
        <w:rPr>
          <w:rFonts w:ascii="Arial" w:hAnsi="Arial" w:cs="Arial"/>
          <w:b/>
          <w:bCs/>
        </w:rPr>
      </w:pPr>
      <w:r>
        <w:rPr>
          <w:rFonts w:ascii="Arial" w:hAnsi="Arial" w:cs="Arial"/>
          <w:b/>
          <w:bCs/>
        </w:rPr>
        <w:t>č</w:t>
      </w:r>
      <w:r w:rsidR="005745A6">
        <w:rPr>
          <w:rFonts w:ascii="Arial" w:hAnsi="Arial" w:cs="Arial"/>
          <w:b/>
          <w:bCs/>
        </w:rPr>
        <w:t>l</w:t>
      </w:r>
      <w:r w:rsidR="00825FFA" w:rsidRPr="00A273BE">
        <w:rPr>
          <w:rFonts w:ascii="Arial" w:hAnsi="Arial" w:cs="Arial"/>
          <w:b/>
          <w:bCs/>
        </w:rPr>
        <w:t>en</w:t>
      </w:r>
    </w:p>
    <w:p w14:paraId="07C5AA3C" w14:textId="45400DA0" w:rsidR="00825FFA" w:rsidRDefault="00825FFA" w:rsidP="00825FFA">
      <w:pPr>
        <w:jc w:val="both"/>
        <w:rPr>
          <w:rFonts w:ascii="Arial" w:hAnsi="Arial" w:cs="Arial"/>
        </w:rPr>
      </w:pPr>
      <w:r w:rsidRPr="00A273BE">
        <w:rPr>
          <w:rFonts w:ascii="Arial" w:hAnsi="Arial" w:cs="Arial"/>
        </w:rPr>
        <w:t>Izvajalec mora zagotoviti ustrezno odzivnost in pričeti s storitvami, kot jih dogovorita v soglasju z naročnikom</w:t>
      </w:r>
      <w:r w:rsidR="00F02995">
        <w:rPr>
          <w:rFonts w:ascii="Arial" w:hAnsi="Arial" w:cs="Arial"/>
        </w:rPr>
        <w:t xml:space="preserve">. </w:t>
      </w:r>
    </w:p>
    <w:p w14:paraId="18B87C1B" w14:textId="77777777" w:rsidR="00885263" w:rsidRPr="00153B86" w:rsidRDefault="00885263" w:rsidP="00885263">
      <w:pPr>
        <w:autoSpaceDE w:val="0"/>
        <w:autoSpaceDN w:val="0"/>
        <w:adjustRightInd w:val="0"/>
        <w:jc w:val="both"/>
        <w:rPr>
          <w:rFonts w:ascii="Arial" w:hAnsi="Arial" w:cs="Arial"/>
        </w:rPr>
      </w:pPr>
      <w:r w:rsidRPr="00153B86">
        <w:rPr>
          <w:rFonts w:ascii="Arial" w:hAnsi="Arial" w:cs="Arial"/>
        </w:rPr>
        <w:t>Izvajalec je dolžan z izvedbo del in storitev pričeti v roku:</w:t>
      </w:r>
    </w:p>
    <w:p w14:paraId="787DE38F" w14:textId="605E76F1" w:rsidR="00885263" w:rsidRPr="00153B86" w:rsidRDefault="00885263" w:rsidP="00CE2B68">
      <w:pPr>
        <w:pStyle w:val="Odstavekseznama"/>
        <w:numPr>
          <w:ilvl w:val="0"/>
          <w:numId w:val="33"/>
        </w:numPr>
        <w:autoSpaceDE w:val="0"/>
        <w:autoSpaceDN w:val="0"/>
        <w:adjustRightInd w:val="0"/>
        <w:contextualSpacing/>
        <w:jc w:val="both"/>
        <w:rPr>
          <w:rFonts w:ascii="Arial" w:hAnsi="Arial" w:cs="Arial"/>
        </w:rPr>
      </w:pPr>
      <w:r w:rsidRPr="00153B86">
        <w:rPr>
          <w:rFonts w:ascii="Arial" w:hAnsi="Arial" w:cs="Arial"/>
        </w:rPr>
        <w:t>enega tedna (za sklope 1, 2, 3, 4, 5</w:t>
      </w:r>
      <w:r w:rsidR="009F00A1">
        <w:rPr>
          <w:rFonts w:ascii="Arial" w:hAnsi="Arial" w:cs="Arial"/>
        </w:rPr>
        <w:t xml:space="preserve"> in 7</w:t>
      </w:r>
      <w:r w:rsidRPr="00153B86">
        <w:rPr>
          <w:rFonts w:ascii="Arial" w:hAnsi="Arial" w:cs="Arial"/>
        </w:rPr>
        <w:t>)</w:t>
      </w:r>
      <w:r w:rsidR="00195F1D" w:rsidRPr="00153B86">
        <w:rPr>
          <w:rFonts w:ascii="Arial" w:hAnsi="Arial" w:cs="Arial"/>
        </w:rPr>
        <w:t xml:space="preserve"> od prejema naročila</w:t>
      </w:r>
    </w:p>
    <w:p w14:paraId="4645D87C" w14:textId="3712B7EF" w:rsidR="00153B86" w:rsidRPr="00153B86" w:rsidRDefault="00153B86" w:rsidP="00CE2B68">
      <w:pPr>
        <w:pStyle w:val="Odstavekseznama"/>
        <w:numPr>
          <w:ilvl w:val="0"/>
          <w:numId w:val="33"/>
        </w:numPr>
        <w:autoSpaceDE w:val="0"/>
        <w:autoSpaceDN w:val="0"/>
        <w:adjustRightInd w:val="0"/>
        <w:contextualSpacing/>
        <w:jc w:val="both"/>
        <w:rPr>
          <w:rFonts w:ascii="Arial" w:hAnsi="Arial" w:cs="Arial"/>
        </w:rPr>
      </w:pPr>
      <w:r w:rsidRPr="00153B86">
        <w:rPr>
          <w:rFonts w:ascii="Arial" w:hAnsi="Arial" w:cs="Arial"/>
        </w:rPr>
        <w:t>nemudoma od prejema naročila (sklop 6)</w:t>
      </w:r>
    </w:p>
    <w:p w14:paraId="350C3AE1" w14:textId="77777777" w:rsidR="00885263" w:rsidRPr="007C5AA7" w:rsidRDefault="00885263" w:rsidP="00885263">
      <w:pPr>
        <w:autoSpaceDE w:val="0"/>
        <w:autoSpaceDN w:val="0"/>
        <w:adjustRightInd w:val="0"/>
        <w:jc w:val="both"/>
        <w:rPr>
          <w:rFonts w:ascii="Arial" w:hAnsi="Arial" w:cs="Arial"/>
          <w:sz w:val="21"/>
          <w:szCs w:val="21"/>
        </w:rPr>
      </w:pPr>
    </w:p>
    <w:p w14:paraId="079D057F" w14:textId="10A5DEBB" w:rsidR="00825FFA" w:rsidRDefault="00825FFA" w:rsidP="00825FFA">
      <w:pPr>
        <w:jc w:val="both"/>
        <w:rPr>
          <w:rFonts w:ascii="Arial" w:hAnsi="Arial" w:cs="Arial"/>
        </w:rPr>
      </w:pPr>
      <w:r w:rsidRPr="00A273BE">
        <w:rPr>
          <w:rFonts w:ascii="Arial" w:hAnsi="Arial" w:cs="Arial"/>
        </w:rPr>
        <w:t>V primeru, da iz</w:t>
      </w:r>
      <w:r>
        <w:rPr>
          <w:rFonts w:ascii="Arial" w:hAnsi="Arial" w:cs="Arial"/>
        </w:rPr>
        <w:t>vajalec</w:t>
      </w:r>
      <w:r w:rsidRPr="00A273BE">
        <w:rPr>
          <w:rFonts w:ascii="Arial" w:hAnsi="Arial" w:cs="Arial"/>
        </w:rPr>
        <w:t xml:space="preserve"> ne začne z izvajanjem </w:t>
      </w:r>
      <w:r w:rsidR="00F02995">
        <w:rPr>
          <w:rFonts w:ascii="Arial" w:hAnsi="Arial" w:cs="Arial"/>
        </w:rPr>
        <w:t xml:space="preserve">del </w:t>
      </w:r>
      <w:r w:rsidRPr="00A273BE">
        <w:rPr>
          <w:rFonts w:ascii="Arial" w:hAnsi="Arial" w:cs="Arial"/>
        </w:rPr>
        <w:t xml:space="preserve">v dogovorjenem roku ali pa storitev sploh ne izvede ter se to zgodi drugič </w:t>
      </w:r>
      <w:r w:rsidR="00F02995">
        <w:rPr>
          <w:rFonts w:ascii="Arial" w:hAnsi="Arial" w:cs="Arial"/>
        </w:rPr>
        <w:t>v enem koledarskem letu</w:t>
      </w:r>
      <w:r w:rsidRPr="00A273BE">
        <w:rPr>
          <w:rFonts w:ascii="Arial" w:hAnsi="Arial" w:cs="Arial"/>
        </w:rPr>
        <w:t>, se to šteje kot bistven</w:t>
      </w:r>
      <w:r>
        <w:rPr>
          <w:rFonts w:ascii="Arial" w:hAnsi="Arial" w:cs="Arial"/>
        </w:rPr>
        <w:t>a</w:t>
      </w:r>
      <w:r w:rsidRPr="00A273BE">
        <w:rPr>
          <w:rFonts w:ascii="Arial" w:hAnsi="Arial" w:cs="Arial"/>
        </w:rPr>
        <w:t xml:space="preserve"> kršitev določil okvirnega sporazuma in zato naročnik </w:t>
      </w:r>
      <w:r w:rsidR="00190CC3">
        <w:rPr>
          <w:rFonts w:ascii="Arial" w:hAnsi="Arial" w:cs="Arial"/>
        </w:rPr>
        <w:t xml:space="preserve">lahko </w:t>
      </w:r>
      <w:r w:rsidRPr="00A273BE">
        <w:rPr>
          <w:rFonts w:ascii="Arial" w:hAnsi="Arial" w:cs="Arial"/>
        </w:rPr>
        <w:t xml:space="preserve">odpove okvirni sporazum in vnovči finančno zavarovanje. </w:t>
      </w:r>
    </w:p>
    <w:p w14:paraId="5433149F" w14:textId="77777777" w:rsidR="00190CC3" w:rsidRDefault="00190CC3" w:rsidP="00825FFA">
      <w:pPr>
        <w:jc w:val="both"/>
        <w:rPr>
          <w:rFonts w:ascii="Arial" w:hAnsi="Arial" w:cs="Arial"/>
        </w:rPr>
      </w:pPr>
    </w:p>
    <w:p w14:paraId="7CE7B071" w14:textId="77777777" w:rsidR="00190CC3" w:rsidRPr="00190CC3" w:rsidRDefault="00190CC3" w:rsidP="00190CC3">
      <w:pPr>
        <w:autoSpaceDE w:val="0"/>
        <w:autoSpaceDN w:val="0"/>
        <w:adjustRightInd w:val="0"/>
        <w:jc w:val="both"/>
        <w:rPr>
          <w:rFonts w:ascii="Arial" w:hAnsi="Arial" w:cs="Arial"/>
        </w:rPr>
      </w:pPr>
      <w:r w:rsidRPr="00190CC3">
        <w:rPr>
          <w:rFonts w:ascii="Arial" w:hAnsi="Arial" w:cs="Arial"/>
        </w:rPr>
        <w:t xml:space="preserve">V primeru, da se naročena dela ne začnejo izvajati takoj po naročilu, mora izvajalec naročnika obvestiti o dnevu, ko se je z deli začelo, ter podati pisno obrazložitev za zakasnitev. </w:t>
      </w:r>
    </w:p>
    <w:p w14:paraId="290E9B15" w14:textId="77777777" w:rsidR="00190CC3" w:rsidRDefault="00190CC3" w:rsidP="00825FFA">
      <w:pPr>
        <w:jc w:val="both"/>
        <w:rPr>
          <w:rFonts w:ascii="Arial" w:hAnsi="Arial" w:cs="Arial"/>
        </w:rPr>
      </w:pPr>
    </w:p>
    <w:p w14:paraId="76734882" w14:textId="77777777" w:rsidR="00190CC3" w:rsidRDefault="00190CC3" w:rsidP="00825FFA">
      <w:pPr>
        <w:jc w:val="both"/>
        <w:rPr>
          <w:rFonts w:ascii="Arial" w:hAnsi="Arial" w:cs="Arial"/>
        </w:rPr>
      </w:pPr>
    </w:p>
    <w:p w14:paraId="6D2D032A"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VODENJE EVIDENC</w:t>
      </w:r>
    </w:p>
    <w:p w14:paraId="72DF44DC" w14:textId="77777777" w:rsidR="00825FFA" w:rsidRPr="00A273BE" w:rsidRDefault="00825FFA" w:rsidP="00825FFA">
      <w:pPr>
        <w:pStyle w:val="Odstavekseznama"/>
        <w:ind w:left="1080"/>
        <w:jc w:val="both"/>
        <w:rPr>
          <w:rFonts w:ascii="Arial" w:hAnsi="Arial" w:cs="Arial"/>
          <w:b/>
          <w:bCs/>
        </w:rPr>
      </w:pPr>
      <w:r w:rsidRPr="00A273BE">
        <w:rPr>
          <w:rFonts w:ascii="Arial" w:hAnsi="Arial" w:cs="Arial"/>
          <w:b/>
          <w:bCs/>
        </w:rPr>
        <w:t xml:space="preserve"> </w:t>
      </w:r>
    </w:p>
    <w:p w14:paraId="7A61AD9F"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2C662B38" w14:textId="1A61451C" w:rsidR="00346E9F" w:rsidRDefault="00346E9F" w:rsidP="00346E9F">
      <w:pPr>
        <w:jc w:val="both"/>
        <w:rPr>
          <w:rFonts w:ascii="Arial" w:hAnsi="Arial" w:cs="Arial"/>
        </w:rPr>
      </w:pPr>
      <w:r w:rsidRPr="00346E9F">
        <w:rPr>
          <w:rFonts w:ascii="Arial" w:hAnsi="Arial" w:cs="Arial"/>
        </w:rPr>
        <w:t>Iz</w:t>
      </w:r>
      <w:r>
        <w:rPr>
          <w:rFonts w:ascii="Arial" w:hAnsi="Arial" w:cs="Arial"/>
        </w:rPr>
        <w:t>vajalec</w:t>
      </w:r>
      <w:r w:rsidRPr="00346E9F">
        <w:rPr>
          <w:rFonts w:ascii="Arial" w:hAnsi="Arial" w:cs="Arial"/>
        </w:rPr>
        <w:t xml:space="preserve"> mora zagotoviti vodenje evidenc opravljenih storitev v aplikaciji eCeste (</w:t>
      </w:r>
      <w:hyperlink r:id="rId22" w:history="1">
        <w:r w:rsidRPr="00346E9F">
          <w:rPr>
            <w:rStyle w:val="Hiperpovezava"/>
            <w:rFonts w:ascii="Arial" w:eastAsia="Calibri" w:hAnsi="Arial" w:cs="Arial"/>
          </w:rPr>
          <w:t>www.vgrc.si</w:t>
        </w:r>
      </w:hyperlink>
      <w:r w:rsidRPr="00346E9F">
        <w:rPr>
          <w:rFonts w:ascii="Arial" w:hAnsi="Arial" w:cs="Arial"/>
        </w:rPr>
        <w:t>), do katere dostopa preko spletnega brskalnika. Naročnik mu omogoči dostop do programa in nudi tehnično pomoč pri oddaji podatkov; računalniško opremo in podatkovno</w:t>
      </w:r>
      <w:r>
        <w:rPr>
          <w:rFonts w:ascii="Arial" w:hAnsi="Arial" w:cs="Arial"/>
        </w:rPr>
        <w:t xml:space="preserve"> </w:t>
      </w:r>
      <w:r w:rsidRPr="00346E9F">
        <w:rPr>
          <w:rFonts w:ascii="Arial" w:hAnsi="Arial" w:cs="Arial"/>
        </w:rPr>
        <w:t xml:space="preserve">povezavo do programa pa si mora izvajalec zagotavljati sam. </w:t>
      </w:r>
      <w:r w:rsidR="009C3C46">
        <w:rPr>
          <w:rFonts w:ascii="Arial" w:hAnsi="Arial" w:cs="Arial"/>
        </w:rPr>
        <w:t>Začasno  lahko naročnik zahteva tudi vodenje evidenc v drugačni obliki (npr. .xls preglednica)</w:t>
      </w:r>
    </w:p>
    <w:p w14:paraId="6BB8721D" w14:textId="77777777" w:rsidR="00347641" w:rsidRPr="00346E9F" w:rsidRDefault="00347641" w:rsidP="00346E9F">
      <w:pPr>
        <w:jc w:val="both"/>
        <w:rPr>
          <w:rFonts w:ascii="Arial" w:hAnsi="Arial" w:cs="Arial"/>
        </w:rPr>
      </w:pPr>
    </w:p>
    <w:p w14:paraId="6694BE03" w14:textId="77777777" w:rsidR="00346E9F" w:rsidRDefault="00346E9F" w:rsidP="00346E9F">
      <w:pPr>
        <w:jc w:val="both"/>
        <w:rPr>
          <w:rFonts w:ascii="Arial" w:hAnsi="Arial" w:cs="Arial"/>
        </w:rPr>
      </w:pPr>
      <w:r w:rsidRPr="00346E9F">
        <w:rPr>
          <w:rFonts w:ascii="Arial" w:hAnsi="Arial" w:cs="Arial"/>
        </w:rPr>
        <w:t xml:space="preserve">Izvajalec je dolžan zagotoviti ločen vpis podatkov zase in za svoje morebitne podizvajalce. </w:t>
      </w:r>
    </w:p>
    <w:p w14:paraId="4D9C36BF" w14:textId="77777777" w:rsidR="00347641" w:rsidRPr="00346E9F" w:rsidRDefault="00347641" w:rsidP="00346E9F">
      <w:pPr>
        <w:jc w:val="both"/>
        <w:rPr>
          <w:rFonts w:ascii="Arial" w:hAnsi="Arial" w:cs="Arial"/>
        </w:rPr>
      </w:pPr>
    </w:p>
    <w:p w14:paraId="734A5B8B" w14:textId="30251452" w:rsidR="00346E9F" w:rsidRDefault="00346E9F" w:rsidP="00346E9F">
      <w:pPr>
        <w:jc w:val="both"/>
        <w:rPr>
          <w:rFonts w:ascii="Arial" w:hAnsi="Arial" w:cs="Arial"/>
        </w:rPr>
      </w:pPr>
      <w:r w:rsidRPr="00346E9F">
        <w:rPr>
          <w:rFonts w:ascii="Arial" w:hAnsi="Arial" w:cs="Arial"/>
        </w:rPr>
        <w:t xml:space="preserve">V evidenci se vodi podatke o </w:t>
      </w:r>
      <w:r w:rsidR="009B14CA">
        <w:rPr>
          <w:rFonts w:ascii="Arial" w:hAnsi="Arial" w:cs="Arial"/>
        </w:rPr>
        <w:t xml:space="preserve">odseku, </w:t>
      </w:r>
      <w:r w:rsidRPr="00346E9F">
        <w:rPr>
          <w:rFonts w:ascii="Arial" w:hAnsi="Arial" w:cs="Arial"/>
        </w:rPr>
        <w:t>vrsti stroja in/ali vozila, vrsti delovne sile, količini opravljenih del, vrsti dela ter količini materiala.</w:t>
      </w:r>
    </w:p>
    <w:p w14:paraId="2FFCAE18" w14:textId="77777777" w:rsidR="00347641" w:rsidRPr="00346E9F" w:rsidRDefault="00347641" w:rsidP="00346E9F">
      <w:pPr>
        <w:jc w:val="both"/>
        <w:rPr>
          <w:rFonts w:ascii="Arial" w:hAnsi="Arial" w:cs="Arial"/>
        </w:rPr>
      </w:pPr>
    </w:p>
    <w:p w14:paraId="06A6D744" w14:textId="77777777" w:rsidR="00346E9F" w:rsidRDefault="00346E9F" w:rsidP="00346E9F">
      <w:pPr>
        <w:jc w:val="both"/>
        <w:rPr>
          <w:rFonts w:ascii="Arial" w:hAnsi="Arial" w:cs="Arial"/>
        </w:rPr>
      </w:pPr>
      <w:r w:rsidRPr="00346E9F">
        <w:rPr>
          <w:rFonts w:ascii="Arial" w:hAnsi="Arial" w:cs="Arial"/>
        </w:rPr>
        <w:t>Izvajalec mora zagotavljati sprotno vpisovanje podatkov, in sicer najpozneje v roku dveh delovnih dni po opravljenem delu.</w:t>
      </w:r>
    </w:p>
    <w:p w14:paraId="6CD6C823" w14:textId="77777777" w:rsidR="00347641" w:rsidRPr="00346E9F" w:rsidRDefault="00347641" w:rsidP="00346E9F">
      <w:pPr>
        <w:jc w:val="both"/>
        <w:rPr>
          <w:rFonts w:ascii="Arial" w:hAnsi="Arial" w:cs="Arial"/>
        </w:rPr>
      </w:pPr>
    </w:p>
    <w:p w14:paraId="499CF13E" w14:textId="26E49B11" w:rsidR="00346E9F" w:rsidRDefault="00346E9F" w:rsidP="00346E9F">
      <w:pPr>
        <w:jc w:val="both"/>
        <w:rPr>
          <w:rFonts w:ascii="Arial" w:hAnsi="Arial" w:cs="Arial"/>
        </w:rPr>
      </w:pPr>
      <w:r w:rsidRPr="00346E9F">
        <w:rPr>
          <w:rFonts w:ascii="Arial" w:hAnsi="Arial" w:cs="Arial"/>
        </w:rPr>
        <w:t>Naročnik zagotavlja stalni nadzor nad vnosom podatkov</w:t>
      </w:r>
      <w:r w:rsidR="009B14CA">
        <w:rPr>
          <w:rFonts w:ascii="Arial" w:hAnsi="Arial" w:cs="Arial"/>
        </w:rPr>
        <w:t xml:space="preserve">. </w:t>
      </w:r>
      <w:r w:rsidRPr="00346E9F">
        <w:rPr>
          <w:rFonts w:ascii="Arial" w:hAnsi="Arial" w:cs="Arial"/>
        </w:rPr>
        <w:t xml:space="preserve"> </w:t>
      </w:r>
    </w:p>
    <w:p w14:paraId="60F6FDA8" w14:textId="77777777" w:rsidR="00347641" w:rsidRPr="00346E9F" w:rsidRDefault="00347641" w:rsidP="00346E9F">
      <w:pPr>
        <w:jc w:val="both"/>
        <w:rPr>
          <w:rFonts w:ascii="Arial" w:hAnsi="Arial" w:cs="Arial"/>
        </w:rPr>
      </w:pPr>
    </w:p>
    <w:p w14:paraId="24DFB170" w14:textId="404ADA00" w:rsidR="00346E9F" w:rsidRDefault="00346E9F" w:rsidP="00346E9F">
      <w:pPr>
        <w:jc w:val="both"/>
        <w:rPr>
          <w:rFonts w:ascii="Arial" w:hAnsi="Arial" w:cs="Arial"/>
        </w:rPr>
      </w:pPr>
      <w:r w:rsidRPr="00346E9F">
        <w:rPr>
          <w:rFonts w:ascii="Arial" w:hAnsi="Arial" w:cs="Arial"/>
        </w:rPr>
        <w:t>Izvajalec mora v aplikaciji eCeste za vsak mesec posebej pripraviti poročilo o izvedenih storitvah za pretekli mesec. Poročilo nadomešča knjigo obračunskih izmer</w:t>
      </w:r>
      <w:r w:rsidR="009B14CA">
        <w:rPr>
          <w:rFonts w:ascii="Arial" w:hAnsi="Arial" w:cs="Arial"/>
        </w:rPr>
        <w:t xml:space="preserve"> in je obvezna priloga računa</w:t>
      </w:r>
      <w:r w:rsidRPr="00346E9F">
        <w:rPr>
          <w:rFonts w:ascii="Arial" w:hAnsi="Arial" w:cs="Arial"/>
        </w:rPr>
        <w:t xml:space="preserve">. </w:t>
      </w:r>
    </w:p>
    <w:p w14:paraId="018E42F5" w14:textId="77777777" w:rsidR="00346E9F" w:rsidRDefault="00346E9F" w:rsidP="00346E9F">
      <w:pPr>
        <w:jc w:val="both"/>
        <w:rPr>
          <w:rFonts w:ascii="Arial" w:hAnsi="Arial" w:cs="Arial"/>
        </w:rPr>
      </w:pPr>
    </w:p>
    <w:p w14:paraId="7DB4316B" w14:textId="77777777" w:rsidR="00C06DED" w:rsidRDefault="00C06DED" w:rsidP="00346E9F">
      <w:pPr>
        <w:jc w:val="both"/>
        <w:rPr>
          <w:rFonts w:ascii="Arial" w:hAnsi="Arial" w:cs="Arial"/>
        </w:rPr>
      </w:pPr>
    </w:p>
    <w:p w14:paraId="130911AB" w14:textId="04AD732F" w:rsidR="00346E9F" w:rsidRPr="005745A6" w:rsidRDefault="00346E9F" w:rsidP="00CE2B68">
      <w:pPr>
        <w:pStyle w:val="Odstavekseznama"/>
        <w:numPr>
          <w:ilvl w:val="0"/>
          <w:numId w:val="27"/>
        </w:numPr>
        <w:autoSpaceDE w:val="0"/>
        <w:autoSpaceDN w:val="0"/>
        <w:adjustRightInd w:val="0"/>
        <w:jc w:val="both"/>
        <w:rPr>
          <w:rFonts w:ascii="Arial" w:hAnsi="Arial" w:cs="Arial"/>
          <w:b/>
          <w:bCs/>
        </w:rPr>
      </w:pPr>
      <w:r w:rsidRPr="005745A6">
        <w:rPr>
          <w:rFonts w:ascii="Arial" w:hAnsi="Arial" w:cs="Arial"/>
          <w:b/>
          <w:bCs/>
        </w:rPr>
        <w:t>DODATNA NAROČILA</w:t>
      </w:r>
    </w:p>
    <w:p w14:paraId="5DF79AAC" w14:textId="77777777" w:rsidR="00346E9F" w:rsidRPr="00813C33" w:rsidRDefault="00346E9F" w:rsidP="00346E9F">
      <w:pPr>
        <w:autoSpaceDE w:val="0"/>
        <w:autoSpaceDN w:val="0"/>
        <w:adjustRightInd w:val="0"/>
        <w:jc w:val="both"/>
        <w:rPr>
          <w:rFonts w:ascii="Arial" w:hAnsi="Arial" w:cs="Arial"/>
          <w:b/>
          <w:bCs/>
          <w:sz w:val="21"/>
          <w:szCs w:val="21"/>
        </w:rPr>
      </w:pPr>
    </w:p>
    <w:p w14:paraId="7EF5923F" w14:textId="44534FBE" w:rsidR="00346E9F" w:rsidRPr="005745A6" w:rsidRDefault="00346E9F" w:rsidP="005745A6">
      <w:pPr>
        <w:pStyle w:val="Odstavekseznama"/>
        <w:numPr>
          <w:ilvl w:val="0"/>
          <w:numId w:val="26"/>
        </w:numPr>
        <w:contextualSpacing/>
        <w:jc w:val="center"/>
        <w:rPr>
          <w:rFonts w:ascii="Arial" w:hAnsi="Arial" w:cs="Arial"/>
          <w:b/>
          <w:bCs/>
        </w:rPr>
      </w:pPr>
      <w:r w:rsidRPr="005745A6">
        <w:rPr>
          <w:rFonts w:ascii="Arial" w:hAnsi="Arial" w:cs="Arial"/>
          <w:b/>
          <w:bCs/>
        </w:rPr>
        <w:t>člen</w:t>
      </w:r>
    </w:p>
    <w:p w14:paraId="2DF86BF4" w14:textId="5D2777D8" w:rsidR="00346E9F" w:rsidRPr="00346E9F" w:rsidRDefault="00346E9F" w:rsidP="00346E9F">
      <w:pPr>
        <w:jc w:val="both"/>
        <w:rPr>
          <w:rFonts w:ascii="Arial" w:hAnsi="Arial" w:cs="Arial"/>
        </w:rPr>
      </w:pPr>
      <w:r w:rsidRPr="00346E9F">
        <w:rPr>
          <w:rFonts w:ascii="Arial" w:hAnsi="Arial" w:cs="Arial"/>
        </w:rPr>
        <w:t>V primeru, da bo naročnik v času veljavnosti tega okvirnega sporazuma potreboval sorodno storitve</w:t>
      </w:r>
      <w:r w:rsidR="00347641">
        <w:rPr>
          <w:rFonts w:ascii="Arial" w:hAnsi="Arial" w:cs="Arial"/>
        </w:rPr>
        <w:t>,</w:t>
      </w:r>
      <w:r w:rsidRPr="00346E9F">
        <w:rPr>
          <w:rFonts w:ascii="Arial" w:hAnsi="Arial" w:cs="Arial"/>
        </w:rPr>
        <w:t xml:space="preserve"> ki niso navedene v ponudbi, izvajalec pa jih lahko izvede, se bo naročnik z izvajalcem dogovoril za izvedbo takšnih storitev. </w:t>
      </w:r>
    </w:p>
    <w:p w14:paraId="2E524D3A" w14:textId="77777777" w:rsidR="00346E9F" w:rsidRPr="00346E9F" w:rsidRDefault="00346E9F" w:rsidP="00346E9F">
      <w:pPr>
        <w:jc w:val="both"/>
        <w:rPr>
          <w:rFonts w:ascii="Arial" w:hAnsi="Arial" w:cs="Arial"/>
        </w:rPr>
      </w:pPr>
    </w:p>
    <w:p w14:paraId="26697EE4" w14:textId="77777777" w:rsidR="00346E9F" w:rsidRPr="00346E9F" w:rsidRDefault="00346E9F" w:rsidP="00346E9F">
      <w:pPr>
        <w:jc w:val="both"/>
        <w:rPr>
          <w:rFonts w:ascii="Arial" w:hAnsi="Arial" w:cs="Arial"/>
        </w:rPr>
      </w:pPr>
      <w:r w:rsidRPr="00346E9F">
        <w:rPr>
          <w:rFonts w:ascii="Arial" w:hAnsi="Arial" w:cs="Arial"/>
        </w:rPr>
        <w:t xml:space="preserve">Stranki okvirnega sporazuma bosta v navedenem primeru, na podlagi izvajalčeve ponudbe oziroma drugače, sporazumno dogovorili ceno za tako storitev in jo dodali na seznam storitev, ki jih naročnik že naroča po tem okvirnem sporazumu. </w:t>
      </w:r>
    </w:p>
    <w:p w14:paraId="3835BBFB" w14:textId="77777777" w:rsidR="00346E9F" w:rsidRPr="00346E9F" w:rsidRDefault="00346E9F" w:rsidP="00346E9F">
      <w:pPr>
        <w:jc w:val="both"/>
        <w:rPr>
          <w:rFonts w:ascii="Arial" w:hAnsi="Arial" w:cs="Arial"/>
        </w:rPr>
      </w:pPr>
    </w:p>
    <w:p w14:paraId="527BA2BD" w14:textId="1DD48960" w:rsidR="00164F85" w:rsidRPr="00164F85" w:rsidRDefault="00346E9F" w:rsidP="00164F85">
      <w:pPr>
        <w:jc w:val="both"/>
        <w:rPr>
          <w:rFonts w:ascii="Arial" w:hAnsi="Arial" w:cs="Arial"/>
        </w:rPr>
      </w:pPr>
      <w:r w:rsidRPr="00346E9F">
        <w:rPr>
          <w:rFonts w:ascii="Arial" w:hAnsi="Arial" w:cs="Arial"/>
        </w:rPr>
        <w:lastRenderedPageBreak/>
        <w:t xml:space="preserve">Naročnik bo te storitve naročal pri izvajalcu do izteka veljavnosti okvirnega sporazuma, po sporazumno dogovorjeni ceni in pogojih iz tega okvirnega sporazuma. Cene takih storitev </w:t>
      </w:r>
      <w:r w:rsidR="00164F85">
        <w:rPr>
          <w:rFonts w:ascii="Arial" w:hAnsi="Arial" w:cs="Arial"/>
        </w:rPr>
        <w:t xml:space="preserve">morajo biti primerljive s cenami istovrstnih storitev na trgu. </w:t>
      </w:r>
      <w:r w:rsidR="00164F85" w:rsidRPr="00164F85">
        <w:rPr>
          <w:rFonts w:ascii="Arial" w:hAnsi="Arial" w:cs="Arial"/>
        </w:rPr>
        <w:t xml:space="preserve">V primeru, da ponujena cena za te dodatne storitve </w:t>
      </w:r>
      <w:r w:rsidR="00164F85">
        <w:rPr>
          <w:rFonts w:ascii="Arial" w:hAnsi="Arial" w:cs="Arial"/>
        </w:rPr>
        <w:t xml:space="preserve">bistveno </w:t>
      </w:r>
      <w:r w:rsidR="00164F85" w:rsidRPr="00164F85">
        <w:rPr>
          <w:rFonts w:ascii="Arial" w:hAnsi="Arial" w:cs="Arial"/>
        </w:rPr>
        <w:t xml:space="preserve">presega cene na trgu, bo naročnik ponudnika pozval k znižanju ponudbene cene, </w:t>
      </w:r>
      <w:r w:rsidR="00164F85">
        <w:rPr>
          <w:rFonts w:ascii="Arial" w:hAnsi="Arial" w:cs="Arial"/>
        </w:rPr>
        <w:t>č</w:t>
      </w:r>
      <w:r w:rsidR="00164F85" w:rsidRPr="00164F85">
        <w:rPr>
          <w:rFonts w:ascii="Arial" w:hAnsi="Arial" w:cs="Arial"/>
        </w:rPr>
        <w:t xml:space="preserve">e ponudnik tega ne bo želel storiti, bo naročnik </w:t>
      </w:r>
      <w:r w:rsidR="00164F85">
        <w:rPr>
          <w:rFonts w:ascii="Arial" w:hAnsi="Arial" w:cs="Arial"/>
        </w:rPr>
        <w:t xml:space="preserve">dodatne </w:t>
      </w:r>
      <w:r w:rsidR="00164F85" w:rsidRPr="00164F85">
        <w:rPr>
          <w:rFonts w:ascii="Arial" w:hAnsi="Arial" w:cs="Arial"/>
        </w:rPr>
        <w:t xml:space="preserve">storitve naročil pri drugemu ponudniku. </w:t>
      </w:r>
    </w:p>
    <w:p w14:paraId="00796D25" w14:textId="6C1F13FC" w:rsidR="00346E9F" w:rsidRPr="00346E9F" w:rsidRDefault="00346E9F" w:rsidP="00346E9F">
      <w:pPr>
        <w:jc w:val="both"/>
        <w:rPr>
          <w:rFonts w:ascii="Arial" w:hAnsi="Arial" w:cs="Arial"/>
        </w:rPr>
      </w:pPr>
    </w:p>
    <w:p w14:paraId="529264F4" w14:textId="77777777" w:rsidR="00825FFA" w:rsidRPr="00A273BE" w:rsidRDefault="00825FFA" w:rsidP="00825FFA">
      <w:pPr>
        <w:jc w:val="both"/>
        <w:rPr>
          <w:rFonts w:ascii="Arial" w:hAnsi="Arial" w:cs="Arial"/>
        </w:rPr>
      </w:pPr>
    </w:p>
    <w:p w14:paraId="5537CEAA" w14:textId="77777777" w:rsidR="00825FFA" w:rsidRPr="00A273BE" w:rsidRDefault="00825FFA" w:rsidP="00CE2B68">
      <w:pPr>
        <w:pStyle w:val="Odstavekseznama"/>
        <w:numPr>
          <w:ilvl w:val="0"/>
          <w:numId w:val="27"/>
        </w:numPr>
        <w:contextualSpacing/>
        <w:rPr>
          <w:rFonts w:ascii="Arial" w:hAnsi="Arial" w:cs="Arial"/>
          <w:b/>
        </w:rPr>
      </w:pPr>
      <w:r w:rsidRPr="00A273BE">
        <w:rPr>
          <w:rFonts w:ascii="Arial" w:hAnsi="Arial" w:cs="Arial"/>
          <w:b/>
        </w:rPr>
        <w:t>CENA</w:t>
      </w:r>
    </w:p>
    <w:p w14:paraId="59002A6B" w14:textId="77777777" w:rsidR="00825FFA" w:rsidRPr="00A273BE" w:rsidRDefault="00825FFA" w:rsidP="00825FFA">
      <w:pPr>
        <w:rPr>
          <w:rFonts w:ascii="Arial" w:hAnsi="Arial" w:cs="Arial"/>
          <w:b/>
        </w:rPr>
      </w:pPr>
    </w:p>
    <w:p w14:paraId="766842D4"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8D8B7CE" w14:textId="616FDB80" w:rsidR="00825FFA" w:rsidRDefault="00825FFA" w:rsidP="00825FFA">
      <w:pPr>
        <w:jc w:val="both"/>
        <w:rPr>
          <w:rFonts w:ascii="Arial" w:hAnsi="Arial" w:cs="Arial"/>
          <w:color w:val="000000"/>
        </w:rPr>
      </w:pPr>
      <w:r w:rsidRPr="00A273BE">
        <w:rPr>
          <w:rFonts w:ascii="Arial" w:hAnsi="Arial" w:cs="Arial"/>
          <w:color w:val="000000"/>
        </w:rPr>
        <w:t>Izvajalec se zavezuje</w:t>
      </w:r>
      <w:r w:rsidR="00F02995">
        <w:rPr>
          <w:rFonts w:ascii="Arial" w:hAnsi="Arial" w:cs="Arial"/>
          <w:color w:val="000000"/>
        </w:rPr>
        <w:t xml:space="preserve"> dela</w:t>
      </w:r>
      <w:r w:rsidRPr="00A273BE">
        <w:rPr>
          <w:rFonts w:ascii="Arial" w:hAnsi="Arial" w:cs="Arial"/>
          <w:color w:val="000000"/>
        </w:rPr>
        <w:t xml:space="preserve"> izvajati po cenah,</w:t>
      </w:r>
      <w:r>
        <w:rPr>
          <w:rFonts w:ascii="Arial" w:hAnsi="Arial" w:cs="Arial"/>
          <w:color w:val="000000"/>
        </w:rPr>
        <w:t xml:space="preserve"> </w:t>
      </w:r>
      <w:r w:rsidRPr="00A273BE">
        <w:rPr>
          <w:rFonts w:ascii="Arial" w:hAnsi="Arial" w:cs="Arial"/>
          <w:color w:val="000000"/>
        </w:rPr>
        <w:t>kot so navedene v ponudbi izvajalca št.</w:t>
      </w:r>
      <w:r w:rsidR="00653B66">
        <w:rPr>
          <w:rFonts w:ascii="Arial" w:hAnsi="Arial" w:cs="Arial"/>
          <w:color w:val="000000"/>
        </w:rPr>
        <w:t>________</w:t>
      </w:r>
      <w:r w:rsidRPr="00A273BE">
        <w:rPr>
          <w:rFonts w:ascii="Arial" w:hAnsi="Arial" w:cs="Arial"/>
          <w:color w:val="000000"/>
        </w:rPr>
        <w:t xml:space="preserve"> z dne</w:t>
      </w:r>
      <w:r>
        <w:rPr>
          <w:rFonts w:ascii="Arial" w:hAnsi="Arial" w:cs="Arial"/>
          <w:color w:val="000000"/>
        </w:rPr>
        <w:t xml:space="preserve"> </w:t>
      </w:r>
      <w:r w:rsidR="00653B66">
        <w:rPr>
          <w:rFonts w:ascii="Arial" w:hAnsi="Arial" w:cs="Arial"/>
          <w:color w:val="000000"/>
        </w:rPr>
        <w:t>_________</w:t>
      </w:r>
      <w:r w:rsidRPr="00A273BE">
        <w:rPr>
          <w:rFonts w:ascii="Arial" w:hAnsi="Arial" w:cs="Arial"/>
          <w:color w:val="000000"/>
        </w:rPr>
        <w:t xml:space="preserve">, katere sestavni del je ponudbeni predračun z dne </w:t>
      </w:r>
      <w:r w:rsidR="00653B66">
        <w:rPr>
          <w:rFonts w:ascii="Arial" w:hAnsi="Arial" w:cs="Arial"/>
          <w:color w:val="000000"/>
        </w:rPr>
        <w:t>_________</w:t>
      </w:r>
      <w:r w:rsidRPr="00A273BE">
        <w:rPr>
          <w:rFonts w:ascii="Arial" w:hAnsi="Arial" w:cs="Arial"/>
          <w:color w:val="000000"/>
        </w:rPr>
        <w:t>.</w:t>
      </w:r>
    </w:p>
    <w:p w14:paraId="4D1005D2" w14:textId="77777777" w:rsidR="00825FFA" w:rsidRDefault="00825FFA" w:rsidP="00825FFA">
      <w:pPr>
        <w:jc w:val="both"/>
        <w:rPr>
          <w:rFonts w:ascii="Arial" w:hAnsi="Arial" w:cs="Arial"/>
          <w:color w:val="000000"/>
        </w:rPr>
      </w:pPr>
    </w:p>
    <w:p w14:paraId="7ABC14AA" w14:textId="623DAAA5" w:rsidR="00825FFA" w:rsidRPr="00A273BE" w:rsidRDefault="00825FFA" w:rsidP="00825FFA">
      <w:pPr>
        <w:jc w:val="both"/>
        <w:rPr>
          <w:rFonts w:ascii="Arial" w:hAnsi="Arial" w:cs="Arial"/>
          <w:color w:val="000000"/>
        </w:rPr>
      </w:pPr>
      <w:r>
        <w:rPr>
          <w:rFonts w:ascii="Arial" w:hAnsi="Arial" w:cs="Arial"/>
          <w:color w:val="000000"/>
        </w:rPr>
        <w:t xml:space="preserve">Cene, ki jih izvajalec navede v ponudbi, </w:t>
      </w:r>
      <w:r w:rsidR="00C626E1">
        <w:rPr>
          <w:rFonts w:ascii="Arial" w:hAnsi="Arial" w:cs="Arial"/>
          <w:color w:val="000000"/>
        </w:rPr>
        <w:t xml:space="preserve">nespremenjene veljajo </w:t>
      </w:r>
      <w:r w:rsidR="009B14CA">
        <w:rPr>
          <w:rFonts w:ascii="Arial" w:hAnsi="Arial" w:cs="Arial"/>
          <w:color w:val="000000"/>
        </w:rPr>
        <w:t>celotno obdobje javnega naročila.</w:t>
      </w:r>
    </w:p>
    <w:p w14:paraId="3340722B" w14:textId="77777777" w:rsidR="00346E9F" w:rsidRDefault="00346E9F" w:rsidP="00825FFA">
      <w:pPr>
        <w:jc w:val="both"/>
        <w:rPr>
          <w:rFonts w:ascii="Arial" w:hAnsi="Arial" w:cs="Arial"/>
          <w:highlight w:val="yellow"/>
        </w:rPr>
      </w:pPr>
    </w:p>
    <w:p w14:paraId="6AD06FE7" w14:textId="484062D3" w:rsidR="00346E9F" w:rsidRDefault="00346E9F" w:rsidP="00346E9F">
      <w:pPr>
        <w:jc w:val="both"/>
        <w:rPr>
          <w:rFonts w:ascii="Arial" w:hAnsi="Arial" w:cs="Arial"/>
        </w:rPr>
      </w:pPr>
      <w:r>
        <w:rPr>
          <w:rFonts w:ascii="Arial" w:hAnsi="Arial" w:cs="Arial"/>
        </w:rPr>
        <w:t xml:space="preserve">Cene zajemajo </w:t>
      </w:r>
      <w:r w:rsidRPr="00890863">
        <w:rPr>
          <w:rFonts w:ascii="Arial" w:hAnsi="Arial" w:cs="Arial"/>
        </w:rPr>
        <w:t>vse materialne in nematerialne stroške, ki so potrebni za kakovostno izvedbo naročenih storitev in se zavezuje, da naročnika ne bo obremenjeval z dodatnimi strošk</w:t>
      </w:r>
      <w:r>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Pr>
          <w:rFonts w:ascii="Arial" w:hAnsi="Arial" w:cs="Arial"/>
        </w:rPr>
        <w:t>dela</w:t>
      </w:r>
      <w:r w:rsidR="009B14CA">
        <w:rPr>
          <w:rFonts w:ascii="Arial" w:hAnsi="Arial" w:cs="Arial"/>
        </w:rPr>
        <w:t xml:space="preserve"> (razen, če ni to del ponudbenega predračuna)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vodenje evidenc, stroški dajatev v primeru podjemnih pogodb...</w:t>
      </w:r>
    </w:p>
    <w:p w14:paraId="29061E98" w14:textId="77777777" w:rsidR="00346E9F" w:rsidRDefault="00346E9F" w:rsidP="00825FFA">
      <w:pPr>
        <w:jc w:val="both"/>
        <w:rPr>
          <w:rFonts w:ascii="Arial" w:hAnsi="Arial" w:cs="Arial"/>
          <w:highlight w:val="yellow"/>
        </w:rPr>
      </w:pPr>
    </w:p>
    <w:p w14:paraId="3AF91BFB" w14:textId="77777777" w:rsidR="00825FFA" w:rsidRPr="00A273BE" w:rsidRDefault="00825FFA" w:rsidP="00825FFA">
      <w:pPr>
        <w:jc w:val="center"/>
        <w:rPr>
          <w:rFonts w:ascii="Arial" w:hAnsi="Arial" w:cs="Arial"/>
          <w:b/>
          <w:bCs/>
        </w:rPr>
      </w:pPr>
    </w:p>
    <w:p w14:paraId="01B34F51"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7CF4DFCA" w14:textId="7800A8AB" w:rsidR="0088322D" w:rsidRDefault="00825FFA" w:rsidP="00C06DED">
      <w:pPr>
        <w:jc w:val="both"/>
        <w:rPr>
          <w:rFonts w:ascii="Arial" w:hAnsi="Arial" w:cs="Arial"/>
        </w:rPr>
      </w:pPr>
      <w:r w:rsidRPr="00A273BE">
        <w:rPr>
          <w:rFonts w:ascii="Arial" w:hAnsi="Arial" w:cs="Arial"/>
        </w:rPr>
        <w:t xml:space="preserve">Cene na enoto mere iz ponudbenega predračuna so fiksne in nespremenljive za </w:t>
      </w:r>
      <w:r w:rsidR="00C06DED">
        <w:rPr>
          <w:rFonts w:ascii="Arial" w:hAnsi="Arial" w:cs="Arial"/>
        </w:rPr>
        <w:t>celotno trajanje javnega naročila.</w:t>
      </w:r>
    </w:p>
    <w:p w14:paraId="31F7ADA6" w14:textId="77777777" w:rsidR="00825FFA" w:rsidRDefault="00825FFA" w:rsidP="00825FFA">
      <w:pPr>
        <w:jc w:val="both"/>
        <w:rPr>
          <w:rFonts w:ascii="Arial" w:hAnsi="Arial" w:cs="Arial"/>
        </w:rPr>
      </w:pPr>
    </w:p>
    <w:p w14:paraId="05CD9565"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VREDNOST OKVIRNEGA SPORAZUMA</w:t>
      </w:r>
    </w:p>
    <w:p w14:paraId="17BACEA6" w14:textId="77777777" w:rsidR="00825FFA" w:rsidRPr="00A273BE" w:rsidRDefault="00825FFA" w:rsidP="00825FFA">
      <w:pPr>
        <w:jc w:val="center"/>
        <w:rPr>
          <w:rFonts w:ascii="Arial" w:hAnsi="Arial" w:cs="Arial"/>
          <w:b/>
          <w:bCs/>
          <w:color w:val="000000"/>
        </w:rPr>
      </w:pPr>
    </w:p>
    <w:p w14:paraId="74966967" w14:textId="77777777" w:rsidR="00825FFA" w:rsidRPr="00A273BE" w:rsidRDefault="00825FFA" w:rsidP="00CE2B68">
      <w:pPr>
        <w:pStyle w:val="Odstavekseznama"/>
        <w:numPr>
          <w:ilvl w:val="0"/>
          <w:numId w:val="26"/>
        </w:numPr>
        <w:contextualSpacing/>
        <w:jc w:val="center"/>
        <w:rPr>
          <w:rFonts w:ascii="Arial" w:hAnsi="Arial" w:cs="Arial"/>
          <w:b/>
          <w:bCs/>
          <w:color w:val="000000"/>
        </w:rPr>
      </w:pPr>
      <w:r w:rsidRPr="00A273BE">
        <w:rPr>
          <w:rFonts w:ascii="Arial" w:hAnsi="Arial" w:cs="Arial"/>
          <w:b/>
          <w:bCs/>
          <w:color w:val="000000"/>
        </w:rPr>
        <w:t>člen</w:t>
      </w:r>
    </w:p>
    <w:p w14:paraId="49568FF9" w14:textId="0AA06AD0" w:rsidR="00825FFA" w:rsidRPr="00A273BE" w:rsidRDefault="00825FFA" w:rsidP="00825FFA">
      <w:pPr>
        <w:jc w:val="both"/>
        <w:rPr>
          <w:rFonts w:ascii="Arial" w:hAnsi="Arial" w:cs="Arial"/>
          <w:color w:val="000000"/>
        </w:rPr>
      </w:pPr>
      <w:r w:rsidRPr="00A273BE">
        <w:rPr>
          <w:rFonts w:ascii="Arial" w:hAnsi="Arial" w:cs="Arial"/>
          <w:color w:val="000000"/>
        </w:rPr>
        <w:t xml:space="preserve">Dejanske vrednosti okvirnega sporazuma ni mogoče določiti, zato </w:t>
      </w:r>
      <w:r>
        <w:rPr>
          <w:rFonts w:ascii="Arial" w:hAnsi="Arial" w:cs="Arial"/>
          <w:color w:val="000000"/>
        </w:rPr>
        <w:t xml:space="preserve">stranki sporazuma dogovorita </w:t>
      </w:r>
      <w:r w:rsidRPr="00A273BE">
        <w:rPr>
          <w:rFonts w:ascii="Arial" w:hAnsi="Arial" w:cs="Arial"/>
          <w:color w:val="000000"/>
        </w:rPr>
        <w:t>ocenjen</w:t>
      </w:r>
      <w:r>
        <w:rPr>
          <w:rFonts w:ascii="Arial" w:hAnsi="Arial" w:cs="Arial"/>
          <w:color w:val="000000"/>
        </w:rPr>
        <w:t>o</w:t>
      </w:r>
      <w:r w:rsidRPr="00A273BE">
        <w:rPr>
          <w:rFonts w:ascii="Arial" w:hAnsi="Arial" w:cs="Arial"/>
          <w:color w:val="000000"/>
        </w:rPr>
        <w:t xml:space="preserve"> vrednost okvirnega sporazuma, ki znaša za sklop </w:t>
      </w:r>
      <w:r w:rsidR="00653B66">
        <w:rPr>
          <w:rFonts w:ascii="Arial" w:hAnsi="Arial" w:cs="Arial"/>
          <w:color w:val="000000"/>
        </w:rPr>
        <w:t>____</w:t>
      </w:r>
      <w:r>
        <w:rPr>
          <w:rFonts w:ascii="Arial" w:hAnsi="Arial" w:cs="Arial"/>
          <w:color w:val="000000"/>
        </w:rPr>
        <w:t xml:space="preserve"> – </w:t>
      </w:r>
      <w:r w:rsidR="00653B66">
        <w:rPr>
          <w:rFonts w:ascii="Arial" w:hAnsi="Arial" w:cs="Arial"/>
          <w:color w:val="000000"/>
        </w:rPr>
        <w:t>___________</w:t>
      </w:r>
    </w:p>
    <w:p w14:paraId="18DE3188" w14:textId="77777777" w:rsidR="00825FFA" w:rsidRPr="00A273BE" w:rsidRDefault="00825FFA" w:rsidP="00825FFA">
      <w:pPr>
        <w:jc w:val="both"/>
        <w:rPr>
          <w:rFonts w:ascii="Arial" w:hAnsi="Arial" w:cs="Arial"/>
          <w:color w:val="000000"/>
        </w:rPr>
      </w:pPr>
    </w:p>
    <w:p w14:paraId="1F1EDB5E" w14:textId="2A6D3977" w:rsidR="00825FFA" w:rsidRPr="00A273BE" w:rsidRDefault="00653B66" w:rsidP="00825FFA">
      <w:pPr>
        <w:jc w:val="center"/>
        <w:rPr>
          <w:rFonts w:ascii="Arial" w:hAnsi="Arial" w:cs="Arial"/>
          <w:color w:val="000000"/>
        </w:rPr>
      </w:pPr>
      <w:r>
        <w:rPr>
          <w:rFonts w:ascii="Arial" w:hAnsi="Arial" w:cs="Arial"/>
          <w:color w:val="000000"/>
        </w:rPr>
        <w:t>__________________________</w:t>
      </w:r>
      <w:r w:rsidR="00825FFA">
        <w:rPr>
          <w:rFonts w:ascii="Arial" w:hAnsi="Arial" w:cs="Arial"/>
          <w:color w:val="000000"/>
        </w:rPr>
        <w:t xml:space="preserve"> E</w:t>
      </w:r>
      <w:r w:rsidR="00825FFA" w:rsidRPr="00A273BE">
        <w:rPr>
          <w:rFonts w:ascii="Arial" w:hAnsi="Arial" w:cs="Arial"/>
          <w:color w:val="000000"/>
        </w:rPr>
        <w:t>UR brez DDV.</w:t>
      </w:r>
    </w:p>
    <w:p w14:paraId="7DD25805" w14:textId="77777777" w:rsidR="00825FFA" w:rsidRPr="00A273BE" w:rsidRDefault="00825FFA" w:rsidP="00825FFA">
      <w:pPr>
        <w:jc w:val="both"/>
        <w:rPr>
          <w:rFonts w:ascii="Arial" w:hAnsi="Arial" w:cs="Arial"/>
          <w:color w:val="000000"/>
        </w:rPr>
      </w:pPr>
    </w:p>
    <w:p w14:paraId="0987C4D6" w14:textId="77777777" w:rsidR="00825FFA" w:rsidRPr="00A273BE" w:rsidRDefault="00825FFA" w:rsidP="00825FFA">
      <w:pPr>
        <w:jc w:val="both"/>
        <w:rPr>
          <w:rFonts w:ascii="Arial" w:hAnsi="Arial" w:cs="Arial"/>
          <w:color w:val="000000"/>
        </w:rPr>
      </w:pPr>
      <w:r>
        <w:rPr>
          <w:rFonts w:ascii="Arial" w:hAnsi="Arial" w:cs="Arial"/>
          <w:color w:val="000000"/>
        </w:rPr>
        <w:t>DDV</w:t>
      </w:r>
      <w:r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3896F386" w14:textId="77777777" w:rsidR="00825FFA" w:rsidRPr="00A273BE" w:rsidRDefault="00825FFA" w:rsidP="00825FFA">
      <w:pPr>
        <w:jc w:val="both"/>
        <w:rPr>
          <w:rFonts w:ascii="Arial" w:hAnsi="Arial" w:cs="Arial"/>
          <w:color w:val="000000"/>
        </w:rPr>
      </w:pPr>
    </w:p>
    <w:p w14:paraId="6FA06548" w14:textId="77777777" w:rsidR="00347641" w:rsidRDefault="00347641" w:rsidP="00825FFA">
      <w:pPr>
        <w:jc w:val="both"/>
        <w:rPr>
          <w:rFonts w:ascii="Arial" w:hAnsi="Arial" w:cs="Arial"/>
          <w:color w:val="000000"/>
        </w:rPr>
      </w:pPr>
    </w:p>
    <w:p w14:paraId="19DCEFCD" w14:textId="77777777" w:rsidR="00347641" w:rsidRPr="005745A6" w:rsidRDefault="00347641" w:rsidP="00CE2B68">
      <w:pPr>
        <w:pStyle w:val="Odstavekseznama"/>
        <w:numPr>
          <w:ilvl w:val="0"/>
          <w:numId w:val="26"/>
        </w:numPr>
        <w:jc w:val="center"/>
        <w:rPr>
          <w:rFonts w:ascii="Arial" w:hAnsi="Arial" w:cs="Arial"/>
          <w:b/>
          <w:bCs/>
          <w:color w:val="000000"/>
        </w:rPr>
      </w:pPr>
      <w:r w:rsidRPr="005745A6">
        <w:rPr>
          <w:rFonts w:ascii="Arial" w:hAnsi="Arial" w:cs="Arial"/>
          <w:b/>
          <w:bCs/>
        </w:rPr>
        <w:t>člen</w:t>
      </w:r>
    </w:p>
    <w:p w14:paraId="1DC30CAA" w14:textId="77777777" w:rsidR="00347641" w:rsidRDefault="00347641" w:rsidP="00347641">
      <w:pPr>
        <w:jc w:val="both"/>
        <w:rPr>
          <w:rFonts w:ascii="Arial" w:hAnsi="Arial" w:cs="Arial"/>
          <w:color w:val="000000"/>
        </w:rPr>
      </w:pPr>
      <w:r>
        <w:rPr>
          <w:rFonts w:ascii="Arial" w:hAnsi="Arial" w:cs="Arial"/>
        </w:rPr>
        <w:t>N</w:t>
      </w:r>
      <w:r w:rsidRPr="00347641">
        <w:rPr>
          <w:rFonts w:ascii="Arial" w:hAnsi="Arial" w:cs="Arial"/>
        </w:rPr>
        <w:t>aročnik po obsegu in časovno ne more vnaprej določiti potreb po obsegu de</w:t>
      </w:r>
      <w:r>
        <w:rPr>
          <w:rFonts w:ascii="Arial" w:hAnsi="Arial" w:cs="Arial"/>
        </w:rPr>
        <w:t>l</w:t>
      </w:r>
      <w:r w:rsidRPr="00347641">
        <w:rPr>
          <w:rFonts w:ascii="Arial" w:hAnsi="Arial" w:cs="Arial"/>
        </w:rPr>
        <w:t xml:space="preserve">, ki so predmet tega sporazuma, zato bo časovno in količinsko naročal dela glede na dejanske potrebe. Naročnik nikakor ni zavezan k naročilu določenega obsega del po tem sporazumu. </w:t>
      </w:r>
      <w:r w:rsidRPr="00347641">
        <w:rPr>
          <w:rFonts w:ascii="Arial" w:hAnsi="Arial" w:cs="Arial"/>
          <w:color w:val="000000"/>
        </w:rPr>
        <w:t>Naročnik ne odgovarja za nedoseganje okvirne vrednosti iz prejšnjega</w:t>
      </w:r>
      <w:r>
        <w:rPr>
          <w:rFonts w:ascii="Arial" w:hAnsi="Arial" w:cs="Arial"/>
          <w:color w:val="000000"/>
        </w:rPr>
        <w:t xml:space="preserve"> člena</w:t>
      </w:r>
      <w:r w:rsidRPr="00347641">
        <w:rPr>
          <w:rFonts w:ascii="Arial" w:hAnsi="Arial" w:cs="Arial"/>
          <w:color w:val="000000"/>
        </w:rPr>
        <w:t xml:space="preserve">, izvajalec pa iz tega naslova nima nobenega zahtevka. </w:t>
      </w:r>
    </w:p>
    <w:p w14:paraId="7C8478B1" w14:textId="77777777" w:rsidR="00347641" w:rsidRDefault="00347641" w:rsidP="00347641">
      <w:pPr>
        <w:jc w:val="both"/>
        <w:rPr>
          <w:rFonts w:ascii="Arial" w:hAnsi="Arial" w:cs="Arial"/>
          <w:color w:val="000000"/>
        </w:rPr>
      </w:pPr>
    </w:p>
    <w:p w14:paraId="61295F10" w14:textId="4B6074E8" w:rsidR="00347641" w:rsidRPr="00347641" w:rsidRDefault="00347641" w:rsidP="00347641">
      <w:pPr>
        <w:jc w:val="both"/>
        <w:rPr>
          <w:rFonts w:ascii="Arial" w:hAnsi="Arial" w:cs="Arial"/>
          <w:color w:val="000000"/>
        </w:rPr>
      </w:pPr>
      <w:r w:rsidRPr="00347641">
        <w:rPr>
          <w:rFonts w:ascii="Arial" w:hAnsi="Arial" w:cs="Arial"/>
          <w:color w:val="000000"/>
        </w:rPr>
        <w:t>Naročnik se zavezuje, da bo dela naročal in plačal po cenah in pod pogoji, kot je navedeno v tem sporazumu.</w:t>
      </w:r>
    </w:p>
    <w:p w14:paraId="40564AEF" w14:textId="77777777" w:rsidR="00C06DED" w:rsidRPr="00A273BE" w:rsidRDefault="00C06DED" w:rsidP="00825FFA">
      <w:pPr>
        <w:jc w:val="both"/>
        <w:rPr>
          <w:rFonts w:ascii="Arial" w:hAnsi="Arial" w:cs="Arial"/>
          <w:color w:val="000000"/>
        </w:rPr>
      </w:pPr>
    </w:p>
    <w:p w14:paraId="75CDEB22" w14:textId="77777777" w:rsidR="00825FFA" w:rsidRPr="00A273BE" w:rsidRDefault="00825FFA" w:rsidP="00825FFA">
      <w:pPr>
        <w:rPr>
          <w:rFonts w:ascii="Arial" w:hAnsi="Arial" w:cs="Arial"/>
          <w:b/>
          <w:bCs/>
          <w:color w:val="000000"/>
        </w:rPr>
      </w:pPr>
    </w:p>
    <w:p w14:paraId="78D366F4"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lang w:eastAsia="x-none"/>
        </w:rPr>
        <w:t>NAČIN</w:t>
      </w:r>
      <w:r w:rsidRPr="00A273BE">
        <w:rPr>
          <w:rFonts w:ascii="Arial" w:hAnsi="Arial" w:cs="Arial"/>
          <w:b/>
          <w:bCs/>
          <w:color w:val="000000"/>
        </w:rPr>
        <w:t xml:space="preserve"> OBRAČUNAVANJA IN PLAČILNI POGOJI</w:t>
      </w:r>
    </w:p>
    <w:p w14:paraId="6121910E" w14:textId="77777777" w:rsidR="00825FFA" w:rsidRPr="00A273BE" w:rsidRDefault="00825FFA" w:rsidP="00825FFA">
      <w:pPr>
        <w:jc w:val="both"/>
        <w:rPr>
          <w:rFonts w:ascii="Arial" w:hAnsi="Arial" w:cs="Arial"/>
        </w:rPr>
      </w:pPr>
    </w:p>
    <w:p w14:paraId="5FC6AE03"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B62DA67" w14:textId="3DD795AC" w:rsidR="00825FFA" w:rsidRPr="00A273BE" w:rsidRDefault="00825FFA" w:rsidP="00825FFA">
      <w:pPr>
        <w:jc w:val="both"/>
        <w:rPr>
          <w:rFonts w:ascii="Arial" w:hAnsi="Arial" w:cs="Arial"/>
        </w:rPr>
      </w:pPr>
      <w:r w:rsidRPr="00A273BE">
        <w:rPr>
          <w:rFonts w:ascii="Arial" w:hAnsi="Arial" w:cs="Arial"/>
        </w:rPr>
        <w:t xml:space="preserve">Opravljena dela bo izvajalec obračunaval po enotnih cenah iz ponudbe in po dejansko izvršenih </w:t>
      </w:r>
      <w:r w:rsidRPr="00347641">
        <w:rPr>
          <w:rFonts w:ascii="Arial" w:hAnsi="Arial" w:cs="Arial"/>
        </w:rPr>
        <w:t xml:space="preserve">količinah, evidentiranih v poročilu, ki ga pripravi skladno s </w:t>
      </w:r>
      <w:r w:rsidR="00347641" w:rsidRPr="00347641">
        <w:rPr>
          <w:rFonts w:ascii="Arial" w:hAnsi="Arial" w:cs="Arial"/>
        </w:rPr>
        <w:t>14</w:t>
      </w:r>
      <w:r w:rsidR="00AE785A" w:rsidRPr="00347641">
        <w:rPr>
          <w:rFonts w:ascii="Arial" w:hAnsi="Arial" w:cs="Arial"/>
        </w:rPr>
        <w:t>. členom</w:t>
      </w:r>
      <w:r w:rsidRPr="00347641">
        <w:rPr>
          <w:rFonts w:ascii="Arial" w:hAnsi="Arial" w:cs="Arial"/>
        </w:rPr>
        <w:t xml:space="preserve"> tega sporazuma.</w:t>
      </w:r>
    </w:p>
    <w:p w14:paraId="3A61695A" w14:textId="77777777" w:rsidR="00825FFA" w:rsidRPr="00A273BE" w:rsidRDefault="00825FFA" w:rsidP="00825FFA">
      <w:pPr>
        <w:jc w:val="both"/>
        <w:rPr>
          <w:rFonts w:ascii="Arial" w:hAnsi="Arial" w:cs="Arial"/>
        </w:rPr>
      </w:pPr>
    </w:p>
    <w:p w14:paraId="22846F4B" w14:textId="77777777" w:rsidR="00164F85" w:rsidRDefault="00825FFA" w:rsidP="00164F85">
      <w:pPr>
        <w:jc w:val="both"/>
        <w:rPr>
          <w:rFonts w:ascii="Arial" w:hAnsi="Arial" w:cs="Arial"/>
        </w:rPr>
      </w:pPr>
      <w:r w:rsidRPr="00A273BE">
        <w:rPr>
          <w:rFonts w:ascii="Arial" w:hAnsi="Arial" w:cs="Arial"/>
        </w:rPr>
        <w:t xml:space="preserve">V primeru, da izvajalec izvaja </w:t>
      </w:r>
      <w:r w:rsidR="00B974E8">
        <w:rPr>
          <w:rFonts w:ascii="Arial" w:hAnsi="Arial" w:cs="Arial"/>
        </w:rPr>
        <w:t>dela</w:t>
      </w:r>
      <w:r w:rsidRPr="00A273BE">
        <w:rPr>
          <w:rFonts w:ascii="Arial" w:hAnsi="Arial" w:cs="Arial"/>
        </w:rPr>
        <w:t xml:space="preserve"> za več sklopov, mora za vsak sklop, katerega izvaja, izdati ločen</w:t>
      </w:r>
      <w:r>
        <w:rPr>
          <w:rFonts w:ascii="Arial" w:hAnsi="Arial" w:cs="Arial"/>
        </w:rPr>
        <w:t xml:space="preserve"> obračun</w:t>
      </w:r>
      <w:r w:rsidRPr="00A273BE">
        <w:rPr>
          <w:rFonts w:ascii="Arial" w:hAnsi="Arial" w:cs="Arial"/>
        </w:rPr>
        <w:t xml:space="preserve"> za posamezno obračunsko obdobje.</w:t>
      </w:r>
      <w:r w:rsidR="00164F85">
        <w:rPr>
          <w:rFonts w:ascii="Arial" w:hAnsi="Arial" w:cs="Arial"/>
        </w:rPr>
        <w:t xml:space="preserve"> </w:t>
      </w:r>
    </w:p>
    <w:p w14:paraId="4613638F" w14:textId="65AA6799" w:rsidR="00825FFA" w:rsidRPr="00A273BE" w:rsidRDefault="00164F85" w:rsidP="00825FFA">
      <w:pPr>
        <w:jc w:val="both"/>
        <w:rPr>
          <w:rFonts w:ascii="Arial" w:hAnsi="Arial" w:cs="Arial"/>
        </w:rPr>
      </w:pPr>
      <w:r>
        <w:rPr>
          <w:rFonts w:ascii="Arial" w:hAnsi="Arial" w:cs="Arial"/>
        </w:rPr>
        <w:t xml:space="preserve">Postavke na računu morajo biti ločeno prikazane po naslednjih skupinah: lokalne ceste, javne poti KS Idrija mesto, javne poti KS Sp. Idrija, javne poti KS Črni Vrh, javne poti KS Zavratec, javne poti KS Zavratec, javne poti KS Vojsko, javne poti KS Ledine, javne poti KS Krnice Masore, javne poti KS </w:t>
      </w:r>
      <w:r>
        <w:rPr>
          <w:rFonts w:ascii="Arial" w:hAnsi="Arial" w:cs="Arial"/>
        </w:rPr>
        <w:lastRenderedPageBreak/>
        <w:t>Kanomlja, javne poti KS Godovič in javne poti KS Dole</w:t>
      </w:r>
      <w:r w:rsidR="001F0F6A">
        <w:rPr>
          <w:rFonts w:ascii="Arial" w:hAnsi="Arial" w:cs="Arial"/>
        </w:rPr>
        <w:t>, ostale ceste</w:t>
      </w:r>
      <w:r>
        <w:rPr>
          <w:rFonts w:ascii="Arial" w:hAnsi="Arial" w:cs="Arial"/>
        </w:rPr>
        <w:t xml:space="preserve">. </w:t>
      </w:r>
      <w:r w:rsidR="001F0F6A">
        <w:rPr>
          <w:rFonts w:ascii="Arial" w:hAnsi="Arial" w:cs="Arial"/>
        </w:rPr>
        <w:t>Prikaz po navedenih skupinah omogoča tudi aplikacija eCeste.</w:t>
      </w:r>
    </w:p>
    <w:p w14:paraId="70DF31D3" w14:textId="77777777" w:rsidR="00825FFA" w:rsidRPr="00A273BE" w:rsidRDefault="00825FFA" w:rsidP="00825FFA">
      <w:pPr>
        <w:jc w:val="both"/>
        <w:rPr>
          <w:rFonts w:ascii="Arial" w:hAnsi="Arial" w:cs="Arial"/>
        </w:rPr>
      </w:pPr>
    </w:p>
    <w:p w14:paraId="3D87536E" w14:textId="3ED2123D" w:rsidR="00825FFA" w:rsidRDefault="00825FFA" w:rsidP="00825FFA">
      <w:pPr>
        <w:jc w:val="both"/>
        <w:rPr>
          <w:rFonts w:ascii="Arial" w:hAnsi="Arial" w:cs="Arial"/>
        </w:rPr>
      </w:pPr>
      <w:r w:rsidRPr="00A273BE">
        <w:rPr>
          <w:rFonts w:ascii="Arial" w:hAnsi="Arial" w:cs="Arial"/>
        </w:rPr>
        <w:t>Izvajalec mora račun za</w:t>
      </w:r>
      <w:r w:rsidR="00B974E8">
        <w:rPr>
          <w:rFonts w:ascii="Arial" w:hAnsi="Arial" w:cs="Arial"/>
        </w:rPr>
        <w:t xml:space="preserve"> dela</w:t>
      </w:r>
      <w:r w:rsidRPr="00A273BE">
        <w:rPr>
          <w:rFonts w:ascii="Arial" w:hAnsi="Arial" w:cs="Arial"/>
        </w:rPr>
        <w:t>, izveden</w:t>
      </w:r>
      <w:r w:rsidR="00B974E8">
        <w:rPr>
          <w:rFonts w:ascii="Arial" w:hAnsi="Arial" w:cs="Arial"/>
        </w:rPr>
        <w:t>a</w:t>
      </w:r>
      <w:r w:rsidRPr="00A273BE">
        <w:rPr>
          <w:rFonts w:ascii="Arial" w:hAnsi="Arial" w:cs="Arial"/>
        </w:rPr>
        <w:t xml:space="preserv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poročilo iz prvega odstavka tega člena. Na računu mora biti navedena številka tega okvirnega sporazuma.</w:t>
      </w:r>
    </w:p>
    <w:p w14:paraId="3CB57B14" w14:textId="77777777" w:rsidR="00825FFA" w:rsidRPr="00A273BE" w:rsidRDefault="00825FFA" w:rsidP="00825FFA">
      <w:pPr>
        <w:jc w:val="both"/>
        <w:rPr>
          <w:rFonts w:ascii="Arial" w:hAnsi="Arial" w:cs="Arial"/>
        </w:rPr>
      </w:pPr>
    </w:p>
    <w:p w14:paraId="193F76CD"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32BD435B" w14:textId="77777777" w:rsidR="00825FFA" w:rsidRPr="00A273BE" w:rsidRDefault="00825FFA" w:rsidP="00825FFA">
      <w:pPr>
        <w:jc w:val="both"/>
        <w:rPr>
          <w:rFonts w:ascii="Arial" w:hAnsi="Arial" w:cs="Arial"/>
        </w:rPr>
      </w:pPr>
      <w:r w:rsidRPr="00A273BE">
        <w:rPr>
          <w:rFonts w:ascii="Arial" w:hAnsi="Arial" w:cs="Arial"/>
        </w:rPr>
        <w:t>V primeru, da izvajalec računa ne izstavi pravočasno, si naročnik pridržuje pravico, da mu za vsak dan zamude plačilo za izvedene storitve zmanjša za 0,3</w:t>
      </w:r>
      <w:r>
        <w:rPr>
          <w:rFonts w:ascii="Arial" w:hAnsi="Arial" w:cs="Arial"/>
        </w:rPr>
        <w:t xml:space="preserve"> </w:t>
      </w:r>
      <w:r w:rsidRPr="00A273BE">
        <w:rPr>
          <w:rFonts w:ascii="Arial" w:hAnsi="Arial" w:cs="Arial"/>
        </w:rPr>
        <w:t xml:space="preserve">% vrednosti celotnega računa (brez DDV). </w:t>
      </w:r>
    </w:p>
    <w:p w14:paraId="11CE1D55" w14:textId="77777777" w:rsidR="004B275D" w:rsidRDefault="004B275D" w:rsidP="004B275D">
      <w:pPr>
        <w:jc w:val="both"/>
        <w:rPr>
          <w:rFonts w:ascii="Arial" w:hAnsi="Arial" w:cs="Arial"/>
        </w:rPr>
      </w:pPr>
    </w:p>
    <w:p w14:paraId="5B9450D6" w14:textId="211B6073" w:rsidR="00427AB7" w:rsidRPr="00427AB7" w:rsidRDefault="00427AB7" w:rsidP="00CE2B68">
      <w:pPr>
        <w:pStyle w:val="Odstavekseznama"/>
        <w:numPr>
          <w:ilvl w:val="0"/>
          <w:numId w:val="26"/>
        </w:numPr>
        <w:jc w:val="center"/>
        <w:rPr>
          <w:rFonts w:ascii="Arial" w:hAnsi="Arial" w:cs="Arial"/>
          <w:b/>
          <w:bCs/>
        </w:rPr>
      </w:pPr>
      <w:r w:rsidRPr="00427AB7">
        <w:rPr>
          <w:rFonts w:ascii="Arial" w:hAnsi="Arial" w:cs="Arial"/>
          <w:b/>
          <w:bCs/>
        </w:rPr>
        <w:t>člen</w:t>
      </w:r>
    </w:p>
    <w:p w14:paraId="046B89ED" w14:textId="77777777" w:rsidR="00825FFA" w:rsidRPr="00A273BE" w:rsidRDefault="00825FFA" w:rsidP="00825FFA">
      <w:pPr>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387578CA" w14:textId="77777777" w:rsidR="00825FFA" w:rsidRPr="00A273BE" w:rsidRDefault="00825FFA" w:rsidP="00825FFA">
      <w:pPr>
        <w:jc w:val="both"/>
        <w:rPr>
          <w:rFonts w:ascii="Arial" w:hAnsi="Arial" w:cs="Arial"/>
          <w:b/>
          <w:bCs/>
        </w:rPr>
      </w:pPr>
    </w:p>
    <w:p w14:paraId="0DA7AEE8"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74EDC5BB" w14:textId="71853596" w:rsidR="00825FFA" w:rsidRDefault="00427AB7" w:rsidP="00825FFA">
      <w:pPr>
        <w:jc w:val="both"/>
        <w:rPr>
          <w:rFonts w:ascii="Arial" w:hAnsi="Arial" w:cs="Arial"/>
        </w:rPr>
      </w:pPr>
      <w:r>
        <w:rPr>
          <w:rFonts w:ascii="Arial" w:hAnsi="Arial" w:cs="Arial"/>
        </w:rPr>
        <w:t xml:space="preserve">Če </w:t>
      </w:r>
      <w:r w:rsidR="00825FFA" w:rsidRPr="00A273BE">
        <w:rPr>
          <w:rFonts w:ascii="Arial" w:hAnsi="Arial" w:cs="Arial"/>
        </w:rPr>
        <w:t>naročnik računa ne bo plačal v dogovorjenem roku, ima izvajalec pravico obračunati zamudne obresti skladno z zakonom.</w:t>
      </w:r>
    </w:p>
    <w:p w14:paraId="3EB97282" w14:textId="77777777" w:rsidR="00347641" w:rsidRDefault="00347641" w:rsidP="00825FFA">
      <w:pPr>
        <w:jc w:val="both"/>
        <w:rPr>
          <w:rFonts w:ascii="Arial" w:hAnsi="Arial" w:cs="Arial"/>
        </w:rPr>
      </w:pPr>
    </w:p>
    <w:p w14:paraId="7831035C" w14:textId="77777777" w:rsidR="00347641" w:rsidRDefault="00347641" w:rsidP="00825FFA">
      <w:pPr>
        <w:jc w:val="both"/>
        <w:rPr>
          <w:rFonts w:ascii="Arial" w:hAnsi="Arial" w:cs="Arial"/>
        </w:rPr>
      </w:pPr>
    </w:p>
    <w:p w14:paraId="34745965" w14:textId="516F13CD" w:rsidR="00347641" w:rsidRDefault="00347641" w:rsidP="00CE2B68">
      <w:pPr>
        <w:pStyle w:val="Odstavekseznama"/>
        <w:numPr>
          <w:ilvl w:val="0"/>
          <w:numId w:val="27"/>
        </w:numPr>
        <w:jc w:val="both"/>
        <w:rPr>
          <w:rFonts w:ascii="Arial" w:hAnsi="Arial" w:cs="Arial"/>
          <w:b/>
          <w:bCs/>
        </w:rPr>
      </w:pPr>
      <w:r w:rsidRPr="00207486">
        <w:rPr>
          <w:rFonts w:ascii="Arial" w:hAnsi="Arial" w:cs="Arial"/>
          <w:b/>
          <w:bCs/>
        </w:rPr>
        <w:t>KAKOVOST STORITEV</w:t>
      </w:r>
    </w:p>
    <w:p w14:paraId="29918A19" w14:textId="77777777" w:rsidR="00207486" w:rsidRPr="00207486" w:rsidRDefault="00207486" w:rsidP="00207486">
      <w:pPr>
        <w:pStyle w:val="Odstavekseznama"/>
        <w:ind w:left="1080"/>
        <w:jc w:val="both"/>
        <w:rPr>
          <w:rFonts w:ascii="Arial" w:hAnsi="Arial" w:cs="Arial"/>
          <w:b/>
          <w:bCs/>
        </w:rPr>
      </w:pPr>
    </w:p>
    <w:p w14:paraId="2E11B5BA" w14:textId="66B6EF7C" w:rsidR="00207486" w:rsidRPr="00207486" w:rsidRDefault="00207486" w:rsidP="00CE2B68">
      <w:pPr>
        <w:pStyle w:val="Odstavekseznama"/>
        <w:numPr>
          <w:ilvl w:val="0"/>
          <w:numId w:val="26"/>
        </w:numPr>
        <w:jc w:val="center"/>
        <w:rPr>
          <w:rFonts w:ascii="Arial" w:hAnsi="Arial" w:cs="Arial"/>
          <w:b/>
          <w:bCs/>
        </w:rPr>
      </w:pPr>
      <w:r w:rsidRPr="00207486">
        <w:rPr>
          <w:rFonts w:ascii="Arial" w:hAnsi="Arial" w:cs="Arial"/>
          <w:b/>
          <w:bCs/>
        </w:rPr>
        <w:t>člen</w:t>
      </w:r>
    </w:p>
    <w:p w14:paraId="74AA7FD2" w14:textId="77777777" w:rsidR="00207486" w:rsidRPr="00207486" w:rsidRDefault="00207486" w:rsidP="00207486">
      <w:pPr>
        <w:autoSpaceDE w:val="0"/>
        <w:autoSpaceDN w:val="0"/>
        <w:adjustRightInd w:val="0"/>
        <w:jc w:val="both"/>
        <w:rPr>
          <w:rFonts w:ascii="Arial" w:hAnsi="Arial" w:cs="Arial"/>
        </w:rPr>
      </w:pPr>
      <w:r w:rsidRPr="00207486">
        <w:rPr>
          <w:rFonts w:ascii="Arial" w:hAnsi="Arial" w:cs="Arial"/>
        </w:rPr>
        <w:t xml:space="preserve">Izvajalec se zavezuje, da bo obveznosti po tem sporazumu izvajal strokovno in kakovostno ter v dogovorjenem roku, skladno z načeli stroke in s skrbnostjo dobrega strokovnjaka ter v skladu z razpisnimi pogoji in določili iz okvirnega sporazuma. </w:t>
      </w:r>
    </w:p>
    <w:p w14:paraId="4BF68533" w14:textId="77777777" w:rsidR="00207486" w:rsidRPr="00207486" w:rsidRDefault="00207486" w:rsidP="00207486">
      <w:pPr>
        <w:pStyle w:val="Odstavekseznama"/>
        <w:autoSpaceDE w:val="0"/>
        <w:autoSpaceDN w:val="0"/>
        <w:adjustRightInd w:val="0"/>
        <w:ind w:left="1080"/>
        <w:jc w:val="both"/>
        <w:rPr>
          <w:rFonts w:ascii="Arial" w:hAnsi="Arial" w:cs="Arial"/>
        </w:rPr>
      </w:pPr>
    </w:p>
    <w:p w14:paraId="4B60D8F5" w14:textId="548D2C84" w:rsidR="00207486" w:rsidRPr="00207486" w:rsidRDefault="00207486" w:rsidP="00207486">
      <w:pPr>
        <w:autoSpaceDE w:val="0"/>
        <w:autoSpaceDN w:val="0"/>
        <w:adjustRightInd w:val="0"/>
        <w:jc w:val="both"/>
        <w:rPr>
          <w:rFonts w:ascii="Arial" w:hAnsi="Arial" w:cs="Arial"/>
        </w:rPr>
      </w:pPr>
      <w:r w:rsidRPr="00207486">
        <w:rPr>
          <w:rFonts w:ascii="Arial" w:hAnsi="Arial" w:cs="Arial"/>
        </w:rPr>
        <w:t>Nadzor kakovosti izvedenih del se bo po posameznih lokacijah izvajal mesečno, tedensko oziroma po opravljeni storitvi ali kako drugače, v skladu z dogovorom na posamezni lokaciji</w:t>
      </w:r>
      <w:r w:rsidR="00195F1D">
        <w:rPr>
          <w:rFonts w:ascii="Arial" w:hAnsi="Arial" w:cs="Arial"/>
        </w:rPr>
        <w:t xml:space="preserve">. </w:t>
      </w:r>
    </w:p>
    <w:p w14:paraId="5D700A44" w14:textId="77777777" w:rsidR="00207486" w:rsidRPr="00207486" w:rsidRDefault="00207486" w:rsidP="00207486">
      <w:pPr>
        <w:pStyle w:val="Odstavekseznama"/>
        <w:autoSpaceDE w:val="0"/>
        <w:autoSpaceDN w:val="0"/>
        <w:adjustRightInd w:val="0"/>
        <w:ind w:left="1080"/>
        <w:jc w:val="both"/>
        <w:rPr>
          <w:rFonts w:ascii="Arial" w:hAnsi="Arial" w:cs="Arial"/>
        </w:rPr>
      </w:pPr>
    </w:p>
    <w:p w14:paraId="2E46B5AF" w14:textId="35FBC8B4" w:rsidR="00207486" w:rsidRPr="00207486" w:rsidRDefault="00164F85" w:rsidP="00207486">
      <w:pPr>
        <w:autoSpaceDE w:val="0"/>
        <w:autoSpaceDN w:val="0"/>
        <w:adjustRightInd w:val="0"/>
        <w:jc w:val="both"/>
        <w:rPr>
          <w:rFonts w:ascii="Arial" w:hAnsi="Arial" w:cs="Arial"/>
        </w:rPr>
      </w:pPr>
      <w:r>
        <w:rPr>
          <w:rFonts w:ascii="Arial" w:hAnsi="Arial" w:cs="Arial"/>
        </w:rPr>
        <w:t>Če</w:t>
      </w:r>
      <w:r w:rsidR="00207486" w:rsidRPr="00207486">
        <w:rPr>
          <w:rFonts w:ascii="Arial" w:hAnsi="Arial" w:cs="Arial"/>
        </w:rPr>
        <w:t xml:space="preserve"> bodo ugotovljene slabosti oziroma pomanjkljivosti pri izvedbi storitve, jih bo moral izvajalec odpraviti v dogovorjenem roku oziroma se bo reklamacija rešila vrednostno. Naročnik izvajalca o pomanjkljivostih opozori najprej ustno, nato pisno. </w:t>
      </w:r>
      <w:r w:rsidR="00195F1D">
        <w:rPr>
          <w:rFonts w:ascii="Arial" w:hAnsi="Arial" w:cs="Arial"/>
        </w:rPr>
        <w:t>Navedena opozorila se pošljejo po elektronski pošti skrbniku tega okvirnega sporazuma.</w:t>
      </w:r>
    </w:p>
    <w:p w14:paraId="69B4D263" w14:textId="77777777" w:rsidR="00207486" w:rsidRPr="00207486" w:rsidRDefault="00207486" w:rsidP="00207486">
      <w:pPr>
        <w:pStyle w:val="Odstavekseznama"/>
        <w:autoSpaceDE w:val="0"/>
        <w:autoSpaceDN w:val="0"/>
        <w:adjustRightInd w:val="0"/>
        <w:ind w:left="1080"/>
        <w:jc w:val="both"/>
        <w:rPr>
          <w:rFonts w:ascii="Arial" w:hAnsi="Arial" w:cs="Arial"/>
          <w:sz w:val="21"/>
          <w:szCs w:val="21"/>
        </w:rPr>
      </w:pPr>
    </w:p>
    <w:p w14:paraId="60C793C3" w14:textId="77777777" w:rsidR="00825FFA" w:rsidRPr="005745A6" w:rsidRDefault="00825FFA" w:rsidP="00825FFA">
      <w:pPr>
        <w:jc w:val="both"/>
        <w:rPr>
          <w:rFonts w:ascii="Arial" w:hAnsi="Arial" w:cs="Arial"/>
          <w:b/>
          <w:bCs/>
        </w:rPr>
      </w:pPr>
      <w:r w:rsidRPr="005745A6">
        <w:rPr>
          <w:rFonts w:ascii="Arial" w:hAnsi="Arial" w:cs="Arial"/>
          <w:b/>
          <w:bCs/>
        </w:rPr>
        <w:t xml:space="preserve">  </w:t>
      </w:r>
    </w:p>
    <w:p w14:paraId="637C915B" w14:textId="7C9975B6" w:rsidR="00825FFA" w:rsidRPr="005745A6" w:rsidRDefault="00825FFA" w:rsidP="00CE2B68">
      <w:pPr>
        <w:pStyle w:val="Odstavekseznama"/>
        <w:numPr>
          <w:ilvl w:val="0"/>
          <w:numId w:val="27"/>
        </w:numPr>
        <w:contextualSpacing/>
        <w:jc w:val="both"/>
        <w:rPr>
          <w:rFonts w:ascii="Arial" w:hAnsi="Arial" w:cs="Arial"/>
          <w:b/>
          <w:bCs/>
        </w:rPr>
      </w:pPr>
      <w:r w:rsidRPr="005745A6">
        <w:rPr>
          <w:rFonts w:ascii="Arial" w:hAnsi="Arial" w:cs="Arial"/>
          <w:b/>
          <w:bCs/>
        </w:rPr>
        <w:t>OBVEZNOSTI STRANK OKVIRNEGA SPORAZUMA</w:t>
      </w:r>
    </w:p>
    <w:p w14:paraId="3CE13104" w14:textId="77777777" w:rsidR="00825FFA" w:rsidRPr="00A273BE" w:rsidRDefault="00825FFA" w:rsidP="00825FFA">
      <w:pPr>
        <w:pStyle w:val="Odstavekseznama"/>
        <w:ind w:left="1080"/>
        <w:jc w:val="both"/>
        <w:rPr>
          <w:rFonts w:ascii="Arial" w:hAnsi="Arial" w:cs="Arial"/>
        </w:rPr>
      </w:pPr>
    </w:p>
    <w:p w14:paraId="262241F1"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0B488C14" w14:textId="77777777" w:rsidR="00825FFA" w:rsidRDefault="00825FFA" w:rsidP="00825FFA">
      <w:pPr>
        <w:jc w:val="both"/>
        <w:rPr>
          <w:rFonts w:ascii="Arial" w:hAnsi="Arial" w:cs="Arial"/>
        </w:rPr>
      </w:pPr>
      <w:r w:rsidRPr="00207486">
        <w:rPr>
          <w:rFonts w:ascii="Arial" w:hAnsi="Arial" w:cs="Arial"/>
        </w:rPr>
        <w:t>Izvajalec je dolžan popolno in pravočasno izvajati svoje obveznosti po tem sporazumu, ki so:</w:t>
      </w:r>
    </w:p>
    <w:p w14:paraId="66D9A11A" w14:textId="05C0D733" w:rsidR="00164F85" w:rsidRPr="00164F85" w:rsidRDefault="00164F85" w:rsidP="00164F85">
      <w:pPr>
        <w:pStyle w:val="Odstavekseznama"/>
        <w:numPr>
          <w:ilvl w:val="0"/>
          <w:numId w:val="4"/>
        </w:numPr>
        <w:jc w:val="both"/>
        <w:rPr>
          <w:rFonts w:ascii="Arial" w:hAnsi="Arial" w:cs="Arial"/>
        </w:rPr>
      </w:pPr>
      <w:r>
        <w:rPr>
          <w:rFonts w:ascii="Arial" w:hAnsi="Arial" w:cs="Arial"/>
        </w:rPr>
        <w:t>se odzvati na naročnikovo naročilo in z deli pričeti ter jih dokončati v dogovorjenem roku,</w:t>
      </w:r>
    </w:p>
    <w:p w14:paraId="7932805A" w14:textId="44F916A7" w:rsidR="00825FFA" w:rsidRDefault="00207486" w:rsidP="00CE2B68">
      <w:pPr>
        <w:pStyle w:val="Odstavekseznama"/>
        <w:numPr>
          <w:ilvl w:val="0"/>
          <w:numId w:val="4"/>
        </w:numPr>
        <w:contextualSpacing/>
        <w:jc w:val="both"/>
        <w:rPr>
          <w:rFonts w:ascii="Arial" w:hAnsi="Arial" w:cs="Arial"/>
        </w:rPr>
      </w:pPr>
      <w:r>
        <w:rPr>
          <w:rFonts w:ascii="Arial" w:hAnsi="Arial" w:cs="Arial"/>
        </w:rPr>
        <w:t xml:space="preserve">popolno, pravočasno in gospodarno </w:t>
      </w:r>
      <w:r w:rsidR="00825FFA" w:rsidRPr="00207486">
        <w:rPr>
          <w:rFonts w:ascii="Arial" w:hAnsi="Arial" w:cs="Arial"/>
        </w:rPr>
        <w:t>izvrševati vse obveznosti okvirnega sporazuma, v korist naročnika,</w:t>
      </w:r>
    </w:p>
    <w:p w14:paraId="2172F987" w14:textId="7043C385" w:rsidR="00825FFA"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voditi evidence skladno s </w:t>
      </w:r>
      <w:r w:rsidR="00207486" w:rsidRPr="00207486">
        <w:rPr>
          <w:rFonts w:ascii="Arial" w:hAnsi="Arial" w:cs="Arial"/>
        </w:rPr>
        <w:t>14</w:t>
      </w:r>
      <w:r w:rsidR="00AE785A" w:rsidRPr="00207486">
        <w:rPr>
          <w:rFonts w:ascii="Arial" w:hAnsi="Arial" w:cs="Arial"/>
        </w:rPr>
        <w:t xml:space="preserve">. </w:t>
      </w:r>
      <w:r w:rsidRPr="00207486">
        <w:rPr>
          <w:rFonts w:ascii="Arial" w:hAnsi="Arial" w:cs="Arial"/>
        </w:rPr>
        <w:t>členom tega sporazuma,</w:t>
      </w:r>
    </w:p>
    <w:p w14:paraId="0E9F6B24" w14:textId="4BCA3C5D" w:rsidR="00207486" w:rsidRPr="00207486" w:rsidRDefault="00D43033" w:rsidP="00CE2B68">
      <w:pPr>
        <w:pStyle w:val="Odstavekseznama"/>
        <w:numPr>
          <w:ilvl w:val="0"/>
          <w:numId w:val="4"/>
        </w:numPr>
        <w:contextualSpacing/>
        <w:jc w:val="both"/>
        <w:rPr>
          <w:rFonts w:ascii="Arial" w:hAnsi="Arial" w:cs="Arial"/>
        </w:rPr>
      </w:pPr>
      <w:r>
        <w:rPr>
          <w:rFonts w:ascii="Arial" w:hAnsi="Arial" w:cs="Arial"/>
        </w:rPr>
        <w:t>imeti sklenjeno zavarovanje odgovornosti iz dejavnosti,</w:t>
      </w:r>
    </w:p>
    <w:p w14:paraId="52DB7B32"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naročniku dostavljati potrebne dokumente oz. ga obveščati o vsem, kar je povezano z izpolnjevanjem tega sporazuma,</w:t>
      </w:r>
    </w:p>
    <w:p w14:paraId="49120E1F" w14:textId="0F6B38A3"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zagotavljati, da bo vsa javna in zasebna lastnina, ki bi bila zaradi izvajanja storitev </w:t>
      </w:r>
      <w:r w:rsidR="00164F85">
        <w:rPr>
          <w:rFonts w:ascii="Arial" w:hAnsi="Arial" w:cs="Arial"/>
        </w:rPr>
        <w:t>vzdrževanje cest</w:t>
      </w:r>
      <w:r w:rsidRPr="00207486">
        <w:rPr>
          <w:rFonts w:ascii="Arial" w:hAnsi="Arial" w:cs="Arial"/>
        </w:rPr>
        <w:t>, uničena ali poškodovana, vrnjena v prvotno stanje oziroma, da bo škoda poravnana,</w:t>
      </w:r>
    </w:p>
    <w:p w14:paraId="2F081546"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pisno obveščanje naročnika v primeru nastopa okoliščin, ki bi lahko vplivale na vsebinsko in terminsko izvršitev nalog,</w:t>
      </w:r>
    </w:p>
    <w:p w14:paraId="6424E9E1"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na poziv naročnika v najkrajšem možnem času dokončati delo oz. sanirati posledice, nastale zaradi njegovega delovanja,</w:t>
      </w:r>
    </w:p>
    <w:p w14:paraId="772D5991" w14:textId="549F0C22" w:rsidR="00825FFA" w:rsidRPr="00207486" w:rsidRDefault="00207486" w:rsidP="00CE2B68">
      <w:pPr>
        <w:pStyle w:val="Odstavekseznama"/>
        <w:numPr>
          <w:ilvl w:val="0"/>
          <w:numId w:val="4"/>
        </w:numPr>
        <w:contextualSpacing/>
        <w:jc w:val="both"/>
        <w:rPr>
          <w:rFonts w:ascii="Arial" w:hAnsi="Arial" w:cs="Arial"/>
        </w:rPr>
      </w:pPr>
      <w:r w:rsidRPr="00207486">
        <w:rPr>
          <w:rFonts w:ascii="Arial" w:hAnsi="Arial" w:cs="Arial"/>
        </w:rPr>
        <w:t>dela</w:t>
      </w:r>
      <w:r w:rsidR="00825FFA" w:rsidRPr="00207486">
        <w:rPr>
          <w:rFonts w:ascii="Arial" w:hAnsi="Arial" w:cs="Arial"/>
        </w:rPr>
        <w:t xml:space="preserve">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upoštevanju njegovih tehničnih pogojev,</w:t>
      </w:r>
    </w:p>
    <w:p w14:paraId="21D2010B" w14:textId="688BCA8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razpolagati s potrebno mehanizacijo za opravljanje </w:t>
      </w:r>
      <w:r w:rsidR="00207486" w:rsidRPr="00207486">
        <w:rPr>
          <w:rFonts w:ascii="Arial" w:hAnsi="Arial" w:cs="Arial"/>
        </w:rPr>
        <w:t>del</w:t>
      </w:r>
      <w:r w:rsidRPr="00207486">
        <w:rPr>
          <w:rFonts w:ascii="Arial" w:hAnsi="Arial" w:cs="Arial"/>
        </w:rPr>
        <w:t>,</w:t>
      </w:r>
    </w:p>
    <w:p w14:paraId="107ED618"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zagotoviti strokovno usposobljen kader,</w:t>
      </w:r>
    </w:p>
    <w:p w14:paraId="6CE81B0D"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svoje zaposlene ali podizvajalce seznaniti z vsebino tega sporazuma v potrebnem obsegu,</w:t>
      </w:r>
    </w:p>
    <w:p w14:paraId="28BC899C"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lastRenderedPageBreak/>
        <w:t>izvajati dodatna opravila izven tega okvirnega sporazuma, ki mu jih naloži naročnik, če tako narekuje javna korist; v tem primeru mora izvajalec naročniku posredovati ocenjeno vrednost pred pričetkom del,</w:t>
      </w:r>
    </w:p>
    <w:p w14:paraId="63F7DC11"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izvajati storitve le s priglašenimi podizvajalci, ki jih naročnik odobri,</w:t>
      </w:r>
    </w:p>
    <w:p w14:paraId="412C4737" w14:textId="77777777" w:rsidR="00D43033" w:rsidRPr="00D43033" w:rsidRDefault="00D43033" w:rsidP="00CE2B68">
      <w:pPr>
        <w:pStyle w:val="Odstavekseznama"/>
        <w:numPr>
          <w:ilvl w:val="0"/>
          <w:numId w:val="4"/>
        </w:numPr>
        <w:autoSpaceDE w:val="0"/>
        <w:autoSpaceDN w:val="0"/>
        <w:adjustRightInd w:val="0"/>
        <w:contextualSpacing/>
        <w:jc w:val="both"/>
        <w:rPr>
          <w:rFonts w:ascii="Arial" w:hAnsi="Arial" w:cs="Arial"/>
        </w:rPr>
      </w:pPr>
      <w:r w:rsidRPr="00D43033">
        <w:rPr>
          <w:rFonts w:ascii="Arial" w:hAnsi="Arial" w:cs="Arial"/>
        </w:rPr>
        <w:t xml:space="preserve">svoje delo opravljati v skladu s predpisi, ki zagotavljajo varnost pri delu in poskrbeti za varnost udeležencev v prometu (svetlobne utripalke, ustrezne oznake, zavarovanje področja izvajanja del, cestne zapore…) , </w:t>
      </w:r>
    </w:p>
    <w:p w14:paraId="5AB4D435" w14:textId="63A2F0DB" w:rsidR="00D43033" w:rsidRPr="00D43033" w:rsidRDefault="00D43033" w:rsidP="00CE2B68">
      <w:pPr>
        <w:pStyle w:val="Odstavekseznama"/>
        <w:numPr>
          <w:ilvl w:val="0"/>
          <w:numId w:val="4"/>
        </w:numPr>
        <w:autoSpaceDE w:val="0"/>
        <w:autoSpaceDN w:val="0"/>
        <w:adjustRightInd w:val="0"/>
        <w:contextualSpacing/>
        <w:jc w:val="both"/>
        <w:rPr>
          <w:rFonts w:ascii="Arial" w:hAnsi="Arial" w:cs="Arial"/>
        </w:rPr>
      </w:pPr>
      <w:r w:rsidRPr="00D43033">
        <w:rPr>
          <w:rFonts w:ascii="Arial" w:hAnsi="Arial" w:cs="Arial"/>
        </w:rPr>
        <w:t>pri svojem delu zagotavljati, da oprema za izvajanje del vsebuje tudi: dodatno svetlobno opremo na vozilih, ki opozarjajo na delo na cesti, predpisana odsevna in zaščitna oblačila za delavce, prometno signalizacijo; svetlobne utripalke (za delo ob zmanjšani vidljivosti in temi), znaki, table in oznake za izvedbo popolne oziroma delne zapore ceste</w:t>
      </w:r>
      <w:r>
        <w:rPr>
          <w:rFonts w:ascii="Arial" w:hAnsi="Arial" w:cs="Arial"/>
        </w:rPr>
        <w:t>,</w:t>
      </w:r>
      <w:r w:rsidRPr="00D43033">
        <w:rPr>
          <w:rFonts w:ascii="Arial" w:hAnsi="Arial" w:cs="Arial"/>
        </w:rPr>
        <w:t xml:space="preserve"> </w:t>
      </w:r>
    </w:p>
    <w:p w14:paraId="332D8CC3" w14:textId="46517009" w:rsidR="00D43033" w:rsidRDefault="00D43033" w:rsidP="00CE2B68">
      <w:pPr>
        <w:pStyle w:val="Odstavekseznama"/>
        <w:numPr>
          <w:ilvl w:val="0"/>
          <w:numId w:val="4"/>
        </w:numPr>
        <w:contextualSpacing/>
        <w:jc w:val="both"/>
        <w:rPr>
          <w:rFonts w:ascii="Arial" w:hAnsi="Arial" w:cs="Arial"/>
        </w:rPr>
      </w:pPr>
      <w:r>
        <w:rPr>
          <w:rFonts w:ascii="Arial" w:hAnsi="Arial" w:cs="Arial"/>
        </w:rPr>
        <w:t>zagotavljati ustrezno ravnanje z odpadki,</w:t>
      </w:r>
    </w:p>
    <w:p w14:paraId="5C8EF78C" w14:textId="0599898B" w:rsidR="00D43033" w:rsidRDefault="00D43033" w:rsidP="00CE2B68">
      <w:pPr>
        <w:pStyle w:val="Odstavekseznama"/>
        <w:numPr>
          <w:ilvl w:val="0"/>
          <w:numId w:val="4"/>
        </w:numPr>
        <w:contextualSpacing/>
        <w:jc w:val="both"/>
        <w:rPr>
          <w:rFonts w:ascii="Arial" w:hAnsi="Arial" w:cs="Arial"/>
        </w:rPr>
      </w:pPr>
      <w:r>
        <w:rPr>
          <w:rFonts w:ascii="Arial" w:hAnsi="Arial" w:cs="Arial"/>
        </w:rPr>
        <w:t xml:space="preserve">zagotavljati, da je material za nasutje makadamskih cest in bankin ustrezne kakovosti in </w:t>
      </w:r>
      <w:r w:rsidR="00190CC3">
        <w:rPr>
          <w:rFonts w:ascii="Arial" w:hAnsi="Arial" w:cs="Arial"/>
        </w:rPr>
        <w:t xml:space="preserve">bo </w:t>
      </w:r>
      <w:r>
        <w:rPr>
          <w:rFonts w:ascii="Arial" w:hAnsi="Arial" w:cs="Arial"/>
        </w:rPr>
        <w:t>dobavlj</w:t>
      </w:r>
      <w:r w:rsidR="00190CC3">
        <w:rPr>
          <w:rFonts w:ascii="Arial" w:hAnsi="Arial" w:cs="Arial"/>
        </w:rPr>
        <w:t>e</w:t>
      </w:r>
      <w:r>
        <w:rPr>
          <w:rFonts w:ascii="Arial" w:hAnsi="Arial" w:cs="Arial"/>
        </w:rPr>
        <w:t xml:space="preserve">n </w:t>
      </w:r>
      <w:r w:rsidR="00164F85">
        <w:rPr>
          <w:rFonts w:ascii="Arial" w:hAnsi="Arial" w:cs="Arial"/>
        </w:rPr>
        <w:t xml:space="preserve">(za sklop 1) </w:t>
      </w:r>
      <w:r>
        <w:rPr>
          <w:rFonts w:ascii="Arial" w:hAnsi="Arial" w:cs="Arial"/>
        </w:rPr>
        <w:t xml:space="preserve">iz kamnoloma, za katerega je z državo sklenjena veljavna koncesijska pogodba </w:t>
      </w:r>
    </w:p>
    <w:p w14:paraId="5ECFFB03" w14:textId="77777777" w:rsidR="00D43033" w:rsidRPr="00D43033" w:rsidRDefault="00D43033" w:rsidP="00D43033">
      <w:pPr>
        <w:autoSpaceDE w:val="0"/>
        <w:autoSpaceDN w:val="0"/>
        <w:adjustRightInd w:val="0"/>
        <w:ind w:left="360"/>
        <w:jc w:val="both"/>
        <w:rPr>
          <w:rFonts w:ascii="Arial" w:hAnsi="Arial" w:cs="Arial"/>
        </w:rPr>
      </w:pPr>
      <w:r w:rsidRPr="00D43033">
        <w:rPr>
          <w:rFonts w:ascii="Arial" w:hAnsi="Arial" w:cs="Arial"/>
        </w:rPr>
        <w:t xml:space="preserve">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 </w:t>
      </w:r>
    </w:p>
    <w:p w14:paraId="38B04EE8" w14:textId="77777777" w:rsidR="00D43033" w:rsidRDefault="00D43033" w:rsidP="00D43033">
      <w:pPr>
        <w:contextualSpacing/>
        <w:jc w:val="both"/>
        <w:rPr>
          <w:rFonts w:ascii="Arial" w:hAnsi="Arial" w:cs="Arial"/>
        </w:rPr>
      </w:pPr>
    </w:p>
    <w:p w14:paraId="285D62FB" w14:textId="77777777" w:rsidR="00825FFA" w:rsidRDefault="00825FFA" w:rsidP="00825FFA">
      <w:pPr>
        <w:pStyle w:val="Odstavekseznama"/>
        <w:jc w:val="both"/>
        <w:rPr>
          <w:rFonts w:ascii="Arial" w:hAnsi="Arial" w:cs="Arial"/>
        </w:rPr>
      </w:pPr>
    </w:p>
    <w:p w14:paraId="2390BE9C" w14:textId="77777777" w:rsidR="0088322D" w:rsidRPr="00207486" w:rsidRDefault="0088322D" w:rsidP="00825FFA">
      <w:pPr>
        <w:pStyle w:val="Odstavekseznama"/>
        <w:jc w:val="both"/>
        <w:rPr>
          <w:rFonts w:ascii="Arial" w:hAnsi="Arial" w:cs="Arial"/>
        </w:rPr>
      </w:pPr>
    </w:p>
    <w:p w14:paraId="21AB0F87" w14:textId="77777777" w:rsidR="00825FFA" w:rsidRPr="00207486" w:rsidRDefault="00825FFA" w:rsidP="00CE2B68">
      <w:pPr>
        <w:pStyle w:val="Odstavekseznama"/>
        <w:numPr>
          <w:ilvl w:val="0"/>
          <w:numId w:val="26"/>
        </w:numPr>
        <w:contextualSpacing/>
        <w:jc w:val="center"/>
        <w:rPr>
          <w:rFonts w:ascii="Arial" w:hAnsi="Arial" w:cs="Arial"/>
          <w:b/>
          <w:bCs/>
        </w:rPr>
      </w:pPr>
      <w:r w:rsidRPr="00207486">
        <w:rPr>
          <w:rFonts w:ascii="Arial" w:hAnsi="Arial" w:cs="Arial"/>
          <w:b/>
          <w:bCs/>
        </w:rPr>
        <w:t>člen</w:t>
      </w:r>
    </w:p>
    <w:p w14:paraId="3A7F6770" w14:textId="77777777" w:rsidR="00825FFA" w:rsidRPr="00207486" w:rsidRDefault="00825FFA" w:rsidP="00825FFA">
      <w:pPr>
        <w:jc w:val="both"/>
        <w:rPr>
          <w:rFonts w:ascii="Arial" w:hAnsi="Arial" w:cs="Arial"/>
        </w:rPr>
      </w:pPr>
      <w:r w:rsidRPr="00207486">
        <w:rPr>
          <w:rFonts w:ascii="Arial" w:hAnsi="Arial" w:cs="Arial"/>
        </w:rPr>
        <w:t>Naročnik je dolžan predvsem:</w:t>
      </w:r>
    </w:p>
    <w:p w14:paraId="44B012C6"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ukreniti vse potrebno za to, da bo izvajalec lahko izvrševal obveznosti po tem sporazumu,</w:t>
      </w:r>
    </w:p>
    <w:p w14:paraId="31CCFCAA" w14:textId="67BA7484"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predati obstoječo dokumentacijo oziroma druge razpoložljive podatke in podlage, tako da ne bo motena izvedba</w:t>
      </w:r>
      <w:r w:rsidR="00207486" w:rsidRPr="00207486">
        <w:rPr>
          <w:rFonts w:ascii="Arial" w:hAnsi="Arial" w:cs="Arial"/>
        </w:rPr>
        <w:t xml:space="preserve"> del</w:t>
      </w:r>
      <w:r w:rsidRPr="00207486">
        <w:rPr>
          <w:rFonts w:ascii="Arial" w:hAnsi="Arial" w:cs="Arial"/>
        </w:rPr>
        <w:t>,</w:t>
      </w:r>
    </w:p>
    <w:p w14:paraId="2005CB38" w14:textId="43AA28D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sodelovati z izvajalcem z namenom, da bodo </w:t>
      </w:r>
      <w:r w:rsidR="00207486" w:rsidRPr="00207486">
        <w:rPr>
          <w:rFonts w:ascii="Arial" w:hAnsi="Arial" w:cs="Arial"/>
        </w:rPr>
        <w:t>dela</w:t>
      </w:r>
      <w:r w:rsidRPr="00207486">
        <w:rPr>
          <w:rFonts w:ascii="Arial" w:hAnsi="Arial" w:cs="Arial"/>
        </w:rPr>
        <w:t xml:space="preserve"> izveden</w:t>
      </w:r>
      <w:r w:rsidR="00207486" w:rsidRPr="00207486">
        <w:rPr>
          <w:rFonts w:ascii="Arial" w:hAnsi="Arial" w:cs="Arial"/>
        </w:rPr>
        <w:t>a</w:t>
      </w:r>
      <w:r w:rsidRPr="00207486">
        <w:rPr>
          <w:rFonts w:ascii="Arial" w:hAnsi="Arial" w:cs="Arial"/>
        </w:rPr>
        <w:t xml:space="preserve"> pravočasno in v obojestransko zadovoljstvo,</w:t>
      </w:r>
    </w:p>
    <w:p w14:paraId="1951E56F"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organizirati nadzor nad izvajanjem del in</w:t>
      </w:r>
    </w:p>
    <w:p w14:paraId="75DB8EBD" w14:textId="77777777" w:rsidR="00825FFA" w:rsidRDefault="00825FFA" w:rsidP="00CE2B68">
      <w:pPr>
        <w:pStyle w:val="Odstavekseznama"/>
        <w:numPr>
          <w:ilvl w:val="0"/>
          <w:numId w:val="4"/>
        </w:numPr>
        <w:contextualSpacing/>
        <w:jc w:val="both"/>
        <w:rPr>
          <w:rFonts w:ascii="Arial" w:hAnsi="Arial" w:cs="Arial"/>
        </w:rPr>
      </w:pPr>
      <w:r w:rsidRPr="00207486">
        <w:rPr>
          <w:rFonts w:ascii="Arial" w:hAnsi="Arial" w:cs="Arial"/>
        </w:rPr>
        <w:t>izpolnjevati svoje plačilne obveznosti.</w:t>
      </w:r>
    </w:p>
    <w:p w14:paraId="3B61E90C" w14:textId="77777777" w:rsidR="005745A6" w:rsidRPr="00207486" w:rsidRDefault="005745A6" w:rsidP="005745A6">
      <w:pPr>
        <w:pStyle w:val="Odstavekseznama"/>
        <w:ind w:left="720"/>
        <w:contextualSpacing/>
        <w:jc w:val="both"/>
        <w:rPr>
          <w:rFonts w:ascii="Arial" w:hAnsi="Arial" w:cs="Arial"/>
        </w:rPr>
      </w:pPr>
    </w:p>
    <w:p w14:paraId="2ED1953E" w14:textId="77777777" w:rsidR="00825FFA" w:rsidRPr="00A273BE" w:rsidRDefault="00825FFA" w:rsidP="00825FFA">
      <w:pPr>
        <w:jc w:val="both"/>
        <w:rPr>
          <w:rFonts w:ascii="Arial" w:hAnsi="Arial" w:cs="Arial"/>
        </w:rPr>
      </w:pPr>
    </w:p>
    <w:p w14:paraId="39573B1A"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PODIZVAJALCI</w:t>
      </w:r>
    </w:p>
    <w:p w14:paraId="62831B2D" w14:textId="77777777" w:rsidR="00825FFA" w:rsidRPr="00A273BE" w:rsidRDefault="00825FFA" w:rsidP="00825FFA">
      <w:pPr>
        <w:pStyle w:val="Odstavekseznama"/>
        <w:ind w:left="851"/>
        <w:rPr>
          <w:rFonts w:ascii="Arial" w:hAnsi="Arial" w:cs="Arial"/>
          <w:b/>
          <w:bCs/>
          <w:color w:val="000000"/>
        </w:rPr>
      </w:pPr>
    </w:p>
    <w:p w14:paraId="5AB6792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043F073"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zahteva neposredno plačilo)</w:t>
      </w:r>
    </w:p>
    <w:p w14:paraId="596C5E6B" w14:textId="2CAB72E9" w:rsidR="00EE5FF6" w:rsidRPr="00276896" w:rsidRDefault="00EE5FF6" w:rsidP="00EE5FF6">
      <w:pPr>
        <w:jc w:val="both"/>
        <w:rPr>
          <w:rFonts w:ascii="Arial" w:hAnsi="Arial" w:cs="Arial"/>
        </w:rPr>
      </w:pPr>
      <w:r w:rsidRPr="00276896">
        <w:rPr>
          <w:rFonts w:ascii="Arial" w:hAnsi="Arial" w:cs="Arial"/>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195F1D">
        <w:rPr>
          <w:rFonts w:ascii="Arial" w:hAnsi="Arial" w:cs="Arial"/>
        </w:rPr>
        <w:t>izvajalca</w:t>
      </w:r>
      <w:r w:rsidRPr="00276896">
        <w:rPr>
          <w:rFonts w:ascii="Arial" w:hAnsi="Arial" w:cs="Arial"/>
        </w:rPr>
        <w:t xml:space="preserve">. </w:t>
      </w:r>
    </w:p>
    <w:p w14:paraId="2D6F0544" w14:textId="77777777" w:rsidR="00EE5FF6" w:rsidRPr="00276896" w:rsidRDefault="00EE5FF6" w:rsidP="00EE5FF6">
      <w:pPr>
        <w:jc w:val="both"/>
        <w:rPr>
          <w:rFonts w:ascii="Arial" w:hAnsi="Arial" w:cs="Arial"/>
        </w:rPr>
      </w:pPr>
    </w:p>
    <w:p w14:paraId="1729C5BE" w14:textId="67312B58" w:rsidR="00EE5FF6" w:rsidRPr="00276896" w:rsidRDefault="00EE5FF6" w:rsidP="00EE5FF6">
      <w:pPr>
        <w:jc w:val="both"/>
        <w:rPr>
          <w:rFonts w:ascii="Arial" w:hAnsi="Arial" w:cs="Arial"/>
        </w:rPr>
      </w:pPr>
      <w:r w:rsidRPr="00276896">
        <w:rPr>
          <w:rFonts w:ascii="Arial" w:hAnsi="Arial" w:cs="Arial"/>
        </w:rPr>
        <w:t xml:space="preserve">Kadar </w:t>
      </w:r>
      <w:r w:rsidR="00195F1D">
        <w:rPr>
          <w:rFonts w:ascii="Arial" w:hAnsi="Arial" w:cs="Arial"/>
        </w:rPr>
        <w:t>izvajalec</w:t>
      </w:r>
      <w:r w:rsidRPr="00276896">
        <w:rPr>
          <w:rFonts w:ascii="Arial" w:hAnsi="Arial" w:cs="Arial"/>
        </w:rPr>
        <w:t xml:space="preserve"> izvaja javno naročilo s podizvajalcem, ki zahteva neposredno plačilo, mora v skladu s 94. členom ZJN-3:</w:t>
      </w:r>
    </w:p>
    <w:p w14:paraId="3893BACD"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pooblastiti naročnika, da na podlagi potrjenega računa s strani dobavitelja neposredno plačuje podizvajalcu,</w:t>
      </w:r>
    </w:p>
    <w:p w14:paraId="16722DD5"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predložiti soglasje podizvajalca, na podlagi katerega naročnik namesto dobavitelja poravna podizvajalčevo terjatev do dobavitelja,</w:t>
      </w:r>
    </w:p>
    <w:p w14:paraId="3554F250"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svojemu računu priložiti račun podizvajalca, ki ga je predhodno potrdil.</w:t>
      </w:r>
    </w:p>
    <w:p w14:paraId="16E0A7CE" w14:textId="77777777" w:rsidR="00EE5FF6" w:rsidRPr="00276896" w:rsidRDefault="00EE5FF6" w:rsidP="00EE5FF6">
      <w:pPr>
        <w:jc w:val="both"/>
        <w:rPr>
          <w:rFonts w:ascii="Arial" w:hAnsi="Arial" w:cs="Arial"/>
        </w:rPr>
      </w:pPr>
    </w:p>
    <w:p w14:paraId="43923AEA" w14:textId="60ECF540" w:rsidR="00EE5FF6" w:rsidRPr="00276896" w:rsidRDefault="00195F1D" w:rsidP="00EE5FF6">
      <w:pPr>
        <w:jc w:val="both"/>
        <w:rPr>
          <w:rFonts w:ascii="Arial" w:hAnsi="Arial" w:cs="Arial"/>
        </w:rPr>
      </w:pPr>
      <w:r>
        <w:rPr>
          <w:rFonts w:ascii="Arial" w:hAnsi="Arial" w:cs="Arial"/>
        </w:rPr>
        <w:t>Izvajalec</w:t>
      </w:r>
      <w:r w:rsidR="00EE5FF6" w:rsidRPr="00276896">
        <w:rPr>
          <w:rFonts w:ascii="Arial" w:hAnsi="Arial" w:cs="Arial"/>
        </w:rPr>
        <w:t xml:space="preserve">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1F48A134" w14:textId="77777777" w:rsidTr="00AA579E">
        <w:tc>
          <w:tcPr>
            <w:tcW w:w="2986" w:type="dxa"/>
          </w:tcPr>
          <w:p w14:paraId="5BEAFBD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TRR, zakoniti zastopnik</w:t>
            </w:r>
          </w:p>
        </w:tc>
        <w:tc>
          <w:tcPr>
            <w:tcW w:w="2984" w:type="dxa"/>
          </w:tcPr>
          <w:p w14:paraId="60CD842F"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tcPr>
          <w:p w14:paraId="4754E7AD"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45F21A35" w14:textId="77777777" w:rsidTr="00AA579E">
        <w:tc>
          <w:tcPr>
            <w:tcW w:w="2986" w:type="dxa"/>
          </w:tcPr>
          <w:p w14:paraId="405D1B10" w14:textId="77777777" w:rsidR="00EE5FF6" w:rsidRPr="00276896" w:rsidRDefault="00EE5FF6" w:rsidP="00EE5FF6">
            <w:pPr>
              <w:jc w:val="both"/>
              <w:rPr>
                <w:rFonts w:ascii="Arial" w:hAnsi="Arial" w:cs="Arial"/>
              </w:rPr>
            </w:pPr>
          </w:p>
        </w:tc>
        <w:tc>
          <w:tcPr>
            <w:tcW w:w="2984" w:type="dxa"/>
          </w:tcPr>
          <w:p w14:paraId="4EE4001D" w14:textId="77777777" w:rsidR="00EE5FF6" w:rsidRPr="00276896" w:rsidRDefault="00EE5FF6" w:rsidP="00EE5FF6">
            <w:pPr>
              <w:jc w:val="both"/>
              <w:rPr>
                <w:rFonts w:ascii="Arial" w:hAnsi="Arial" w:cs="Arial"/>
              </w:rPr>
            </w:pPr>
          </w:p>
        </w:tc>
        <w:tc>
          <w:tcPr>
            <w:tcW w:w="2984" w:type="dxa"/>
          </w:tcPr>
          <w:p w14:paraId="1BE5476E" w14:textId="77777777" w:rsidR="00EE5FF6" w:rsidRPr="00276896" w:rsidRDefault="00EE5FF6" w:rsidP="00EE5FF6">
            <w:pPr>
              <w:jc w:val="both"/>
              <w:rPr>
                <w:rFonts w:ascii="Arial" w:hAnsi="Arial" w:cs="Arial"/>
              </w:rPr>
            </w:pPr>
          </w:p>
        </w:tc>
      </w:tr>
    </w:tbl>
    <w:p w14:paraId="73E43586" w14:textId="77777777" w:rsidR="00EE5FF6" w:rsidRPr="00276896" w:rsidRDefault="00EE5FF6" w:rsidP="00EE5FF6">
      <w:pPr>
        <w:jc w:val="both"/>
        <w:rPr>
          <w:rFonts w:ascii="Arial" w:hAnsi="Arial" w:cs="Arial"/>
        </w:rPr>
      </w:pPr>
    </w:p>
    <w:p w14:paraId="14E64075" w14:textId="77777777" w:rsidR="00EE5FF6" w:rsidRPr="00276896" w:rsidRDefault="00EE5FF6" w:rsidP="00EE5FF6">
      <w:pPr>
        <w:jc w:val="both"/>
        <w:rPr>
          <w:rFonts w:ascii="Arial" w:hAnsi="Arial" w:cs="Arial"/>
        </w:rPr>
      </w:pPr>
      <w:r w:rsidRPr="00276896">
        <w:rPr>
          <w:rFonts w:ascii="Arial" w:hAnsi="Arial" w:cs="Arial"/>
        </w:rPr>
        <w:t xml:space="preserve">Naročnik bo potrjene račune podizvajalcev poravnal neposredno podizvajalcem na način in v roku kot je dogovorjeno za plačilo dobavitelju. </w:t>
      </w:r>
    </w:p>
    <w:p w14:paraId="604375D5" w14:textId="77777777" w:rsidR="00EE5FF6" w:rsidRPr="00276896" w:rsidRDefault="00EE5FF6" w:rsidP="00EE5FF6">
      <w:pPr>
        <w:jc w:val="both"/>
        <w:rPr>
          <w:rFonts w:ascii="Arial" w:hAnsi="Arial" w:cs="Arial"/>
        </w:rPr>
      </w:pPr>
    </w:p>
    <w:p w14:paraId="170C6877" w14:textId="207ED95F" w:rsidR="00EE5FF6" w:rsidRPr="00276896" w:rsidRDefault="00195F1D" w:rsidP="00EE5FF6">
      <w:pPr>
        <w:keepNext/>
        <w:keepLines/>
        <w:tabs>
          <w:tab w:val="left" w:pos="720"/>
        </w:tabs>
        <w:jc w:val="both"/>
        <w:rPr>
          <w:rFonts w:ascii="Arial" w:hAnsi="Arial" w:cs="Arial"/>
        </w:rPr>
      </w:pPr>
      <w:r>
        <w:rPr>
          <w:rFonts w:ascii="Arial" w:hAnsi="Arial" w:cs="Arial"/>
        </w:rPr>
        <w:lastRenderedPageBreak/>
        <w:t>Izvajalec</w:t>
      </w:r>
      <w:r w:rsidR="00EE5FF6" w:rsidRPr="00276896">
        <w:rPr>
          <w:rFonts w:ascii="Arial" w:hAnsi="Arial" w:cs="Arial"/>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521048EA" w14:textId="77777777" w:rsidR="00EE5FF6" w:rsidRPr="00276896" w:rsidRDefault="00EE5FF6" w:rsidP="00EE5FF6">
      <w:pPr>
        <w:jc w:val="both"/>
        <w:rPr>
          <w:rFonts w:ascii="Arial" w:hAnsi="Arial" w:cs="Arial"/>
        </w:rPr>
      </w:pPr>
    </w:p>
    <w:p w14:paraId="55CA0EE0" w14:textId="77777777" w:rsidR="00EE5FF6" w:rsidRPr="00276896" w:rsidRDefault="00EE5FF6" w:rsidP="00EE5FF6">
      <w:pPr>
        <w:jc w:val="both"/>
        <w:rPr>
          <w:rFonts w:ascii="Arial" w:hAnsi="Arial" w:cs="Arial"/>
        </w:rPr>
      </w:pPr>
      <w:r w:rsidRPr="00276896">
        <w:rPr>
          <w:rFonts w:ascii="Arial" w:hAnsi="Arial" w:cs="Arial"/>
        </w:rPr>
        <w:t>Zahteva za neposredno plačilo podizvajalcu je možna le ob priglasitvi novega podizvajalca, v kasnejših fazah je neposredno plačilo možno samo na podlagi 631. člena Obligacijskega zakonika.</w:t>
      </w:r>
    </w:p>
    <w:p w14:paraId="67E78717" w14:textId="77777777" w:rsidR="00EE5FF6" w:rsidRDefault="00EE5FF6" w:rsidP="00EE5FF6">
      <w:pPr>
        <w:jc w:val="center"/>
        <w:rPr>
          <w:rFonts w:ascii="Arial" w:hAnsi="Arial" w:cs="Arial"/>
          <w:b/>
          <w:i/>
          <w:color w:val="808080" w:themeColor="background1" w:themeShade="80"/>
        </w:rPr>
      </w:pPr>
    </w:p>
    <w:p w14:paraId="38366A4D" w14:textId="04F11F80"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ne zahteva neposredn</w:t>
      </w:r>
      <w:r w:rsidR="00A568DF">
        <w:rPr>
          <w:rFonts w:ascii="Arial" w:hAnsi="Arial" w:cs="Arial"/>
          <w:b/>
          <w:i/>
          <w:color w:val="808080" w:themeColor="background1" w:themeShade="80"/>
        </w:rPr>
        <w:t>ega</w:t>
      </w:r>
      <w:r w:rsidRPr="00276896">
        <w:rPr>
          <w:rFonts w:ascii="Arial" w:hAnsi="Arial" w:cs="Arial"/>
          <w:b/>
          <w:i/>
          <w:color w:val="808080" w:themeColor="background1" w:themeShade="80"/>
        </w:rPr>
        <w:t xml:space="preserve"> plačil</w:t>
      </w:r>
      <w:r w:rsidR="00A568DF">
        <w:rPr>
          <w:rFonts w:ascii="Arial" w:hAnsi="Arial" w:cs="Arial"/>
          <w:b/>
          <w:i/>
          <w:color w:val="808080" w:themeColor="background1" w:themeShade="80"/>
        </w:rPr>
        <w:t>a</w:t>
      </w:r>
      <w:r w:rsidRPr="00276896">
        <w:rPr>
          <w:rFonts w:ascii="Arial" w:hAnsi="Arial" w:cs="Arial"/>
          <w:b/>
          <w:i/>
          <w:color w:val="808080" w:themeColor="background1" w:themeShade="80"/>
        </w:rPr>
        <w:t>)</w:t>
      </w:r>
    </w:p>
    <w:p w14:paraId="1A98E9DC" w14:textId="35E171C9" w:rsidR="00EE5FF6" w:rsidRPr="00276896" w:rsidRDefault="00195F1D" w:rsidP="00EE5FF6">
      <w:pPr>
        <w:keepNext/>
        <w:jc w:val="both"/>
        <w:rPr>
          <w:rFonts w:ascii="Arial" w:hAnsi="Arial" w:cs="Arial"/>
        </w:rPr>
      </w:pPr>
      <w:r>
        <w:rPr>
          <w:rFonts w:ascii="Arial" w:hAnsi="Arial" w:cs="Arial"/>
        </w:rPr>
        <w:t>Izvajalec</w:t>
      </w:r>
      <w:r w:rsidR="00EE5FF6" w:rsidRPr="00276896">
        <w:rPr>
          <w:rFonts w:ascii="Arial" w:hAnsi="Arial" w:cs="Arial"/>
        </w:rPr>
        <w:t xml:space="preserve">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638EEB4E" w14:textId="77777777" w:rsidTr="00AA579E">
        <w:tc>
          <w:tcPr>
            <w:tcW w:w="2986" w:type="dxa"/>
          </w:tcPr>
          <w:p w14:paraId="7750673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zakoniti zastopnik</w:t>
            </w:r>
          </w:p>
        </w:tc>
        <w:tc>
          <w:tcPr>
            <w:tcW w:w="2984" w:type="dxa"/>
          </w:tcPr>
          <w:p w14:paraId="6295E348"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tcPr>
          <w:p w14:paraId="2B3D23B0"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2B69883A" w14:textId="77777777" w:rsidTr="00AA579E">
        <w:tc>
          <w:tcPr>
            <w:tcW w:w="2986" w:type="dxa"/>
          </w:tcPr>
          <w:p w14:paraId="7CE5FD67" w14:textId="77777777" w:rsidR="00EE5FF6" w:rsidRPr="00276896" w:rsidRDefault="00EE5FF6" w:rsidP="00EE5FF6">
            <w:pPr>
              <w:jc w:val="both"/>
              <w:rPr>
                <w:rFonts w:ascii="Arial" w:hAnsi="Arial" w:cs="Arial"/>
              </w:rPr>
            </w:pPr>
          </w:p>
        </w:tc>
        <w:tc>
          <w:tcPr>
            <w:tcW w:w="2984" w:type="dxa"/>
          </w:tcPr>
          <w:p w14:paraId="1E37521B" w14:textId="77777777" w:rsidR="00EE5FF6" w:rsidRPr="00276896" w:rsidRDefault="00EE5FF6" w:rsidP="00EE5FF6">
            <w:pPr>
              <w:jc w:val="both"/>
              <w:rPr>
                <w:rFonts w:ascii="Arial" w:hAnsi="Arial" w:cs="Arial"/>
              </w:rPr>
            </w:pPr>
          </w:p>
        </w:tc>
        <w:tc>
          <w:tcPr>
            <w:tcW w:w="2984" w:type="dxa"/>
          </w:tcPr>
          <w:p w14:paraId="4B5588AF" w14:textId="77777777" w:rsidR="00EE5FF6" w:rsidRPr="00276896" w:rsidRDefault="00EE5FF6" w:rsidP="00EE5FF6">
            <w:pPr>
              <w:jc w:val="both"/>
              <w:rPr>
                <w:rFonts w:ascii="Arial" w:hAnsi="Arial" w:cs="Arial"/>
              </w:rPr>
            </w:pPr>
          </w:p>
        </w:tc>
      </w:tr>
    </w:tbl>
    <w:p w14:paraId="0A9BED12" w14:textId="77777777" w:rsidR="00EE5FF6" w:rsidRPr="00276896" w:rsidRDefault="00EE5FF6" w:rsidP="00EE5FF6">
      <w:pPr>
        <w:jc w:val="both"/>
        <w:rPr>
          <w:rFonts w:ascii="Arial" w:hAnsi="Arial" w:cs="Arial"/>
          <w:i/>
        </w:rPr>
      </w:pPr>
    </w:p>
    <w:p w14:paraId="1AE27068" w14:textId="7EA688E9" w:rsidR="00EE5FF6" w:rsidRPr="00276896" w:rsidRDefault="00195F1D" w:rsidP="00EE5FF6">
      <w:pPr>
        <w:keepNext/>
        <w:keepLines/>
        <w:tabs>
          <w:tab w:val="left" w:pos="720"/>
        </w:tabs>
        <w:jc w:val="both"/>
        <w:rPr>
          <w:rFonts w:ascii="Arial" w:hAnsi="Arial" w:cs="Arial"/>
        </w:rPr>
      </w:pPr>
      <w:r>
        <w:rPr>
          <w:rFonts w:ascii="Arial" w:hAnsi="Arial" w:cs="Arial"/>
        </w:rPr>
        <w:t>Izvajalec</w:t>
      </w:r>
      <w:r w:rsidR="00EE5FF6" w:rsidRPr="00276896">
        <w:rPr>
          <w:rFonts w:ascii="Arial" w:hAnsi="Arial" w:cs="Arial"/>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7BFF0757" w14:textId="77777777" w:rsidR="00EE5FF6" w:rsidRPr="00276896" w:rsidRDefault="00EE5FF6" w:rsidP="00EE5FF6">
      <w:pPr>
        <w:jc w:val="both"/>
        <w:rPr>
          <w:rFonts w:ascii="Arial" w:hAnsi="Arial" w:cs="Arial"/>
          <w:i/>
        </w:rPr>
      </w:pPr>
    </w:p>
    <w:p w14:paraId="01C99257" w14:textId="77777777" w:rsidR="00EE5FF6" w:rsidRPr="00276896" w:rsidRDefault="00EE5FF6" w:rsidP="00EE5FF6">
      <w:pPr>
        <w:jc w:val="both"/>
        <w:rPr>
          <w:rFonts w:ascii="Arial" w:hAnsi="Arial" w:cs="Arial"/>
          <w:i/>
        </w:rPr>
      </w:pPr>
      <w:r w:rsidRPr="00276896">
        <w:rPr>
          <w:rFonts w:ascii="Arial" w:hAnsi="Arial" w:cs="Arial"/>
        </w:rPr>
        <w:t>Zahteva za neposredno plačilo podizvajalcu je možna le ob priglasitvi novega podizvajalca, v kasnejših fazah je</w:t>
      </w:r>
      <w:r w:rsidRPr="00276896">
        <w:rPr>
          <w:rFonts w:ascii="Arial" w:hAnsi="Arial" w:cs="Arial"/>
          <w:i/>
        </w:rPr>
        <w:t xml:space="preserve"> </w:t>
      </w:r>
      <w:r w:rsidRPr="00276896">
        <w:rPr>
          <w:rFonts w:ascii="Arial" w:hAnsi="Arial" w:cs="Arial"/>
        </w:rPr>
        <w:t>neposredno plačilo možno samo na podlagi 631. člena Obligacijskega zakonika.</w:t>
      </w:r>
    </w:p>
    <w:p w14:paraId="2CFFBF4A" w14:textId="77777777" w:rsidR="00EE5FF6" w:rsidRPr="00276896" w:rsidRDefault="00EE5FF6" w:rsidP="00EE5FF6">
      <w:pPr>
        <w:jc w:val="both"/>
        <w:rPr>
          <w:rFonts w:ascii="Arial" w:hAnsi="Arial" w:cs="Arial"/>
          <w:i/>
        </w:rPr>
      </w:pPr>
    </w:p>
    <w:p w14:paraId="6A5A4FC0"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dobavitelj ne nastopa s podizvajalci)</w:t>
      </w:r>
    </w:p>
    <w:p w14:paraId="25B26FBD" w14:textId="4540980E" w:rsidR="00EE5FF6" w:rsidRPr="00276896" w:rsidRDefault="00195F1D" w:rsidP="00EE5FF6">
      <w:pPr>
        <w:jc w:val="both"/>
        <w:rPr>
          <w:rFonts w:ascii="Arial" w:hAnsi="Arial" w:cs="Arial"/>
        </w:rPr>
      </w:pPr>
      <w:r>
        <w:rPr>
          <w:rFonts w:ascii="Arial" w:hAnsi="Arial" w:cs="Arial"/>
        </w:rPr>
        <w:t xml:space="preserve">Izvajalec </w:t>
      </w:r>
      <w:r w:rsidR="00EE5FF6" w:rsidRPr="00276896">
        <w:rPr>
          <w:rFonts w:ascii="Arial" w:hAnsi="Arial" w:cs="Arial"/>
        </w:rPr>
        <w:t xml:space="preserve">ob predložitvi ponudbe in ob sklenitvi te pogodbe nima vključenih podizvajalcev za izvedbo predmeta te pogodbe. </w:t>
      </w:r>
    </w:p>
    <w:p w14:paraId="49756A38" w14:textId="77777777" w:rsidR="00EE5FF6" w:rsidRPr="00276896" w:rsidRDefault="00EE5FF6" w:rsidP="00EE5FF6">
      <w:pPr>
        <w:jc w:val="both"/>
        <w:rPr>
          <w:rFonts w:ascii="Arial" w:hAnsi="Arial" w:cs="Arial"/>
        </w:rPr>
      </w:pPr>
    </w:p>
    <w:p w14:paraId="3878C7E7" w14:textId="2A0E279E" w:rsidR="00EE5FF6" w:rsidRPr="00276896" w:rsidRDefault="00195F1D" w:rsidP="00EE5FF6">
      <w:pPr>
        <w:jc w:val="both"/>
        <w:rPr>
          <w:rFonts w:ascii="Arial" w:hAnsi="Arial" w:cs="Arial"/>
        </w:rPr>
      </w:pPr>
      <w:r>
        <w:rPr>
          <w:rFonts w:ascii="Arial" w:hAnsi="Arial" w:cs="Arial"/>
        </w:rPr>
        <w:t xml:space="preserve">Izvajalec </w:t>
      </w:r>
      <w:r w:rsidR="00EE5FF6" w:rsidRPr="00276896">
        <w:rPr>
          <w:rFonts w:ascii="Arial" w:hAnsi="Arial" w:cs="Arial"/>
        </w:rPr>
        <w:t xml:space="preserve">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0C99AF6E" w14:textId="77777777" w:rsidR="00EE5FF6" w:rsidRPr="00276896" w:rsidRDefault="00EE5FF6" w:rsidP="00EE5FF6">
      <w:pPr>
        <w:jc w:val="both"/>
        <w:rPr>
          <w:rFonts w:ascii="Arial" w:hAnsi="Arial" w:cs="Arial"/>
        </w:rPr>
      </w:pPr>
    </w:p>
    <w:p w14:paraId="7EEBBF83" w14:textId="77777777" w:rsidR="00EE5FF6" w:rsidRDefault="00EE5FF6" w:rsidP="00EE5FF6">
      <w:pPr>
        <w:jc w:val="both"/>
        <w:rPr>
          <w:rFonts w:ascii="Arial" w:hAnsi="Arial" w:cs="Arial"/>
        </w:rPr>
      </w:pPr>
      <w:r w:rsidRPr="00276896">
        <w:rPr>
          <w:rFonts w:ascii="Arial" w:hAnsi="Arial" w:cs="Arial"/>
        </w:rPr>
        <w:t>Zahteva za neposredno plačilo podizvajalcu je možna le ob priglasitvi podizvajalca, v kasnejših fazah je neposredno plačilo možno samo na podlagi 631. člena Obligacijskega zakonika.</w:t>
      </w:r>
    </w:p>
    <w:p w14:paraId="37E3481D" w14:textId="77777777" w:rsidR="0088322D" w:rsidRDefault="0088322D" w:rsidP="00EE5FF6">
      <w:pPr>
        <w:jc w:val="both"/>
        <w:rPr>
          <w:rFonts w:ascii="Arial" w:hAnsi="Arial" w:cs="Arial"/>
        </w:rPr>
      </w:pPr>
    </w:p>
    <w:p w14:paraId="5F76B3AE" w14:textId="6AB6CA95" w:rsidR="0088322D" w:rsidRPr="0088322D" w:rsidRDefault="0088322D" w:rsidP="0088322D">
      <w:pPr>
        <w:jc w:val="center"/>
        <w:rPr>
          <w:rFonts w:ascii="Arial" w:hAnsi="Arial" w:cs="Arial"/>
          <w:b/>
          <w:bCs/>
          <w:i/>
          <w:iCs/>
          <w:color w:val="808080" w:themeColor="background1" w:themeShade="80"/>
        </w:rPr>
      </w:pPr>
      <w:r w:rsidRPr="0088322D">
        <w:rPr>
          <w:rFonts w:ascii="Arial" w:hAnsi="Arial" w:cs="Arial"/>
          <w:b/>
          <w:bCs/>
          <w:i/>
          <w:iCs/>
          <w:color w:val="808080" w:themeColor="background1" w:themeShade="80"/>
        </w:rPr>
        <w:t>(se upošteva v primeru skupne ponudbe)</w:t>
      </w:r>
    </w:p>
    <w:p w14:paraId="045FA8BB" w14:textId="77777777" w:rsidR="0088322D" w:rsidRDefault="0088322D" w:rsidP="0088322D">
      <w:pPr>
        <w:jc w:val="both"/>
        <w:rPr>
          <w:rFonts w:ascii="Arial" w:hAnsi="Arial" w:cs="Arial"/>
        </w:rPr>
      </w:pPr>
      <w:r>
        <w:rPr>
          <w:rFonts w:ascii="Arial" w:hAnsi="Arial" w:cs="Arial"/>
        </w:rPr>
        <w:t>Sestavni del tega okvirnega sporazuma je tudi Pravni akt o skupni izvedbi naročila, sklenjen med člani skupine ponudnikov.</w:t>
      </w:r>
    </w:p>
    <w:p w14:paraId="693BD96E" w14:textId="77777777" w:rsidR="0088322D" w:rsidRDefault="0088322D" w:rsidP="0088322D">
      <w:pPr>
        <w:jc w:val="both"/>
        <w:rPr>
          <w:rFonts w:ascii="Arial" w:hAnsi="Arial" w:cs="Arial"/>
        </w:rPr>
      </w:pPr>
      <w:r>
        <w:rPr>
          <w:rFonts w:ascii="Arial" w:hAnsi="Arial" w:cs="Arial"/>
        </w:rPr>
        <w:t>Izvajalec bo predmet okvirnega sporazuma opravljal z _________ člani in sicer:</w:t>
      </w:r>
    </w:p>
    <w:p w14:paraId="065EA3BE" w14:textId="77777777" w:rsidR="0088322D" w:rsidRDefault="0088322D" w:rsidP="0088322D">
      <w:pPr>
        <w:jc w:val="both"/>
        <w:rPr>
          <w:rFonts w:ascii="Arial" w:hAnsi="Arial" w:cs="Arial"/>
        </w:rPr>
      </w:pPr>
      <w:r>
        <w:rPr>
          <w:rFonts w:ascii="Arial" w:hAnsi="Arial" w:cs="Arial"/>
        </w:rPr>
        <w:t>1.</w:t>
      </w:r>
      <w:r>
        <w:rPr>
          <w:rFonts w:ascii="Arial" w:hAnsi="Arial" w:cs="Arial"/>
        </w:rPr>
        <w:tab/>
        <w:t>______________________________________; matična številka: ___________________, davčna številka: SI___________, transakcijski račun: ________________________________________, odprt pri ________________.</w:t>
      </w:r>
    </w:p>
    <w:p w14:paraId="114A96C9" w14:textId="77777777" w:rsidR="0088322D" w:rsidRDefault="0088322D" w:rsidP="0088322D">
      <w:pPr>
        <w:jc w:val="both"/>
        <w:rPr>
          <w:rFonts w:ascii="Arial" w:hAnsi="Arial" w:cs="Arial"/>
        </w:rPr>
      </w:pPr>
      <w:r>
        <w:rPr>
          <w:rFonts w:ascii="Arial" w:hAnsi="Arial" w:cs="Arial"/>
        </w:rPr>
        <w:t>Storitve, ki jih bo opravljal član skupine: ____________________________________ v vrednosti ___________________€ brez DDV za ves čas trajanja tega okvirnega sporazuma.</w:t>
      </w:r>
    </w:p>
    <w:p w14:paraId="75876A1E" w14:textId="77777777" w:rsidR="0088322D" w:rsidRDefault="0088322D" w:rsidP="0088322D">
      <w:pPr>
        <w:jc w:val="both"/>
        <w:rPr>
          <w:rFonts w:ascii="Arial" w:hAnsi="Arial" w:cs="Arial"/>
        </w:rPr>
      </w:pPr>
    </w:p>
    <w:p w14:paraId="5F52FA32" w14:textId="77777777" w:rsidR="0088322D" w:rsidRDefault="0088322D" w:rsidP="0088322D">
      <w:pPr>
        <w:jc w:val="both"/>
        <w:rPr>
          <w:rFonts w:ascii="Arial" w:hAnsi="Arial" w:cs="Arial"/>
        </w:rPr>
      </w:pPr>
      <w:r>
        <w:rPr>
          <w:rFonts w:ascii="Arial" w:hAnsi="Arial" w:cs="Arial"/>
        </w:rPr>
        <w:t>2.</w:t>
      </w:r>
      <w:r>
        <w:rPr>
          <w:rFonts w:ascii="Arial" w:hAnsi="Arial" w:cs="Arial"/>
        </w:rPr>
        <w:tab/>
        <w:t>______________________________________; matična številka: ___________________, davčna številka: SI___________, transakcijski račun: ________________________________________, odprt pri ________________.</w:t>
      </w:r>
    </w:p>
    <w:p w14:paraId="176FD795" w14:textId="77777777" w:rsidR="0088322D" w:rsidRDefault="0088322D" w:rsidP="0088322D">
      <w:pPr>
        <w:jc w:val="both"/>
        <w:rPr>
          <w:rFonts w:ascii="Arial" w:hAnsi="Arial" w:cs="Arial"/>
        </w:rPr>
      </w:pPr>
      <w:r>
        <w:rPr>
          <w:rFonts w:ascii="Arial" w:hAnsi="Arial" w:cs="Arial"/>
        </w:rPr>
        <w:t>Storitve, ki jih bo opravljal član skupine: ____________________________________ v vrednosti ___________________€ brez DDV za ves čas trajanja tega okvirnega sporazuma.</w:t>
      </w:r>
    </w:p>
    <w:p w14:paraId="6B3DEC41" w14:textId="77777777" w:rsidR="0088322D" w:rsidRDefault="0088322D" w:rsidP="00EE5FF6">
      <w:pPr>
        <w:jc w:val="both"/>
        <w:rPr>
          <w:rFonts w:ascii="Arial" w:hAnsi="Arial" w:cs="Arial"/>
        </w:rPr>
      </w:pPr>
    </w:p>
    <w:p w14:paraId="351EF967" w14:textId="77777777" w:rsidR="00EE5FF6" w:rsidRPr="00276896" w:rsidRDefault="00EE5FF6" w:rsidP="00EE5FF6">
      <w:pPr>
        <w:jc w:val="both"/>
        <w:rPr>
          <w:rFonts w:ascii="Arial" w:hAnsi="Arial" w:cs="Arial"/>
        </w:rPr>
      </w:pPr>
    </w:p>
    <w:p w14:paraId="0052C528" w14:textId="5FB3D62A" w:rsidR="00EE5FF6" w:rsidRPr="00EE5FF6" w:rsidRDefault="00EE5FF6" w:rsidP="00CE2B68">
      <w:pPr>
        <w:pStyle w:val="Odstavekseznama"/>
        <w:numPr>
          <w:ilvl w:val="0"/>
          <w:numId w:val="26"/>
        </w:numPr>
        <w:jc w:val="center"/>
        <w:rPr>
          <w:rFonts w:ascii="Arial" w:hAnsi="Arial" w:cs="Arial"/>
          <w:b/>
        </w:rPr>
      </w:pPr>
      <w:r>
        <w:rPr>
          <w:rFonts w:ascii="Arial" w:hAnsi="Arial" w:cs="Arial"/>
          <w:b/>
        </w:rPr>
        <w:t>člen</w:t>
      </w:r>
    </w:p>
    <w:p w14:paraId="02622FC1" w14:textId="77777777" w:rsidR="00EE5FF6" w:rsidRPr="00276896" w:rsidRDefault="00EE5FF6" w:rsidP="00EE5FF6">
      <w:pPr>
        <w:jc w:val="both"/>
        <w:rPr>
          <w:rFonts w:ascii="Arial" w:hAnsi="Arial" w:cs="Arial"/>
        </w:rPr>
      </w:pPr>
      <w:r w:rsidRPr="00276896">
        <w:rPr>
          <w:rFonts w:ascii="Arial" w:hAnsi="Arial" w:cs="Arial"/>
        </w:rPr>
        <w:t xml:space="preserve">Dobavitelj v razmerju do naročnika v celoti odgovarja za dobro izvedbo obveznosti iz pogodbe, ne glede na število podizvajalcev. Obveznosti, ki veljajo za podizvajalce, veljajo tudi za nadaljnje podizvajalce v podizvajalski verigi. </w:t>
      </w:r>
    </w:p>
    <w:p w14:paraId="0BCEB6A4" w14:textId="77777777" w:rsidR="00EE5FF6" w:rsidRPr="00276896" w:rsidRDefault="00EE5FF6" w:rsidP="00EE5FF6">
      <w:pPr>
        <w:jc w:val="both"/>
        <w:rPr>
          <w:rFonts w:ascii="Arial" w:hAnsi="Arial" w:cs="Arial"/>
        </w:rPr>
      </w:pPr>
    </w:p>
    <w:p w14:paraId="144163EC" w14:textId="77777777" w:rsidR="00EE5FF6" w:rsidRPr="00276896" w:rsidRDefault="00EE5FF6" w:rsidP="00EE5FF6">
      <w:pPr>
        <w:jc w:val="both"/>
        <w:rPr>
          <w:rFonts w:ascii="Arial" w:hAnsi="Arial" w:cs="Arial"/>
        </w:rPr>
      </w:pPr>
      <w:r w:rsidRPr="00276896">
        <w:rPr>
          <w:rFonts w:ascii="Arial" w:hAnsi="Arial" w:cs="Arial"/>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2BA30AB9" w14:textId="77777777" w:rsidR="00EE5FF6" w:rsidRPr="00276896" w:rsidRDefault="00EE5FF6" w:rsidP="00EE5FF6">
      <w:pPr>
        <w:jc w:val="both"/>
        <w:rPr>
          <w:rFonts w:ascii="Arial" w:hAnsi="Arial" w:cs="Arial"/>
        </w:rPr>
      </w:pPr>
    </w:p>
    <w:p w14:paraId="28DF1CF5" w14:textId="77777777" w:rsidR="00EE5FF6" w:rsidRDefault="00EE5FF6" w:rsidP="00EE5FF6">
      <w:pPr>
        <w:jc w:val="both"/>
        <w:rPr>
          <w:rFonts w:ascii="Arial" w:hAnsi="Arial" w:cs="Arial"/>
        </w:rPr>
      </w:pPr>
      <w:r w:rsidRPr="00276896">
        <w:rPr>
          <w:rFonts w:ascii="Arial" w:hAnsi="Arial" w:cs="Arial"/>
        </w:rPr>
        <w:t>Če dobavitelj ne ravna v skladu s 94. členom ZJN-3, naročnik lahko Državni revizijski komisiji poda predlog za uvedbo postopka o prekršku iz 2. točke prvega odstavka 112. člena ZJN-3.</w:t>
      </w:r>
    </w:p>
    <w:p w14:paraId="5D7EB936" w14:textId="77777777" w:rsidR="00190CC3" w:rsidRDefault="00190CC3" w:rsidP="00EE5FF6">
      <w:pPr>
        <w:jc w:val="both"/>
        <w:rPr>
          <w:rFonts w:ascii="Arial" w:hAnsi="Arial" w:cs="Arial"/>
        </w:rPr>
      </w:pPr>
    </w:p>
    <w:p w14:paraId="0FE3F685" w14:textId="77777777" w:rsidR="00190CC3" w:rsidRDefault="00190CC3" w:rsidP="00EE5FF6">
      <w:pPr>
        <w:jc w:val="both"/>
        <w:rPr>
          <w:rFonts w:ascii="Arial" w:hAnsi="Arial" w:cs="Arial"/>
        </w:rPr>
      </w:pPr>
    </w:p>
    <w:p w14:paraId="4A502FA9" w14:textId="77777777" w:rsidR="00190CC3" w:rsidRPr="005745A6" w:rsidRDefault="00190CC3" w:rsidP="00CE2B68">
      <w:pPr>
        <w:pStyle w:val="Odstavekseznama"/>
        <w:numPr>
          <w:ilvl w:val="0"/>
          <w:numId w:val="27"/>
        </w:numPr>
        <w:autoSpaceDE w:val="0"/>
        <w:autoSpaceDN w:val="0"/>
        <w:adjustRightInd w:val="0"/>
        <w:jc w:val="both"/>
        <w:rPr>
          <w:rFonts w:ascii="Arial" w:hAnsi="Arial" w:cs="Arial"/>
          <w:b/>
          <w:bCs/>
        </w:rPr>
      </w:pPr>
      <w:r w:rsidRPr="005745A6">
        <w:rPr>
          <w:rFonts w:ascii="Arial" w:hAnsi="Arial" w:cs="Arial"/>
          <w:b/>
          <w:bCs/>
        </w:rPr>
        <w:t xml:space="preserve">NEZMOŽNOST IZPOLNITVE IN POGODBENA KAZEN </w:t>
      </w:r>
    </w:p>
    <w:p w14:paraId="1D04B1C0" w14:textId="61B23E3E" w:rsidR="00190CC3" w:rsidRDefault="00190CC3" w:rsidP="00190CC3">
      <w:pPr>
        <w:pStyle w:val="Odstavekseznama"/>
        <w:ind w:left="1080"/>
        <w:jc w:val="both"/>
        <w:rPr>
          <w:rFonts w:ascii="Arial" w:hAnsi="Arial" w:cs="Arial"/>
        </w:rPr>
      </w:pPr>
    </w:p>
    <w:p w14:paraId="01EB29CF" w14:textId="197230EA" w:rsidR="00190CC3" w:rsidRPr="00190CC3" w:rsidRDefault="00190CC3" w:rsidP="00CE2B68">
      <w:pPr>
        <w:pStyle w:val="Odstavekseznama"/>
        <w:numPr>
          <w:ilvl w:val="0"/>
          <w:numId w:val="26"/>
        </w:numPr>
        <w:autoSpaceDE w:val="0"/>
        <w:autoSpaceDN w:val="0"/>
        <w:adjustRightInd w:val="0"/>
        <w:jc w:val="center"/>
        <w:rPr>
          <w:rFonts w:ascii="Arial" w:hAnsi="Arial" w:cs="Arial"/>
          <w:b/>
          <w:bCs/>
        </w:rPr>
      </w:pPr>
      <w:r w:rsidRPr="00190CC3">
        <w:rPr>
          <w:rFonts w:ascii="Arial" w:hAnsi="Arial" w:cs="Arial"/>
          <w:b/>
          <w:bCs/>
        </w:rPr>
        <w:t>člen</w:t>
      </w:r>
    </w:p>
    <w:p w14:paraId="4BC879E6" w14:textId="75F2D1BB" w:rsidR="00190CC3" w:rsidRPr="00190CC3" w:rsidRDefault="00190CC3" w:rsidP="00190CC3">
      <w:pPr>
        <w:autoSpaceDE w:val="0"/>
        <w:autoSpaceDN w:val="0"/>
        <w:adjustRightInd w:val="0"/>
        <w:jc w:val="both"/>
        <w:rPr>
          <w:rFonts w:ascii="Arial" w:hAnsi="Arial" w:cs="Arial"/>
        </w:rPr>
      </w:pPr>
      <w:r w:rsidRPr="00190CC3">
        <w:rPr>
          <w:rFonts w:ascii="Arial" w:hAnsi="Arial" w:cs="Arial"/>
        </w:rPr>
        <w:t xml:space="preserve">V primeru, da izvajalec ne more zagotoviti izvedbe del v roku, se naročnik in izvajalec dogovorita, da bo naročnik </w:t>
      </w:r>
      <w:r>
        <w:rPr>
          <w:rFonts w:ascii="Arial" w:hAnsi="Arial" w:cs="Arial"/>
        </w:rPr>
        <w:t xml:space="preserve">dela izvedel sam oz. </w:t>
      </w:r>
      <w:r w:rsidRPr="00190CC3">
        <w:rPr>
          <w:rFonts w:ascii="Arial" w:hAnsi="Arial" w:cs="Arial"/>
        </w:rPr>
        <w:t xml:space="preserve">sam priskrbel izvajalca del. V tem primeru izvajalec povrne naročniku nastale stroške, ki bi jih naročnik imel zaradi naročila storitve pri drugem izvajalcu, in sicer razliko v ceni med dobljeno storitvijo v danem trenutku povpraševanja in ceno ponudnika po tem okvirnem sporazumu. Povračilo morebitne škode, ki bi naročniku nastala zaradi navedene situacije, bo naročnik uveljavljal v okviru odškodninske odgovornosti izvajalca. </w:t>
      </w:r>
    </w:p>
    <w:p w14:paraId="64F952C1" w14:textId="77777777" w:rsidR="00190CC3" w:rsidRPr="00190CC3" w:rsidRDefault="00190CC3" w:rsidP="00190CC3">
      <w:pPr>
        <w:autoSpaceDE w:val="0"/>
        <w:autoSpaceDN w:val="0"/>
        <w:adjustRightInd w:val="0"/>
        <w:jc w:val="both"/>
        <w:rPr>
          <w:rFonts w:ascii="Arial" w:hAnsi="Arial" w:cs="Arial"/>
        </w:rPr>
      </w:pPr>
    </w:p>
    <w:p w14:paraId="6F793507" w14:textId="77777777" w:rsidR="00190CC3" w:rsidRDefault="00190CC3" w:rsidP="00190CC3">
      <w:pPr>
        <w:autoSpaceDE w:val="0"/>
        <w:autoSpaceDN w:val="0"/>
        <w:adjustRightInd w:val="0"/>
        <w:jc w:val="both"/>
        <w:rPr>
          <w:rFonts w:ascii="Arial" w:hAnsi="Arial" w:cs="Arial"/>
        </w:rPr>
      </w:pPr>
      <w:r w:rsidRPr="00190CC3">
        <w:rPr>
          <w:rFonts w:ascii="Arial" w:hAnsi="Arial" w:cs="Arial"/>
        </w:rPr>
        <w:t xml:space="preserve">Izvajalec je dolžan v primeru zamude z izpolnitvijo svoje obveznosti, naročniku plačati pogodbeno kazen v višini 5 ‰ (promila) za vsak dan zamude, največ pa 5 % (procentov) skupne ponudbene vrednosti za posamezen sklop, za katerega je oddal ponudbo. Če je škoda, ki jo naročnik utrpi, večja od pogodbene kazni, ima naročnik pravico zahtevati razliko do polne odškodnine. </w:t>
      </w:r>
    </w:p>
    <w:p w14:paraId="5552E510" w14:textId="77777777" w:rsidR="00980A32" w:rsidRDefault="00980A32" w:rsidP="00190CC3">
      <w:pPr>
        <w:autoSpaceDE w:val="0"/>
        <w:autoSpaceDN w:val="0"/>
        <w:adjustRightInd w:val="0"/>
        <w:jc w:val="both"/>
        <w:rPr>
          <w:rFonts w:ascii="Arial" w:hAnsi="Arial" w:cs="Arial"/>
        </w:rPr>
      </w:pPr>
    </w:p>
    <w:p w14:paraId="2563BD58" w14:textId="0D2C213C" w:rsidR="00980A32" w:rsidRDefault="00980A32" w:rsidP="00980A32">
      <w:pPr>
        <w:jc w:val="both"/>
        <w:rPr>
          <w:rFonts w:ascii="Tahoma" w:hAnsi="Tahoma" w:cs="Tahoma"/>
          <w:color w:val="000000"/>
        </w:rPr>
      </w:pPr>
      <w:r>
        <w:rPr>
          <w:rFonts w:ascii="Arial" w:hAnsi="Arial" w:cs="Arial"/>
        </w:rPr>
        <w:t>Izvajalec je dolžan naročniku plačati pogodbeno kazen v višini 5.000,00 EUR, če dela izvaja s podizvajalcem, za katerega naročnik ni odobril nominacije ali ga izvajalec sploh ni nominiral.</w:t>
      </w:r>
    </w:p>
    <w:p w14:paraId="41023364" w14:textId="77777777" w:rsidR="00980A32" w:rsidRPr="00190CC3" w:rsidRDefault="00980A32" w:rsidP="00190CC3">
      <w:pPr>
        <w:autoSpaceDE w:val="0"/>
        <w:autoSpaceDN w:val="0"/>
        <w:adjustRightInd w:val="0"/>
        <w:jc w:val="both"/>
        <w:rPr>
          <w:rFonts w:ascii="Arial" w:hAnsi="Arial" w:cs="Arial"/>
        </w:rPr>
      </w:pPr>
    </w:p>
    <w:p w14:paraId="23FB8657" w14:textId="77777777" w:rsidR="00825FFA" w:rsidRPr="00A273BE" w:rsidRDefault="00825FFA" w:rsidP="00825FFA">
      <w:pPr>
        <w:jc w:val="both"/>
        <w:rPr>
          <w:rFonts w:ascii="Arial" w:hAnsi="Arial" w:cs="Arial"/>
        </w:rPr>
      </w:pPr>
    </w:p>
    <w:p w14:paraId="035D6F95" w14:textId="77777777" w:rsidR="00825FFA" w:rsidRPr="00A273BE" w:rsidRDefault="00825FFA" w:rsidP="00CE2B68">
      <w:pPr>
        <w:pStyle w:val="Odstavekseznama"/>
        <w:numPr>
          <w:ilvl w:val="0"/>
          <w:numId w:val="27"/>
        </w:numPr>
        <w:rPr>
          <w:rFonts w:ascii="Arial" w:hAnsi="Arial" w:cs="Arial"/>
          <w:b/>
          <w:lang w:eastAsia="x-none"/>
        </w:rPr>
      </w:pPr>
      <w:r w:rsidRPr="00A273BE">
        <w:rPr>
          <w:rFonts w:ascii="Arial" w:hAnsi="Arial" w:cs="Arial"/>
          <w:b/>
          <w:lang w:eastAsia="x-none"/>
        </w:rPr>
        <w:t>FINANČNO ZAVAROVANJE</w:t>
      </w:r>
    </w:p>
    <w:p w14:paraId="328E4E8B" w14:textId="77777777" w:rsidR="00825FFA" w:rsidRPr="00A273BE" w:rsidRDefault="00825FFA" w:rsidP="00825FFA">
      <w:pPr>
        <w:pStyle w:val="Brezrazmikov"/>
        <w:jc w:val="center"/>
        <w:rPr>
          <w:rFonts w:ascii="Arial" w:eastAsia="Times New Roman" w:hAnsi="Arial" w:cs="Arial"/>
          <w:b/>
          <w:bCs/>
          <w:color w:val="000000"/>
          <w:sz w:val="22"/>
          <w:lang w:eastAsia="sl-SI"/>
        </w:rPr>
      </w:pPr>
    </w:p>
    <w:p w14:paraId="1867F2CE" w14:textId="03C96AA0" w:rsidR="00825FFA" w:rsidRDefault="005745A6" w:rsidP="00CE2B68">
      <w:pPr>
        <w:pStyle w:val="Odstavekseznama"/>
        <w:numPr>
          <w:ilvl w:val="0"/>
          <w:numId w:val="26"/>
        </w:numPr>
        <w:contextualSpacing/>
        <w:jc w:val="center"/>
        <w:rPr>
          <w:rFonts w:ascii="Arial" w:hAnsi="Arial" w:cs="Arial"/>
          <w:b/>
        </w:rPr>
      </w:pPr>
      <w:r>
        <w:rPr>
          <w:rFonts w:ascii="Arial" w:hAnsi="Arial" w:cs="Arial"/>
          <w:b/>
        </w:rPr>
        <w:t>č</w:t>
      </w:r>
      <w:r w:rsidR="00825FFA" w:rsidRPr="00A273BE">
        <w:rPr>
          <w:rFonts w:ascii="Arial" w:hAnsi="Arial" w:cs="Arial"/>
          <w:b/>
        </w:rPr>
        <w:t>len</w:t>
      </w:r>
    </w:p>
    <w:p w14:paraId="66DA872D" w14:textId="3ADC5DDC" w:rsidR="00825FFA" w:rsidRPr="00A273BE" w:rsidRDefault="00825FFA" w:rsidP="00825FFA">
      <w:pPr>
        <w:jc w:val="both"/>
        <w:rPr>
          <w:rFonts w:ascii="Arial" w:hAnsi="Arial" w:cs="Arial"/>
        </w:rPr>
      </w:pPr>
      <w:r w:rsidRPr="00A273BE">
        <w:rPr>
          <w:rFonts w:ascii="Arial" w:hAnsi="Arial" w:cs="Arial"/>
        </w:rPr>
        <w:t>Izvajalec se zaveže, da bo ob sklenitvi okvirnega sporazuma naročniku predložil podpisano in žigosano bian</w:t>
      </w:r>
      <w:r>
        <w:rPr>
          <w:rFonts w:ascii="Arial" w:hAnsi="Arial" w:cs="Arial"/>
        </w:rPr>
        <w:t>k</w:t>
      </w:r>
      <w:r w:rsidRPr="00A273BE">
        <w:rPr>
          <w:rFonts w:ascii="Arial" w:hAnsi="Arial" w:cs="Arial"/>
        </w:rPr>
        <w:t>o menico z izpolnjeno, podpisano in žigosano menično izjavo za zavarovanje dobre izvedbe obveznosti iz okvirnega sporazuma (v nadaljevanju: finančno zavarovanje dobre izvedbe obveznosti iz okvirnega sporazuma), v višini deset odstotkov (10 %) vrednosti okvirnega sporazuma</w:t>
      </w:r>
      <w:r w:rsidR="0096662A">
        <w:rPr>
          <w:rFonts w:ascii="Arial" w:hAnsi="Arial" w:cs="Arial"/>
        </w:rPr>
        <w:t xml:space="preserve"> </w:t>
      </w:r>
      <w:r w:rsidRPr="00A273BE">
        <w:rPr>
          <w:rFonts w:ascii="Arial" w:hAnsi="Arial" w:cs="Arial"/>
        </w:rPr>
        <w:t xml:space="preserve">z DDV, z dobo veljavnosti še trideset (30) dni po poteku veljavnosti okvirnega sporazuma. </w:t>
      </w:r>
    </w:p>
    <w:p w14:paraId="6880A7FB" w14:textId="77777777" w:rsidR="00825FFA" w:rsidRPr="00A273BE" w:rsidRDefault="00825FFA" w:rsidP="00825FFA">
      <w:pPr>
        <w:jc w:val="both"/>
        <w:rPr>
          <w:rFonts w:ascii="Arial" w:hAnsi="Arial" w:cs="Arial"/>
        </w:rPr>
      </w:pPr>
    </w:p>
    <w:p w14:paraId="2AB931D6" w14:textId="77777777" w:rsidR="00825FFA" w:rsidRDefault="00825FFA" w:rsidP="00825FFA">
      <w:pPr>
        <w:jc w:val="both"/>
        <w:rPr>
          <w:rFonts w:ascii="Arial" w:hAnsi="Arial" w:cs="Arial"/>
        </w:rPr>
      </w:pPr>
      <w:r w:rsidRPr="00A273BE">
        <w:rPr>
          <w:rFonts w:ascii="Arial" w:hAnsi="Arial" w:cs="Arial"/>
        </w:rPr>
        <w:t xml:space="preserve">Predložitev finančnega zavarovanja dobre izvedbe obveznosti iz okvirnega sporazuma je pogoj za veljavnost okvirnega sporazuma in v kolikor le-tega izvajalec naročniku, tudi po naknadnem pozivu, ne predloži najkasneje v osmih (8) dneh po sklenitvi okvirnega sporazuma, v navedeni višini in veljavnosti, se šteje, da ta okvirni sporazum ni bil nikoli sklenjen. </w:t>
      </w:r>
    </w:p>
    <w:p w14:paraId="13DF67F7" w14:textId="77777777" w:rsidR="005745A6" w:rsidRPr="0088322D" w:rsidRDefault="005745A6" w:rsidP="00825FFA">
      <w:pPr>
        <w:jc w:val="both"/>
        <w:rPr>
          <w:rFonts w:ascii="Arial" w:hAnsi="Arial" w:cs="Arial"/>
          <w:b/>
          <w:bCs/>
          <w:color w:val="808080" w:themeColor="background1" w:themeShade="80"/>
        </w:rPr>
      </w:pPr>
    </w:p>
    <w:p w14:paraId="5D0BE8A0" w14:textId="77777777" w:rsidR="005745A6" w:rsidRPr="00CE2B68" w:rsidRDefault="005745A6" w:rsidP="005745A6">
      <w:pPr>
        <w:jc w:val="both"/>
        <w:rPr>
          <w:rFonts w:ascii="Arial" w:hAnsi="Arial" w:cs="Arial"/>
        </w:rPr>
      </w:pPr>
      <w:r w:rsidRPr="00CE2B68">
        <w:rPr>
          <w:rFonts w:ascii="Arial" w:hAnsi="Arial" w:cs="Arial"/>
        </w:rPr>
        <w:t xml:space="preserve">Izvajalec je dolžan najkasneje ob podpisu okvirnega sporazuma, kot pogoj za veljavnost, naročniku izročiti kopijo veljavne zavarovalne police za odgovornost za škodo, ki bi jo z nerednim in nevestnim opravljanjem storitev po tej pogodbi povzročil sam ali pri njem zaposlene osebe ali pogodbeni podizvajalcu naročniku ali tretjim osebam. </w:t>
      </w:r>
    </w:p>
    <w:p w14:paraId="2CE82A80" w14:textId="77777777" w:rsidR="005745A6" w:rsidRPr="00CE2B68" w:rsidRDefault="005745A6" w:rsidP="005745A6">
      <w:pPr>
        <w:jc w:val="both"/>
        <w:rPr>
          <w:rFonts w:ascii="Arial" w:hAnsi="Arial" w:cs="Arial"/>
        </w:rPr>
      </w:pPr>
    </w:p>
    <w:p w14:paraId="61B34B50" w14:textId="4AC768A0" w:rsidR="005745A6" w:rsidRPr="00CE2B68" w:rsidRDefault="005745A6" w:rsidP="005745A6">
      <w:pPr>
        <w:jc w:val="both"/>
        <w:rPr>
          <w:rFonts w:ascii="Arial" w:hAnsi="Arial" w:cs="Arial"/>
        </w:rPr>
      </w:pPr>
      <w:r w:rsidRPr="00CE2B68">
        <w:rPr>
          <w:rFonts w:ascii="Arial" w:hAnsi="Arial" w:cs="Arial"/>
        </w:rPr>
        <w:t xml:space="preserve">V času trajanja tega okvirnega sporazuma mora izvajalec naročniku posredovati kopijo veljavne zavarovalne police, če veljavnost </w:t>
      </w:r>
      <w:r w:rsidR="0096662A">
        <w:rPr>
          <w:rFonts w:ascii="Arial" w:hAnsi="Arial" w:cs="Arial"/>
        </w:rPr>
        <w:t xml:space="preserve">predhodno predložene </w:t>
      </w:r>
      <w:r w:rsidRPr="00CE2B68">
        <w:rPr>
          <w:rFonts w:ascii="Arial" w:hAnsi="Arial" w:cs="Arial"/>
        </w:rPr>
        <w:t xml:space="preserve">poteče. Izvajalec je dolžan takoj obvestiti naročnika, če bi bila na podlagi odgovornosti za škodo iz prvega odstavka tega člena izplačana kakršnakoli zavarovalna vsota. Opustitev dolžnosti izvajalca v zvezi z zavarovanjem za odgovornost za škodo iz tega člena se šteje za bistveno kršitev tega okvirnega sporazuma. </w:t>
      </w:r>
    </w:p>
    <w:p w14:paraId="1DB99691" w14:textId="77777777" w:rsidR="00825FFA" w:rsidRPr="00A273BE" w:rsidRDefault="00825FFA" w:rsidP="00825FFA">
      <w:pPr>
        <w:jc w:val="both"/>
        <w:rPr>
          <w:rFonts w:ascii="Arial" w:hAnsi="Arial" w:cs="Arial"/>
        </w:rPr>
      </w:pPr>
    </w:p>
    <w:p w14:paraId="73D1F883"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937B080" w14:textId="77777777" w:rsidR="00825FFA" w:rsidRPr="00A273BE" w:rsidRDefault="00825FFA" w:rsidP="00825FFA">
      <w:pPr>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487B0287" w14:textId="77777777" w:rsidR="00825FFA" w:rsidRPr="00A273BE" w:rsidRDefault="00825FFA" w:rsidP="00825FFA">
      <w:pPr>
        <w:jc w:val="both"/>
        <w:rPr>
          <w:rFonts w:ascii="Arial" w:hAnsi="Arial" w:cs="Arial"/>
        </w:rPr>
      </w:pPr>
    </w:p>
    <w:p w14:paraId="321CE1B1" w14:textId="77777777" w:rsidR="00825FFA" w:rsidRDefault="00825FFA" w:rsidP="00825FFA">
      <w:pPr>
        <w:jc w:val="both"/>
        <w:rPr>
          <w:rFonts w:ascii="Arial" w:hAnsi="Arial" w:cs="Arial"/>
        </w:rPr>
      </w:pPr>
      <w:r w:rsidRPr="00A273BE">
        <w:rPr>
          <w:rFonts w:ascii="Arial" w:hAnsi="Arial" w:cs="Arial"/>
        </w:rPr>
        <w:lastRenderedPageBreak/>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7E658B78" w14:textId="77777777" w:rsidR="00190CC3" w:rsidRPr="00190CC3" w:rsidRDefault="00190CC3" w:rsidP="00190CC3">
      <w:pPr>
        <w:jc w:val="both"/>
        <w:rPr>
          <w:rFonts w:ascii="Arial" w:hAnsi="Arial" w:cs="Arial"/>
        </w:rPr>
      </w:pPr>
    </w:p>
    <w:p w14:paraId="190B0551" w14:textId="77777777" w:rsidR="00825FFA" w:rsidRPr="00A273BE" w:rsidRDefault="00825FFA" w:rsidP="00825FFA">
      <w:pPr>
        <w:jc w:val="both"/>
        <w:rPr>
          <w:rFonts w:ascii="Arial" w:hAnsi="Arial" w:cs="Arial"/>
        </w:rPr>
      </w:pPr>
    </w:p>
    <w:p w14:paraId="65D50DBF" w14:textId="77777777" w:rsidR="00825FFA" w:rsidRPr="00A273BE" w:rsidRDefault="00825FFA" w:rsidP="00CE2B68">
      <w:pPr>
        <w:pStyle w:val="Odstavekseznama"/>
        <w:numPr>
          <w:ilvl w:val="0"/>
          <w:numId w:val="27"/>
        </w:numPr>
        <w:rPr>
          <w:rFonts w:ascii="Arial" w:hAnsi="Arial" w:cs="Arial"/>
          <w:b/>
          <w:bCs/>
          <w:color w:val="000000"/>
        </w:rPr>
      </w:pPr>
      <w:r w:rsidRPr="00A273BE">
        <w:rPr>
          <w:rFonts w:ascii="Arial" w:hAnsi="Arial" w:cs="Arial"/>
          <w:b/>
          <w:bCs/>
          <w:color w:val="000000"/>
        </w:rPr>
        <w:t>ODSTOP OD OKVIRNEGA SPORAZUMA IN ODPOVED OKVIRNEGA SPORAZUMA</w:t>
      </w:r>
    </w:p>
    <w:p w14:paraId="397D4316" w14:textId="77777777" w:rsidR="00825FFA" w:rsidRPr="00A273BE" w:rsidRDefault="00825FFA" w:rsidP="00825FFA">
      <w:pPr>
        <w:rPr>
          <w:rFonts w:ascii="Arial" w:hAnsi="Arial" w:cs="Arial"/>
        </w:rPr>
      </w:pPr>
    </w:p>
    <w:p w14:paraId="15836FA6"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7B355E2" w14:textId="77777777" w:rsidR="00980A32" w:rsidRDefault="00980A32" w:rsidP="00980A32">
      <w:pPr>
        <w:widowControl w:val="0"/>
        <w:tabs>
          <w:tab w:val="center" w:pos="4536"/>
          <w:tab w:val="right" w:pos="9072"/>
        </w:tabs>
        <w:ind w:right="-1"/>
        <w:jc w:val="both"/>
        <w:rPr>
          <w:rFonts w:ascii="Arial" w:hAnsi="Arial" w:cs="Arial"/>
        </w:rPr>
      </w:pPr>
      <w:r>
        <w:rPr>
          <w:rFonts w:ascii="Arial" w:hAnsi="Arial" w:cs="Arial"/>
        </w:rPr>
        <w:t>Naročnik sme odstopiti od okvirnega sporazuma, če:</w:t>
      </w:r>
    </w:p>
    <w:p w14:paraId="0A1E43CD" w14:textId="35EC48AC" w:rsidR="00980A32" w:rsidRDefault="00980A32" w:rsidP="00CE2B68">
      <w:pPr>
        <w:widowControl w:val="0"/>
        <w:numPr>
          <w:ilvl w:val="0"/>
          <w:numId w:val="35"/>
        </w:numPr>
        <w:tabs>
          <w:tab w:val="center" w:pos="4536"/>
          <w:tab w:val="right" w:pos="9072"/>
        </w:tabs>
        <w:autoSpaceDN w:val="0"/>
        <w:spacing w:line="256" w:lineRule="auto"/>
        <w:ind w:right="-1"/>
        <w:jc w:val="both"/>
        <w:rPr>
          <w:rFonts w:ascii="Arial" w:hAnsi="Arial" w:cs="Arial"/>
        </w:rPr>
      </w:pPr>
      <w:r>
        <w:rPr>
          <w:rFonts w:ascii="Arial" w:hAnsi="Arial" w:cs="Arial"/>
        </w:rPr>
        <w:t>izvedena dela ne ustrezajo določilom okvirnega sporazuma in pogojem iz dokumentacije ali posameznega naročila;</w:t>
      </w:r>
    </w:p>
    <w:p w14:paraId="461BB7AC" w14:textId="7E73B806" w:rsidR="00980A32" w:rsidRDefault="00980A32" w:rsidP="00CE2B68">
      <w:pPr>
        <w:widowControl w:val="0"/>
        <w:numPr>
          <w:ilvl w:val="0"/>
          <w:numId w:val="35"/>
        </w:numPr>
        <w:tabs>
          <w:tab w:val="center" w:pos="4536"/>
          <w:tab w:val="right" w:pos="9072"/>
        </w:tabs>
        <w:autoSpaceDN w:val="0"/>
        <w:spacing w:line="256" w:lineRule="auto"/>
        <w:ind w:right="-1"/>
        <w:jc w:val="both"/>
        <w:rPr>
          <w:rFonts w:ascii="Arial" w:hAnsi="Arial" w:cs="Arial"/>
        </w:rPr>
      </w:pPr>
      <w:r>
        <w:rPr>
          <w:rFonts w:ascii="Arial" w:hAnsi="Arial" w:cs="Arial"/>
        </w:rPr>
        <w:t>izvajalec ne upošteva reklamacij glede kakovosti opravljenih del;</w:t>
      </w:r>
    </w:p>
    <w:p w14:paraId="3062196A" w14:textId="72B8B9FD"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izvedba del ne ustreza dogovorjeni vrsti in kakovosti;</w:t>
      </w:r>
    </w:p>
    <w:p w14:paraId="3E75C416" w14:textId="15052E19" w:rsidR="00980A32" w:rsidRDefault="00980A32" w:rsidP="00CE2B68">
      <w:pPr>
        <w:widowControl w:val="0"/>
        <w:numPr>
          <w:ilvl w:val="0"/>
          <w:numId w:val="35"/>
        </w:numPr>
        <w:autoSpaceDN w:val="0"/>
        <w:spacing w:line="256" w:lineRule="auto"/>
        <w:ind w:left="714" w:hanging="357"/>
        <w:jc w:val="both"/>
        <w:rPr>
          <w:rFonts w:ascii="Arial" w:hAnsi="Arial" w:cs="Arial"/>
        </w:rPr>
      </w:pPr>
      <w:r>
        <w:rPr>
          <w:rFonts w:ascii="Arial" w:hAnsi="Arial" w:cs="Arial"/>
        </w:rPr>
        <w:t>izvajalec dvakrat v enem letu ne začne z izvedbo del v dogovorjenem roku;</w:t>
      </w:r>
    </w:p>
    <w:p w14:paraId="46F04BE5"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preneha poslovati ali mu je prepovedano opravljanje dejavnosti na osnovi sodne ali druge prisilne odločbe;</w:t>
      </w:r>
    </w:p>
    <w:p w14:paraId="0B9C6A1C"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so zoper izvajalca uvedeni postopki njegovega prenehanja;</w:t>
      </w:r>
    </w:p>
    <w:p w14:paraId="0A9F6674"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izvajalec ne priglasi vseh podizvajalcev ali izvaja dela z nepriglašenim podizvajalcem ali podizvajalcem, ki ga je naročnik zavrnil;</w:t>
      </w:r>
    </w:p>
    <w:p w14:paraId="6DBD063F" w14:textId="0C9EBFC0" w:rsidR="00CE2B68" w:rsidRPr="00A273BE" w:rsidRDefault="00CE2B68" w:rsidP="00CE2B68">
      <w:pPr>
        <w:pStyle w:val="Odstavekseznama"/>
        <w:numPr>
          <w:ilvl w:val="0"/>
          <w:numId w:val="35"/>
        </w:numPr>
        <w:contextualSpacing/>
        <w:jc w:val="both"/>
        <w:rPr>
          <w:rFonts w:ascii="Arial" w:hAnsi="Arial" w:cs="Arial"/>
        </w:rPr>
      </w:pPr>
      <w:r w:rsidRPr="00A273BE">
        <w:rPr>
          <w:rFonts w:ascii="Arial" w:hAnsi="Arial" w:cs="Arial"/>
        </w:rPr>
        <w:t xml:space="preserve">ne izpolnjuje </w:t>
      </w:r>
      <w:r>
        <w:rPr>
          <w:rFonts w:ascii="Arial" w:hAnsi="Arial" w:cs="Arial"/>
        </w:rPr>
        <w:t xml:space="preserve">več </w:t>
      </w:r>
      <w:r w:rsidRPr="00A273BE">
        <w:rPr>
          <w:rFonts w:ascii="Arial" w:hAnsi="Arial" w:cs="Arial"/>
        </w:rPr>
        <w:t xml:space="preserve">tehničnih in kadrovskih pogojev, ki so bili </w:t>
      </w:r>
      <w:r>
        <w:rPr>
          <w:rFonts w:ascii="Arial" w:hAnsi="Arial" w:cs="Arial"/>
        </w:rPr>
        <w:t xml:space="preserve">zahtevani </w:t>
      </w:r>
      <w:r w:rsidRPr="00A273BE">
        <w:rPr>
          <w:rFonts w:ascii="Arial" w:hAnsi="Arial" w:cs="Arial"/>
        </w:rPr>
        <w:t>za sklenitev okvirnega sporazuma,</w:t>
      </w:r>
    </w:p>
    <w:p w14:paraId="202A1F0C"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izvajalec povzroča škodo občanom na njihovi lastnini in se ta kljub opozorilom ponavlja (na primer: poškodovanje ograj, živih mej, fasade…).</w:t>
      </w:r>
    </w:p>
    <w:p w14:paraId="20AB049D" w14:textId="77777777" w:rsidR="00825FFA" w:rsidRPr="00A273BE" w:rsidRDefault="00825FFA" w:rsidP="00825FFA">
      <w:pPr>
        <w:jc w:val="both"/>
        <w:rPr>
          <w:rFonts w:ascii="Arial" w:hAnsi="Arial" w:cs="Arial"/>
        </w:rPr>
      </w:pPr>
    </w:p>
    <w:p w14:paraId="37303AA0" w14:textId="77777777" w:rsidR="00835691" w:rsidRDefault="00835691" w:rsidP="00835691">
      <w:pPr>
        <w:widowControl w:val="0"/>
        <w:tabs>
          <w:tab w:val="center" w:pos="4536"/>
          <w:tab w:val="right" w:pos="9072"/>
        </w:tabs>
        <w:ind w:right="-1"/>
        <w:jc w:val="both"/>
        <w:rPr>
          <w:rFonts w:ascii="Arial" w:hAnsi="Arial" w:cs="Arial"/>
        </w:rPr>
      </w:pPr>
      <w:r>
        <w:rPr>
          <w:rFonts w:ascii="Arial" w:hAnsi="Arial" w:cs="Arial"/>
        </w:rPr>
        <w:t>Izvajalec sme odstopiti od okvirnega sporazuma, če:</w:t>
      </w:r>
    </w:p>
    <w:p w14:paraId="5045E870" w14:textId="77777777" w:rsidR="00835691" w:rsidRDefault="00835691"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pride v situacijo, zaradi katere iz objektivnih razlogov ne more izvesti del/storitev;</w:t>
      </w:r>
    </w:p>
    <w:p w14:paraId="24F2E223" w14:textId="77777777" w:rsidR="00835691" w:rsidRDefault="00835691"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naročnik ne izpolnjuje svojih obveznosti po tem sporazumu, ki se nanašajo na plačilo izvedenih storitev.</w:t>
      </w:r>
    </w:p>
    <w:p w14:paraId="0D6A31AA" w14:textId="77777777" w:rsidR="005745A6" w:rsidRPr="00A273BE" w:rsidRDefault="005745A6" w:rsidP="00825FFA">
      <w:pPr>
        <w:jc w:val="both"/>
        <w:rPr>
          <w:rFonts w:ascii="Arial" w:hAnsi="Arial" w:cs="Arial"/>
        </w:rPr>
      </w:pPr>
    </w:p>
    <w:p w14:paraId="0FE91596" w14:textId="6C5697BB" w:rsidR="00CE2B68" w:rsidRPr="00CE2B68" w:rsidRDefault="00CE2B68" w:rsidP="00CE2B68">
      <w:pPr>
        <w:pStyle w:val="Odstavekseznama"/>
        <w:numPr>
          <w:ilvl w:val="0"/>
          <w:numId w:val="26"/>
        </w:numPr>
        <w:tabs>
          <w:tab w:val="left" w:pos="567"/>
          <w:tab w:val="left" w:pos="4253"/>
          <w:tab w:val="left" w:pos="5529"/>
          <w:tab w:val="right" w:pos="8505"/>
        </w:tabs>
        <w:jc w:val="center"/>
        <w:rPr>
          <w:rFonts w:ascii="Arial" w:hAnsi="Arial" w:cs="Arial"/>
          <w:b/>
        </w:rPr>
      </w:pPr>
      <w:r w:rsidRPr="00CE2B68">
        <w:rPr>
          <w:rFonts w:ascii="Arial" w:hAnsi="Arial" w:cs="Arial"/>
          <w:b/>
        </w:rPr>
        <w:t>člen</w:t>
      </w:r>
    </w:p>
    <w:p w14:paraId="085D521E" w14:textId="7029D54E" w:rsidR="00CE2B68" w:rsidRPr="00CE2B68" w:rsidRDefault="00CE2B68" w:rsidP="00CE2B68">
      <w:pPr>
        <w:tabs>
          <w:tab w:val="left" w:pos="567"/>
          <w:tab w:val="left" w:pos="4253"/>
          <w:tab w:val="left" w:pos="5529"/>
          <w:tab w:val="right" w:pos="8505"/>
        </w:tabs>
        <w:jc w:val="both"/>
        <w:rPr>
          <w:rFonts w:ascii="Arial" w:hAnsi="Arial" w:cs="Arial"/>
          <w:bCs/>
        </w:rPr>
      </w:pPr>
      <w:r w:rsidRPr="00CE2B68">
        <w:rPr>
          <w:rFonts w:ascii="Arial" w:hAnsi="Arial" w:cs="Arial"/>
          <w:bCs/>
        </w:rPr>
        <w:t>Odstop od okvirnega sporazuma se izvede v pisni obliki, z navedbo razloga ali razlogov, zaradi katerih se od okvirnega sporazuma odstopa.</w:t>
      </w:r>
    </w:p>
    <w:p w14:paraId="7F241074" w14:textId="77777777" w:rsidR="00CE2B68" w:rsidRDefault="00CE2B68" w:rsidP="00CE2B68">
      <w:pPr>
        <w:tabs>
          <w:tab w:val="left" w:pos="567"/>
          <w:tab w:val="left" w:pos="4253"/>
          <w:tab w:val="left" w:pos="5529"/>
          <w:tab w:val="right" w:pos="8505"/>
        </w:tabs>
        <w:jc w:val="both"/>
        <w:rPr>
          <w:rFonts w:ascii="Arial" w:hAnsi="Arial" w:cs="Arial"/>
          <w:bCs/>
        </w:rPr>
      </w:pPr>
    </w:p>
    <w:p w14:paraId="25981DE4" w14:textId="77777777" w:rsidR="00CE2B68" w:rsidRDefault="00CE2B68" w:rsidP="00CE2B68">
      <w:pPr>
        <w:tabs>
          <w:tab w:val="left" w:pos="567"/>
          <w:tab w:val="left" w:pos="4253"/>
          <w:tab w:val="left" w:pos="5529"/>
          <w:tab w:val="right" w:pos="8505"/>
        </w:tabs>
        <w:jc w:val="both"/>
        <w:rPr>
          <w:rFonts w:ascii="Arial" w:hAnsi="Arial" w:cs="Arial"/>
          <w:bCs/>
        </w:rPr>
      </w:pPr>
      <w:r>
        <w:rPr>
          <w:rFonts w:ascii="Arial" w:hAnsi="Arial" w:cs="Arial"/>
          <w:bCs/>
        </w:rPr>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57BF6F18" w14:textId="77777777" w:rsidR="00CE2B68" w:rsidRDefault="00CE2B68" w:rsidP="00CE2B68">
      <w:pPr>
        <w:tabs>
          <w:tab w:val="left" w:pos="567"/>
          <w:tab w:val="left" w:pos="4253"/>
          <w:tab w:val="left" w:pos="5529"/>
          <w:tab w:val="right" w:pos="8505"/>
        </w:tabs>
        <w:jc w:val="both"/>
        <w:rPr>
          <w:rFonts w:ascii="Arial" w:hAnsi="Arial" w:cs="Arial"/>
          <w:bCs/>
        </w:rPr>
      </w:pPr>
    </w:p>
    <w:p w14:paraId="6615DF8E" w14:textId="77777777" w:rsidR="00CE2B68" w:rsidRDefault="00CE2B68" w:rsidP="00CE2B68">
      <w:pPr>
        <w:ind w:right="7"/>
        <w:jc w:val="both"/>
        <w:rPr>
          <w:rFonts w:ascii="Arial" w:eastAsia="Calibri" w:hAnsi="Arial" w:cs="Arial"/>
          <w:color w:val="000000"/>
        </w:rPr>
      </w:pPr>
      <w:r>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702E43BE" w14:textId="77777777" w:rsidR="00CE2B68" w:rsidRDefault="00CE2B68" w:rsidP="00CE2B68">
      <w:pPr>
        <w:ind w:right="7"/>
        <w:jc w:val="both"/>
        <w:rPr>
          <w:rFonts w:ascii="Arial" w:hAnsi="Arial" w:cs="Arial"/>
        </w:rPr>
      </w:pPr>
    </w:p>
    <w:p w14:paraId="39E9C536" w14:textId="77777777" w:rsidR="00CE2B68" w:rsidRDefault="00CE2B68" w:rsidP="00CE2B68">
      <w:pPr>
        <w:ind w:right="7"/>
        <w:jc w:val="both"/>
        <w:rPr>
          <w:rFonts w:ascii="Arial" w:hAnsi="Arial" w:cs="Arial"/>
        </w:rPr>
      </w:pPr>
      <w:r>
        <w:rPr>
          <w:rFonts w:ascii="Arial" w:hAnsi="Arial" w:cs="Arial"/>
        </w:rPr>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583F85C0" w14:textId="77777777" w:rsidR="00CE2B68" w:rsidRDefault="00CE2B68" w:rsidP="00CE2B68">
      <w:pPr>
        <w:ind w:right="7"/>
        <w:jc w:val="both"/>
        <w:rPr>
          <w:rFonts w:ascii="Arial" w:hAnsi="Arial" w:cs="Arial"/>
        </w:rPr>
      </w:pPr>
    </w:p>
    <w:p w14:paraId="17FB0E7D" w14:textId="77777777" w:rsidR="00CE2B68" w:rsidRDefault="00CE2B68" w:rsidP="00CE2B68">
      <w:pPr>
        <w:ind w:right="7"/>
        <w:jc w:val="both"/>
        <w:rPr>
          <w:rFonts w:ascii="Arial" w:hAnsi="Arial" w:cs="Arial"/>
          <w:lang w:val="pl-PL"/>
        </w:rPr>
      </w:pPr>
      <w:r>
        <w:rPr>
          <w:rFonts w:ascii="Arial" w:hAnsi="Arial" w:cs="Arial"/>
        </w:rPr>
        <w:t>Stranka, ki je od okvirnega sporazuma odstopila neupravičeno, mora drugi stranki povrniti škodo, skladno s pravili splošnega obligacijskega prava.</w:t>
      </w:r>
    </w:p>
    <w:p w14:paraId="302DF5D6" w14:textId="77777777" w:rsidR="00CE2B68" w:rsidRDefault="00CE2B68" w:rsidP="00825FFA">
      <w:pPr>
        <w:rPr>
          <w:rFonts w:ascii="Arial" w:hAnsi="Arial" w:cs="Arial"/>
        </w:rPr>
      </w:pPr>
    </w:p>
    <w:p w14:paraId="092DF209" w14:textId="77777777" w:rsidR="00CE2B68" w:rsidRPr="00A273BE" w:rsidRDefault="00CE2B68" w:rsidP="00825FFA">
      <w:pPr>
        <w:rPr>
          <w:rFonts w:ascii="Arial" w:hAnsi="Arial" w:cs="Arial"/>
        </w:rPr>
      </w:pPr>
    </w:p>
    <w:p w14:paraId="5A75164F" w14:textId="77777777"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POSLOVNA SKRIVNOST</w:t>
      </w:r>
    </w:p>
    <w:p w14:paraId="58E5BEF2" w14:textId="77777777" w:rsidR="00825FFA" w:rsidRPr="00A273BE" w:rsidRDefault="00825FFA" w:rsidP="00825FFA">
      <w:pPr>
        <w:jc w:val="center"/>
        <w:rPr>
          <w:rFonts w:ascii="Arial" w:hAnsi="Arial" w:cs="Arial"/>
          <w:b/>
          <w:bCs/>
        </w:rPr>
      </w:pPr>
    </w:p>
    <w:p w14:paraId="00DB397D"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61919A79" w14:textId="623E0537" w:rsidR="00427AB7" w:rsidRPr="00427AB7" w:rsidRDefault="00427AB7" w:rsidP="00427AB7">
      <w:pPr>
        <w:jc w:val="both"/>
        <w:rPr>
          <w:rFonts w:ascii="Arial" w:hAnsi="Arial" w:cs="Arial"/>
        </w:rPr>
      </w:pPr>
      <w:r>
        <w:rPr>
          <w:rFonts w:ascii="Arial" w:hAnsi="Arial" w:cs="Arial"/>
        </w:rPr>
        <w:t>Stranki okvirnega sporazuma</w:t>
      </w:r>
      <w:r w:rsidRPr="00427AB7">
        <w:rPr>
          <w:rFonts w:ascii="Arial" w:hAnsi="Arial" w:cs="Arial"/>
        </w:rPr>
        <w:t xml:space="preserve"> se obvezujeta, da bosta varovali kot poslovno skrivnost vse podatke, ki sta jih v skladu z veljavnimi predpisi določili kot poslovno skrivnost, in podatke, za katere je očitno, da bi drugi stranki </w:t>
      </w:r>
      <w:r>
        <w:rPr>
          <w:rFonts w:ascii="Arial" w:hAnsi="Arial" w:cs="Arial"/>
        </w:rPr>
        <w:t xml:space="preserve">okvirnega sporazuma </w:t>
      </w:r>
      <w:r w:rsidRPr="00427AB7">
        <w:rPr>
          <w:rFonts w:ascii="Arial" w:hAnsi="Arial" w:cs="Arial"/>
        </w:rPr>
        <w:t xml:space="preserve">nastala občutna škoda, če bi zanje izvedela nepooblaščena oseba, </w:t>
      </w:r>
      <w:r w:rsidRPr="00427AB7">
        <w:rPr>
          <w:rFonts w:ascii="Arial" w:hAnsi="Arial" w:cs="Arial"/>
        </w:rPr>
        <w:lastRenderedPageBreak/>
        <w:t xml:space="preserve">razen podatkov, ki jih je naročnik dolžan razkriti na podlagi </w:t>
      </w:r>
      <w:bookmarkStart w:id="112" w:name="_Hlk135016879"/>
      <w:r>
        <w:rPr>
          <w:rFonts w:ascii="Arial" w:hAnsi="Arial" w:cs="Arial"/>
        </w:rPr>
        <w:t xml:space="preserve">predpisov, ki urejajo dostop do informacij javnega značaja. </w:t>
      </w:r>
      <w:bookmarkEnd w:id="112"/>
    </w:p>
    <w:p w14:paraId="29E00D91" w14:textId="77777777" w:rsidR="00427AB7" w:rsidRPr="00427AB7" w:rsidRDefault="00427AB7" w:rsidP="00427AB7">
      <w:pPr>
        <w:jc w:val="both"/>
        <w:rPr>
          <w:rFonts w:ascii="Arial" w:hAnsi="Arial" w:cs="Arial"/>
        </w:rPr>
      </w:pPr>
    </w:p>
    <w:p w14:paraId="137545F3" w14:textId="77777777" w:rsidR="00427AB7" w:rsidRPr="00427AB7" w:rsidRDefault="00427AB7" w:rsidP="00427AB7">
      <w:pPr>
        <w:jc w:val="both"/>
        <w:rPr>
          <w:rFonts w:ascii="Arial" w:hAnsi="Arial" w:cs="Arial"/>
          <w:i/>
          <w:iCs/>
        </w:rPr>
      </w:pPr>
      <w:r w:rsidRPr="00427AB7">
        <w:rPr>
          <w:rFonts w:ascii="Arial" w:hAnsi="Arial" w:cs="Arial"/>
        </w:rPr>
        <w:t>Izvajalec ne sme izkoriščati za svojo osebno uporabo ali izdati tretjemu podatkov, s katerimi se seznani pri izvajanju pogodbenih del, in so kot takšni varovani s predpisi o varstvu osebnih podatkov.</w:t>
      </w:r>
    </w:p>
    <w:p w14:paraId="15093FB1" w14:textId="77777777" w:rsidR="00427AB7" w:rsidRPr="00427AB7" w:rsidRDefault="00427AB7" w:rsidP="00427AB7">
      <w:pPr>
        <w:jc w:val="both"/>
        <w:rPr>
          <w:rFonts w:ascii="Arial" w:hAnsi="Arial" w:cs="Arial"/>
          <w:i/>
          <w:iCs/>
        </w:rPr>
      </w:pPr>
    </w:p>
    <w:p w14:paraId="1EDD168F" w14:textId="77777777" w:rsidR="00427AB7" w:rsidRDefault="00427AB7" w:rsidP="00427AB7">
      <w:pPr>
        <w:jc w:val="both"/>
        <w:rPr>
          <w:rFonts w:ascii="Arial" w:hAnsi="Arial" w:cs="Arial"/>
        </w:rPr>
      </w:pPr>
      <w:r w:rsidRPr="00427AB7">
        <w:rPr>
          <w:rFonts w:ascii="Arial" w:hAnsi="Arial" w:cs="Arial"/>
        </w:rPr>
        <w:t>V primeru kršitve določb o varovanju poslovne skrivnosti, sta pogodbeni stranki odškodninsko odgovorni za vso posredno in neposredno škodo skladno s temeljnimi načeli civilnega prava.</w:t>
      </w:r>
    </w:p>
    <w:p w14:paraId="20F318AD" w14:textId="77777777" w:rsidR="005745A6" w:rsidRPr="00427AB7" w:rsidRDefault="005745A6" w:rsidP="00427AB7">
      <w:pPr>
        <w:jc w:val="both"/>
        <w:rPr>
          <w:rFonts w:ascii="Arial" w:hAnsi="Arial" w:cs="Arial"/>
          <w:i/>
          <w:iCs/>
        </w:rPr>
      </w:pPr>
    </w:p>
    <w:p w14:paraId="290C10B4" w14:textId="77777777" w:rsidR="00825FFA" w:rsidRPr="00A273BE" w:rsidRDefault="00825FFA" w:rsidP="00825FFA">
      <w:pPr>
        <w:rPr>
          <w:rFonts w:ascii="Arial" w:hAnsi="Arial" w:cs="Arial"/>
        </w:rPr>
      </w:pPr>
    </w:p>
    <w:p w14:paraId="7330AB3A" w14:textId="77777777" w:rsidR="00825FFA" w:rsidRPr="00A273BE" w:rsidRDefault="00825FFA" w:rsidP="00CE2B68">
      <w:pPr>
        <w:pStyle w:val="Odstavekseznama"/>
        <w:numPr>
          <w:ilvl w:val="0"/>
          <w:numId w:val="27"/>
        </w:numPr>
        <w:rPr>
          <w:rFonts w:ascii="Arial" w:hAnsi="Arial" w:cs="Arial"/>
          <w:b/>
          <w:bCs/>
          <w:color w:val="000000"/>
        </w:rPr>
      </w:pPr>
      <w:r w:rsidRPr="00A273BE">
        <w:rPr>
          <w:rFonts w:ascii="Arial" w:hAnsi="Arial" w:cs="Arial"/>
          <w:b/>
          <w:bCs/>
          <w:color w:val="000000"/>
        </w:rPr>
        <w:t>PREDSTAVNIKI STRANK OKVIRNEGA SPORAZUMA</w:t>
      </w:r>
    </w:p>
    <w:p w14:paraId="2D25B29A" w14:textId="77777777" w:rsidR="00825FFA" w:rsidRPr="00A273BE" w:rsidRDefault="00825FFA" w:rsidP="00825FFA">
      <w:pPr>
        <w:rPr>
          <w:rFonts w:ascii="Arial" w:hAnsi="Arial" w:cs="Arial"/>
        </w:rPr>
      </w:pPr>
    </w:p>
    <w:p w14:paraId="1A419264" w14:textId="77777777" w:rsidR="00825FFA" w:rsidRPr="007D1A74" w:rsidRDefault="00825FFA" w:rsidP="00CE2B68">
      <w:pPr>
        <w:pStyle w:val="Odstavekseznama"/>
        <w:numPr>
          <w:ilvl w:val="0"/>
          <w:numId w:val="26"/>
        </w:numPr>
        <w:contextualSpacing/>
        <w:jc w:val="center"/>
        <w:rPr>
          <w:rFonts w:ascii="Arial" w:hAnsi="Arial" w:cs="Arial"/>
          <w:b/>
        </w:rPr>
      </w:pPr>
      <w:r w:rsidRPr="007D1A74">
        <w:rPr>
          <w:rFonts w:ascii="Arial" w:hAnsi="Arial" w:cs="Arial"/>
          <w:b/>
        </w:rPr>
        <w:t xml:space="preserve"> člen</w:t>
      </w:r>
    </w:p>
    <w:p w14:paraId="6099D500" w14:textId="27243FEB"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naročnika je: </w:t>
      </w:r>
      <w:r w:rsidR="00427AB7">
        <w:rPr>
          <w:rFonts w:ascii="Arial" w:eastAsia="Times New Roman" w:hAnsi="Arial" w:cs="Arial"/>
          <w:sz w:val="20"/>
          <w:szCs w:val="20"/>
          <w:lang w:eastAsia="sl-SI"/>
        </w:rPr>
        <w:t>Jure Gantar</w:t>
      </w:r>
      <w:r w:rsidRPr="00427AB7">
        <w:rPr>
          <w:rFonts w:ascii="Arial" w:eastAsia="Times New Roman" w:hAnsi="Arial" w:cs="Arial"/>
          <w:sz w:val="20"/>
          <w:szCs w:val="20"/>
          <w:lang w:eastAsia="sl-SI"/>
        </w:rPr>
        <w:t>, telefon: 051 440 5</w:t>
      </w:r>
      <w:r w:rsidR="00427AB7">
        <w:rPr>
          <w:rFonts w:ascii="Arial" w:eastAsia="Times New Roman" w:hAnsi="Arial" w:cs="Arial"/>
          <w:sz w:val="20"/>
          <w:szCs w:val="20"/>
          <w:lang w:eastAsia="sl-SI"/>
        </w:rPr>
        <w:t>57</w:t>
      </w:r>
      <w:r w:rsidRPr="00427AB7">
        <w:rPr>
          <w:rFonts w:ascii="Arial" w:eastAsia="Times New Roman" w:hAnsi="Arial" w:cs="Arial"/>
          <w:sz w:val="20"/>
          <w:szCs w:val="20"/>
          <w:lang w:eastAsia="sl-SI"/>
        </w:rPr>
        <w:t xml:space="preserve">, elektronska pošta: </w:t>
      </w:r>
      <w:hyperlink r:id="rId23" w:history="1">
        <w:r w:rsidR="00427AB7" w:rsidRPr="00D15C71">
          <w:rPr>
            <w:rStyle w:val="Hiperpovezava"/>
            <w:rFonts w:ascii="Arial" w:eastAsia="Times New Roman" w:hAnsi="Arial" w:cs="Arial"/>
            <w:sz w:val="20"/>
            <w:szCs w:val="20"/>
            <w:lang w:eastAsia="sl-SI"/>
          </w:rPr>
          <w:t>jure.gantar@komunalaidrija.si</w:t>
        </w:r>
      </w:hyperlink>
      <w:r w:rsidR="00427AB7">
        <w:rPr>
          <w:rFonts w:ascii="Arial" w:eastAsia="Times New Roman" w:hAnsi="Arial" w:cs="Arial"/>
          <w:sz w:val="20"/>
          <w:szCs w:val="20"/>
          <w:lang w:eastAsia="sl-SI"/>
        </w:rPr>
        <w:t xml:space="preserve"> </w:t>
      </w:r>
      <w:r w:rsidRPr="00427AB7">
        <w:rPr>
          <w:rFonts w:ascii="Arial" w:hAnsi="Arial" w:cs="Arial"/>
          <w:sz w:val="20"/>
          <w:szCs w:val="20"/>
        </w:rPr>
        <w:t xml:space="preserve">. </w:t>
      </w:r>
    </w:p>
    <w:p w14:paraId="088D5691" w14:textId="77777777" w:rsidR="00825FFA" w:rsidRPr="00427AB7" w:rsidRDefault="00825FFA" w:rsidP="00825FFA">
      <w:pPr>
        <w:pStyle w:val="Brezrazmikov"/>
        <w:jc w:val="both"/>
        <w:rPr>
          <w:rFonts w:ascii="Arial" w:eastAsia="Times New Roman" w:hAnsi="Arial" w:cs="Arial"/>
          <w:sz w:val="20"/>
          <w:szCs w:val="20"/>
          <w:lang w:eastAsia="sl-SI"/>
        </w:rPr>
      </w:pPr>
    </w:p>
    <w:p w14:paraId="313EABEE" w14:textId="7015599C"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izvajalca je: </w:t>
      </w:r>
      <w:r w:rsidR="00427AB7">
        <w:rPr>
          <w:rFonts w:ascii="Arial" w:eastAsia="Times New Roman" w:hAnsi="Arial" w:cs="Arial"/>
          <w:sz w:val="20"/>
          <w:szCs w:val="20"/>
          <w:lang w:eastAsia="sl-SI"/>
        </w:rPr>
        <w:t>________________</w:t>
      </w:r>
      <w:r w:rsidRPr="00427AB7">
        <w:rPr>
          <w:rFonts w:ascii="Arial" w:eastAsia="Times New Roman" w:hAnsi="Arial" w:cs="Arial"/>
          <w:sz w:val="20"/>
          <w:szCs w:val="20"/>
          <w:lang w:eastAsia="sl-SI"/>
        </w:rPr>
        <w:t xml:space="preserve">, telefon: </w:t>
      </w:r>
      <w:r w:rsidR="00427AB7">
        <w:rPr>
          <w:rFonts w:ascii="Arial" w:eastAsia="Times New Roman" w:hAnsi="Arial" w:cs="Arial"/>
          <w:sz w:val="20"/>
          <w:szCs w:val="20"/>
          <w:lang w:eastAsia="sl-SI"/>
        </w:rPr>
        <w:t>__________</w:t>
      </w:r>
      <w:r w:rsidRPr="00427AB7">
        <w:rPr>
          <w:rFonts w:ascii="Arial" w:eastAsia="Times New Roman" w:hAnsi="Arial" w:cs="Arial"/>
          <w:sz w:val="20"/>
          <w:szCs w:val="20"/>
          <w:lang w:eastAsia="sl-SI"/>
        </w:rPr>
        <w:t xml:space="preserve">, elektronska pošta: </w:t>
      </w:r>
      <w:r w:rsidR="00427AB7">
        <w:rPr>
          <w:rFonts w:ascii="Arial" w:eastAsia="Times New Roman" w:hAnsi="Arial" w:cs="Arial"/>
          <w:sz w:val="20"/>
          <w:szCs w:val="20"/>
          <w:lang w:eastAsia="sl-SI"/>
        </w:rPr>
        <w:t>____________________</w:t>
      </w:r>
    </w:p>
    <w:p w14:paraId="4C56863A"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 </w:t>
      </w:r>
    </w:p>
    <w:p w14:paraId="2E6844D3"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Predstavnika strank okvirnega sporazuma sta pooblaščena, da zastopata naročnika in izvajalca v vseh vprašanjih, ki se nanašajo na predmet tega okvirnega sporazuma in sta dolžna skrbeti za izvajanje tega okvirnega sporazuma. </w:t>
      </w:r>
    </w:p>
    <w:p w14:paraId="71251FC0" w14:textId="77777777" w:rsidR="00825FFA" w:rsidRPr="00427AB7" w:rsidRDefault="00825FFA" w:rsidP="00825FFA">
      <w:pPr>
        <w:pStyle w:val="Brezrazmikov"/>
        <w:jc w:val="both"/>
        <w:rPr>
          <w:rFonts w:ascii="Arial" w:eastAsia="Times New Roman" w:hAnsi="Arial" w:cs="Arial"/>
          <w:sz w:val="20"/>
          <w:szCs w:val="20"/>
          <w:lang w:eastAsia="sl-SI"/>
        </w:rPr>
      </w:pPr>
    </w:p>
    <w:p w14:paraId="3840056E" w14:textId="77777777" w:rsidR="00825FFA"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Morebitne spremembe pooblaščenih predstavnikov si morata stranki okvirnega sporazuma sporočiti pisno v roku petih (5) dni po nastanku spremembe.</w:t>
      </w:r>
    </w:p>
    <w:p w14:paraId="77654C8F" w14:textId="77777777" w:rsidR="005745A6" w:rsidRDefault="005745A6" w:rsidP="00825FFA">
      <w:pPr>
        <w:pStyle w:val="Brezrazmikov"/>
        <w:jc w:val="both"/>
        <w:rPr>
          <w:rFonts w:ascii="Arial" w:eastAsia="Times New Roman" w:hAnsi="Arial" w:cs="Arial"/>
          <w:sz w:val="20"/>
          <w:szCs w:val="20"/>
          <w:lang w:eastAsia="sl-SI"/>
        </w:rPr>
      </w:pPr>
    </w:p>
    <w:p w14:paraId="563A3064" w14:textId="77777777" w:rsidR="00C626E1" w:rsidRPr="00427AB7" w:rsidRDefault="00C626E1" w:rsidP="00825FFA">
      <w:pPr>
        <w:pStyle w:val="Brezrazmikov"/>
        <w:jc w:val="both"/>
        <w:rPr>
          <w:rFonts w:ascii="Arial" w:eastAsia="Times New Roman" w:hAnsi="Arial" w:cs="Arial"/>
          <w:sz w:val="20"/>
          <w:szCs w:val="20"/>
          <w:lang w:eastAsia="sl-SI"/>
        </w:rPr>
      </w:pPr>
    </w:p>
    <w:p w14:paraId="2C854ED6" w14:textId="58771837" w:rsidR="00825FFA" w:rsidRPr="00A273BE" w:rsidRDefault="009E3817" w:rsidP="00CE2B68">
      <w:pPr>
        <w:pStyle w:val="Odstavekseznama"/>
        <w:numPr>
          <w:ilvl w:val="0"/>
          <w:numId w:val="27"/>
        </w:numPr>
        <w:ind w:left="851" w:hanging="491"/>
        <w:rPr>
          <w:rFonts w:ascii="Arial" w:hAnsi="Arial" w:cs="Arial"/>
          <w:b/>
          <w:bCs/>
          <w:color w:val="000000"/>
        </w:rPr>
      </w:pPr>
      <w:r>
        <w:rPr>
          <w:rFonts w:ascii="Arial" w:hAnsi="Arial" w:cs="Arial"/>
          <w:b/>
          <w:bCs/>
          <w:color w:val="000000"/>
        </w:rPr>
        <w:t>VIŠJA SILA</w:t>
      </w:r>
    </w:p>
    <w:p w14:paraId="112E3FA3" w14:textId="77777777" w:rsidR="00825FFA" w:rsidRPr="00A273BE" w:rsidRDefault="00825FFA" w:rsidP="00825FFA">
      <w:pPr>
        <w:jc w:val="center"/>
        <w:rPr>
          <w:rFonts w:ascii="Arial" w:hAnsi="Arial" w:cs="Arial"/>
        </w:rPr>
      </w:pPr>
    </w:p>
    <w:p w14:paraId="364C062A" w14:textId="77777777" w:rsidR="00825FFA" w:rsidRPr="007D1A74" w:rsidRDefault="00825FFA" w:rsidP="00CE2B68">
      <w:pPr>
        <w:pStyle w:val="Odstavekseznama"/>
        <w:numPr>
          <w:ilvl w:val="0"/>
          <w:numId w:val="26"/>
        </w:numPr>
        <w:contextualSpacing/>
        <w:jc w:val="center"/>
        <w:rPr>
          <w:rFonts w:ascii="Arial" w:hAnsi="Arial" w:cs="Arial"/>
          <w:b/>
        </w:rPr>
      </w:pPr>
      <w:r w:rsidRPr="007D1A74">
        <w:rPr>
          <w:rFonts w:ascii="Arial" w:hAnsi="Arial" w:cs="Arial"/>
          <w:b/>
        </w:rPr>
        <w:t>člen</w:t>
      </w:r>
    </w:p>
    <w:p w14:paraId="14E55624" w14:textId="50922843" w:rsidR="009E3817" w:rsidRPr="009E3817" w:rsidRDefault="009E3817" w:rsidP="009E3817">
      <w:pPr>
        <w:jc w:val="both"/>
        <w:rPr>
          <w:rFonts w:ascii="Arial" w:hAnsi="Arial" w:cs="Arial"/>
        </w:rPr>
      </w:pPr>
      <w:r>
        <w:rPr>
          <w:rFonts w:ascii="Arial" w:hAnsi="Arial" w:cs="Arial"/>
        </w:rPr>
        <w:t>Stranki okvirnega sporazuma</w:t>
      </w:r>
      <w:r w:rsidRPr="009E3817">
        <w:rPr>
          <w:rFonts w:ascii="Arial" w:hAnsi="Arial" w:cs="Arial"/>
        </w:rPr>
        <w:t xml:space="preserve"> se dogovorita, da nobena </w:t>
      </w:r>
      <w:r>
        <w:rPr>
          <w:rFonts w:ascii="Arial" w:hAnsi="Arial" w:cs="Arial"/>
        </w:rPr>
        <w:t>s</w:t>
      </w:r>
      <w:r w:rsidRPr="009E3817">
        <w:rPr>
          <w:rFonts w:ascii="Arial" w:hAnsi="Arial" w:cs="Arial"/>
        </w:rPr>
        <w:t>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3D2663E4" w14:textId="77777777" w:rsidR="009E3817" w:rsidRPr="009E3817" w:rsidRDefault="009E3817" w:rsidP="009E3817">
      <w:pPr>
        <w:jc w:val="both"/>
        <w:rPr>
          <w:rFonts w:ascii="Arial" w:hAnsi="Arial" w:cs="Arial"/>
        </w:rPr>
      </w:pPr>
    </w:p>
    <w:p w14:paraId="04D3003E" w14:textId="4C93C774" w:rsidR="009E3817" w:rsidRPr="009E3817" w:rsidRDefault="009E3817" w:rsidP="009E3817">
      <w:pPr>
        <w:jc w:val="both"/>
        <w:rPr>
          <w:rFonts w:ascii="Arial" w:hAnsi="Arial" w:cs="Arial"/>
        </w:rPr>
      </w:pPr>
      <w:r w:rsidRPr="009E3817">
        <w:rPr>
          <w:rFonts w:ascii="Arial" w:hAnsi="Arial" w:cs="Arial"/>
        </w:rPr>
        <w:t>Kot dogodke ali dejanja višje sile se štejejo zlasti naravne katastrofe vseh vrst, ukrepi vladnih organov, vojni dogodki, ki so kot takšni označeni v mednarodnem vojnem pravu, in drugi primeri, ki jih sodna praksa šteje kot dogodke višje sile</w:t>
      </w:r>
      <w:r>
        <w:rPr>
          <w:rFonts w:ascii="Arial" w:hAnsi="Arial" w:cs="Arial"/>
        </w:rPr>
        <w:t>.</w:t>
      </w:r>
    </w:p>
    <w:p w14:paraId="2DBCF8E8" w14:textId="77777777" w:rsidR="009E3817" w:rsidRPr="009E3817" w:rsidRDefault="009E3817" w:rsidP="009E3817">
      <w:pPr>
        <w:jc w:val="both"/>
        <w:rPr>
          <w:rFonts w:ascii="Arial" w:hAnsi="Arial" w:cs="Arial"/>
        </w:rPr>
      </w:pPr>
    </w:p>
    <w:p w14:paraId="45A5A077" w14:textId="56A7FA18" w:rsidR="009E3817" w:rsidRDefault="009E3817" w:rsidP="009E3817">
      <w:pPr>
        <w:jc w:val="both"/>
        <w:rPr>
          <w:rFonts w:ascii="Arial" w:hAnsi="Arial" w:cs="Arial"/>
        </w:rPr>
      </w:pPr>
      <w:r w:rsidRPr="009E3817">
        <w:rPr>
          <w:rFonts w:ascii="Arial" w:hAnsi="Arial" w:cs="Arial"/>
        </w:rPr>
        <w:t xml:space="preserve">V primeru, da je kateri od strank </w:t>
      </w:r>
      <w:r>
        <w:rPr>
          <w:rFonts w:ascii="Arial" w:hAnsi="Arial" w:cs="Arial"/>
        </w:rPr>
        <w:t xml:space="preserve">okvirnega sporazuma </w:t>
      </w:r>
      <w:r w:rsidRPr="009E3817">
        <w:rPr>
          <w:rFonts w:ascii="Arial" w:hAnsi="Arial" w:cs="Arial"/>
        </w:rPr>
        <w:t xml:space="preserve">onemogočeno izpolnjevanje njenih obveznosti iz razlogov navedenih v tem členu, mora </w:t>
      </w:r>
      <w:r>
        <w:rPr>
          <w:rFonts w:ascii="Arial" w:hAnsi="Arial" w:cs="Arial"/>
        </w:rPr>
        <w:t xml:space="preserve">ta </w:t>
      </w:r>
      <w:r w:rsidRPr="009E3817">
        <w:rPr>
          <w:rFonts w:ascii="Arial" w:hAnsi="Arial" w:cs="Arial"/>
        </w:rPr>
        <w:t xml:space="preserve">stranka nemudoma, najkasneje pa v roku treh (3) delovnih dni obvestiti drugo stranko v pisni obliki in ji posredovati dokazni material, iz katerega izhaja utemeljenost njenih navedb. V primeru, da okoliščine trajajo več kot 30 dni, se bosta stranki </w:t>
      </w:r>
      <w:r>
        <w:rPr>
          <w:rFonts w:ascii="Arial" w:hAnsi="Arial" w:cs="Arial"/>
        </w:rPr>
        <w:t xml:space="preserve">okvirnega sporazuma </w:t>
      </w:r>
      <w:r w:rsidRPr="009E3817">
        <w:rPr>
          <w:rFonts w:ascii="Arial" w:hAnsi="Arial" w:cs="Arial"/>
        </w:rPr>
        <w:t xml:space="preserve">dogovorili glede nadaljnjega sodelovanja oz. morebitnega prenehanja te pogodbe. </w:t>
      </w:r>
    </w:p>
    <w:p w14:paraId="0B710310" w14:textId="77777777" w:rsidR="005745A6" w:rsidRDefault="005745A6" w:rsidP="009E3817">
      <w:pPr>
        <w:jc w:val="both"/>
        <w:rPr>
          <w:rFonts w:ascii="Arial" w:hAnsi="Arial" w:cs="Arial"/>
        </w:rPr>
      </w:pPr>
    </w:p>
    <w:p w14:paraId="787C4594" w14:textId="77777777" w:rsidR="009E3817" w:rsidRDefault="009E3817" w:rsidP="009E3817">
      <w:pPr>
        <w:jc w:val="both"/>
        <w:rPr>
          <w:rFonts w:ascii="Arial" w:hAnsi="Arial" w:cs="Arial"/>
        </w:rPr>
      </w:pPr>
    </w:p>
    <w:p w14:paraId="2E67D557" w14:textId="130F1C0B" w:rsidR="009E3817" w:rsidRPr="00A273BE" w:rsidRDefault="009E3817" w:rsidP="00CE2B68">
      <w:pPr>
        <w:pStyle w:val="Odstavekseznama"/>
        <w:numPr>
          <w:ilvl w:val="0"/>
          <w:numId w:val="27"/>
        </w:numPr>
        <w:rPr>
          <w:rFonts w:ascii="Arial" w:hAnsi="Arial" w:cs="Arial"/>
          <w:b/>
          <w:bCs/>
          <w:color w:val="000000"/>
        </w:rPr>
      </w:pPr>
      <w:r>
        <w:rPr>
          <w:rFonts w:ascii="Arial" w:hAnsi="Arial" w:cs="Arial"/>
          <w:b/>
          <w:bCs/>
          <w:color w:val="000000"/>
        </w:rPr>
        <w:t>PROTIKORUPCIJSKA KLAVZULA</w:t>
      </w:r>
    </w:p>
    <w:p w14:paraId="607024C0" w14:textId="77777777" w:rsidR="009E3817" w:rsidRPr="00A273BE" w:rsidRDefault="009E3817" w:rsidP="009E3817">
      <w:pPr>
        <w:jc w:val="center"/>
        <w:rPr>
          <w:rFonts w:ascii="Arial" w:hAnsi="Arial" w:cs="Arial"/>
        </w:rPr>
      </w:pPr>
    </w:p>
    <w:p w14:paraId="493EB1CA" w14:textId="77777777" w:rsidR="009E3817" w:rsidRPr="007D1A74" w:rsidRDefault="009E3817" w:rsidP="00CE2B68">
      <w:pPr>
        <w:pStyle w:val="Odstavekseznama"/>
        <w:numPr>
          <w:ilvl w:val="0"/>
          <w:numId w:val="26"/>
        </w:numPr>
        <w:contextualSpacing/>
        <w:jc w:val="center"/>
        <w:rPr>
          <w:rFonts w:ascii="Arial" w:hAnsi="Arial" w:cs="Arial"/>
          <w:b/>
        </w:rPr>
      </w:pPr>
      <w:r w:rsidRPr="007D1A74">
        <w:rPr>
          <w:rFonts w:ascii="Arial" w:hAnsi="Arial" w:cs="Arial"/>
          <w:b/>
        </w:rPr>
        <w:t>člen</w:t>
      </w:r>
    </w:p>
    <w:p w14:paraId="620FC1E0" w14:textId="275279C0" w:rsidR="009E3817" w:rsidRPr="009E3817" w:rsidRDefault="009E3817" w:rsidP="009E3817">
      <w:pPr>
        <w:keepLines/>
        <w:jc w:val="both"/>
        <w:rPr>
          <w:rFonts w:ascii="Arial" w:hAnsi="Arial" w:cs="Arial"/>
        </w:rPr>
      </w:pPr>
      <w:r w:rsidRPr="009E3817">
        <w:rPr>
          <w:rFonts w:ascii="Arial" w:hAnsi="Arial" w:cs="Arial"/>
        </w:rPr>
        <w:t xml:space="preserve">V primeru, da se ugotovi, da je pri izvedbi javnega naročila, na podlagi katerega je sklenjena ta </w:t>
      </w:r>
      <w:r>
        <w:rPr>
          <w:rFonts w:ascii="Arial" w:hAnsi="Arial" w:cs="Arial"/>
        </w:rPr>
        <w:t>okvirni sporazum</w:t>
      </w:r>
      <w:r w:rsidRPr="009E3817">
        <w:rPr>
          <w:rFonts w:ascii="Arial" w:hAnsi="Arial" w:cs="Arial"/>
        </w:rPr>
        <w:t xml:space="preserve"> ali pri izvajanju te</w:t>
      </w:r>
      <w:r>
        <w:rPr>
          <w:rFonts w:ascii="Arial" w:hAnsi="Arial" w:cs="Arial"/>
        </w:rPr>
        <w:t>ga okvirnega sporazuma</w:t>
      </w:r>
      <w:r w:rsidRPr="009E3817">
        <w:rPr>
          <w:rFonts w:ascii="Arial" w:hAnsi="Arial" w:cs="Arial"/>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Pr>
          <w:rFonts w:ascii="Arial" w:hAnsi="Arial" w:cs="Arial"/>
        </w:rPr>
        <w:t>okvirnega sporazuma</w:t>
      </w:r>
      <w:r w:rsidRPr="009E3817">
        <w:rPr>
          <w:rFonts w:ascii="Arial" w:hAnsi="Arial" w:cs="Arial"/>
        </w:rPr>
        <w:t xml:space="preserv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w:t>
      </w:r>
      <w:r>
        <w:rPr>
          <w:rFonts w:ascii="Arial" w:hAnsi="Arial" w:cs="Arial"/>
        </w:rPr>
        <w:t xml:space="preserve">okvirni sporazum </w:t>
      </w:r>
      <w:r w:rsidRPr="009E3817">
        <w:rPr>
          <w:rFonts w:ascii="Arial" w:hAnsi="Arial" w:cs="Arial"/>
        </w:rPr>
        <w:t>nič</w:t>
      </w:r>
      <w:r>
        <w:rPr>
          <w:rFonts w:ascii="Arial" w:hAnsi="Arial" w:cs="Arial"/>
        </w:rPr>
        <w:t>en</w:t>
      </w:r>
      <w:r w:rsidRPr="009E3817">
        <w:rPr>
          <w:rFonts w:ascii="Arial" w:hAnsi="Arial" w:cs="Arial"/>
        </w:rPr>
        <w:t>.</w:t>
      </w:r>
    </w:p>
    <w:p w14:paraId="118D9541" w14:textId="77777777" w:rsidR="009E3817" w:rsidRPr="009E3817" w:rsidRDefault="009E3817" w:rsidP="009E3817">
      <w:pPr>
        <w:pStyle w:val="Odstavekseznama"/>
        <w:keepLines/>
        <w:ind w:left="720"/>
        <w:jc w:val="both"/>
        <w:rPr>
          <w:rFonts w:ascii="Arial" w:hAnsi="Arial" w:cs="Arial"/>
        </w:rPr>
      </w:pPr>
    </w:p>
    <w:p w14:paraId="7FA3A125" w14:textId="75F6FF88" w:rsidR="009E3817" w:rsidRDefault="009E3817" w:rsidP="009E3817">
      <w:pPr>
        <w:keepLines/>
        <w:jc w:val="both"/>
        <w:rPr>
          <w:rFonts w:ascii="Arial" w:hAnsi="Arial" w:cs="Arial"/>
        </w:rPr>
      </w:pPr>
      <w:r w:rsidRPr="009E3817">
        <w:rPr>
          <w:rFonts w:ascii="Arial" w:hAnsi="Arial" w:cs="Arial"/>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te</w:t>
      </w:r>
      <w:r>
        <w:rPr>
          <w:rFonts w:ascii="Arial" w:hAnsi="Arial" w:cs="Arial"/>
        </w:rPr>
        <w:t>ga okvirnega sporazuma</w:t>
      </w:r>
      <w:r w:rsidRPr="009E3817">
        <w:rPr>
          <w:rFonts w:ascii="Arial" w:hAnsi="Arial" w:cs="Arial"/>
        </w:rPr>
        <w:t xml:space="preserve"> iz prejšnjega odstavka tega člena oziroma z drugimi ukrepi v skladu s predpisi Republike Slovenije.</w:t>
      </w:r>
    </w:p>
    <w:p w14:paraId="57DA1A6C" w14:textId="77777777" w:rsidR="005745A6" w:rsidRDefault="005745A6" w:rsidP="009E3817">
      <w:pPr>
        <w:keepLines/>
        <w:jc w:val="both"/>
        <w:rPr>
          <w:rFonts w:ascii="Arial" w:hAnsi="Arial" w:cs="Arial"/>
        </w:rPr>
      </w:pPr>
    </w:p>
    <w:p w14:paraId="6F413B18" w14:textId="77777777" w:rsidR="009E3817" w:rsidRDefault="009E3817" w:rsidP="009E3817">
      <w:pPr>
        <w:keepLines/>
        <w:jc w:val="both"/>
        <w:rPr>
          <w:rFonts w:ascii="Arial" w:hAnsi="Arial" w:cs="Arial"/>
        </w:rPr>
      </w:pPr>
    </w:p>
    <w:p w14:paraId="3AE3967C" w14:textId="52E1D980" w:rsidR="009E3817" w:rsidRPr="00A273BE" w:rsidRDefault="009E3817" w:rsidP="00CE2B68">
      <w:pPr>
        <w:pStyle w:val="Odstavekseznama"/>
        <w:numPr>
          <w:ilvl w:val="0"/>
          <w:numId w:val="27"/>
        </w:numPr>
        <w:rPr>
          <w:rFonts w:ascii="Arial" w:hAnsi="Arial" w:cs="Arial"/>
          <w:b/>
          <w:bCs/>
          <w:color w:val="000000"/>
        </w:rPr>
      </w:pPr>
      <w:r>
        <w:rPr>
          <w:rFonts w:ascii="Arial" w:hAnsi="Arial" w:cs="Arial"/>
          <w:b/>
          <w:bCs/>
          <w:color w:val="000000"/>
        </w:rPr>
        <w:t>RAZVEZNI POGOJ</w:t>
      </w:r>
    </w:p>
    <w:p w14:paraId="6CF98155" w14:textId="77777777" w:rsidR="009E3817" w:rsidRDefault="009E3817" w:rsidP="009E3817">
      <w:pPr>
        <w:keepLines/>
        <w:jc w:val="both"/>
        <w:rPr>
          <w:rFonts w:ascii="Arial" w:hAnsi="Arial" w:cs="Arial"/>
        </w:rPr>
      </w:pPr>
    </w:p>
    <w:p w14:paraId="44734EF9" w14:textId="0280F49C" w:rsidR="009E3817" w:rsidRPr="009E3817" w:rsidRDefault="009E3817" w:rsidP="00CE2B68">
      <w:pPr>
        <w:pStyle w:val="Odstavekseznama"/>
        <w:numPr>
          <w:ilvl w:val="0"/>
          <w:numId w:val="26"/>
        </w:numPr>
        <w:jc w:val="center"/>
        <w:rPr>
          <w:rFonts w:ascii="Arial" w:hAnsi="Arial" w:cs="Arial"/>
          <w:b/>
          <w:bCs/>
        </w:rPr>
      </w:pPr>
      <w:r w:rsidRPr="009E3817">
        <w:rPr>
          <w:rFonts w:ascii="Arial" w:hAnsi="Arial" w:cs="Arial"/>
          <w:b/>
          <w:bCs/>
        </w:rPr>
        <w:t>člen</w:t>
      </w:r>
    </w:p>
    <w:p w14:paraId="72EF77DB" w14:textId="2E386479" w:rsidR="009E3817" w:rsidRPr="009E3817" w:rsidRDefault="009E3817" w:rsidP="009E3817">
      <w:pPr>
        <w:jc w:val="both"/>
        <w:rPr>
          <w:rFonts w:ascii="Arial" w:hAnsi="Arial" w:cs="Arial"/>
        </w:rPr>
      </w:pPr>
      <w:r w:rsidRPr="009E3817">
        <w:rPr>
          <w:rFonts w:ascii="Arial" w:hAnsi="Arial" w:cs="Arial"/>
        </w:rPr>
        <w:t xml:space="preserve">Naročnik bo po izteku vsakih šest mesecev od sklenitve </w:t>
      </w:r>
      <w:r>
        <w:rPr>
          <w:rFonts w:ascii="Arial" w:hAnsi="Arial" w:cs="Arial"/>
        </w:rPr>
        <w:t>tega okvirnega sporazuma</w:t>
      </w:r>
      <w:r w:rsidRPr="009E3817">
        <w:rPr>
          <w:rFonts w:ascii="Arial" w:hAnsi="Arial" w:cs="Arial"/>
        </w:rPr>
        <w:t xml:space="preserve"> preveril, ali je na dan tega preverjanja pri gospodarskem subjektu, izvajalcu ali podizvajalcu izpolnjena ena ali več naslednjih okoliščin:</w:t>
      </w:r>
    </w:p>
    <w:p w14:paraId="67D5F9A7" w14:textId="77777777" w:rsidR="009E3817" w:rsidRPr="009E3817" w:rsidRDefault="009E3817" w:rsidP="009E3817">
      <w:pPr>
        <w:jc w:val="both"/>
        <w:rPr>
          <w:rFonts w:ascii="Arial" w:hAnsi="Arial" w:cs="Arial"/>
        </w:rPr>
      </w:pPr>
      <w:r w:rsidRPr="009E3817">
        <w:rPr>
          <w:rFonts w:ascii="Arial" w:hAnsi="Arial" w:cs="Arial"/>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6D7677E" w14:textId="77777777" w:rsidR="009E3817" w:rsidRPr="009E3817" w:rsidRDefault="009E3817" w:rsidP="009E3817">
      <w:pPr>
        <w:jc w:val="both"/>
        <w:rPr>
          <w:rFonts w:ascii="Arial" w:hAnsi="Arial" w:cs="Arial"/>
        </w:rPr>
      </w:pPr>
      <w:r w:rsidRPr="009E3817">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0AA0EDC" w14:textId="77777777" w:rsidR="009E3817" w:rsidRPr="009E3817" w:rsidRDefault="009E3817" w:rsidP="009E3817">
      <w:pPr>
        <w:jc w:val="both"/>
        <w:rPr>
          <w:rFonts w:ascii="Arial" w:hAnsi="Arial" w:cs="Arial"/>
        </w:rPr>
      </w:pPr>
      <w:r w:rsidRPr="009E3817">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7708EFB3" w14:textId="77777777" w:rsidR="009E3817" w:rsidRPr="009E3817" w:rsidRDefault="009E3817" w:rsidP="009E3817">
      <w:pPr>
        <w:jc w:val="both"/>
        <w:rPr>
          <w:rFonts w:ascii="Arial" w:hAnsi="Arial" w:cs="Arial"/>
        </w:rPr>
      </w:pPr>
      <w:r w:rsidRPr="009E3817">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2CE0A7CE"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plačilom za delo, </w:t>
      </w:r>
    </w:p>
    <w:p w14:paraId="41925464"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delovnim časom, </w:t>
      </w:r>
    </w:p>
    <w:p w14:paraId="25BC4FE7"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počitki, </w:t>
      </w:r>
    </w:p>
    <w:p w14:paraId="44522703"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opravljanjem dela na podlagi pogodb civilnega prava kljub obstoju elementov delovnega razmerja ali </w:t>
      </w:r>
    </w:p>
    <w:p w14:paraId="1EAF6C9E"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v zvezi z zaposlovanjem na črno, </w:t>
      </w:r>
    </w:p>
    <w:p w14:paraId="4AE6AAA9" w14:textId="77777777" w:rsidR="009E3817" w:rsidRPr="009E3817" w:rsidRDefault="009E3817" w:rsidP="009E3817">
      <w:pPr>
        <w:jc w:val="both"/>
        <w:rPr>
          <w:rFonts w:ascii="Arial" w:hAnsi="Arial" w:cs="Arial"/>
        </w:rPr>
      </w:pPr>
      <w:r w:rsidRPr="009E3817">
        <w:rPr>
          <w:rFonts w:ascii="Arial" w:hAnsi="Arial" w:cs="Arial"/>
        </w:rPr>
        <w:t>za kateri mu je bila s pravnomočno odločitvijo ali več pravnomočnimi odločitvami izrečena globa za prekršek.</w:t>
      </w:r>
    </w:p>
    <w:p w14:paraId="0E2DF741" w14:textId="77777777" w:rsidR="009E3817" w:rsidRPr="009E3817" w:rsidRDefault="009E3817" w:rsidP="009E3817">
      <w:pPr>
        <w:jc w:val="both"/>
        <w:rPr>
          <w:rFonts w:ascii="Arial" w:hAnsi="Arial" w:cs="Arial"/>
        </w:rPr>
      </w:pPr>
    </w:p>
    <w:p w14:paraId="147334A2" w14:textId="77777777" w:rsidR="009E3817" w:rsidRPr="009E3817" w:rsidRDefault="009E3817" w:rsidP="009E3817">
      <w:pPr>
        <w:jc w:val="both"/>
        <w:rPr>
          <w:rFonts w:ascii="Arial" w:hAnsi="Arial" w:cs="Arial"/>
        </w:rPr>
      </w:pPr>
      <w:r w:rsidRPr="009E3817">
        <w:rPr>
          <w:rFonts w:ascii="Arial" w:hAnsi="Arial" w:cs="Arial"/>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2B6F149" w14:textId="77777777" w:rsidR="009E3817" w:rsidRPr="009E3817" w:rsidRDefault="009E3817" w:rsidP="009E3817">
      <w:pPr>
        <w:jc w:val="both"/>
        <w:rPr>
          <w:rFonts w:ascii="Arial" w:hAnsi="Arial" w:cs="Arial"/>
          <w:b/>
        </w:rPr>
      </w:pPr>
    </w:p>
    <w:p w14:paraId="5F534D77" w14:textId="389941CB" w:rsidR="009E3817" w:rsidRPr="009E3817" w:rsidRDefault="009E3817" w:rsidP="00CE2B68">
      <w:pPr>
        <w:pStyle w:val="Odstavekseznama"/>
        <w:numPr>
          <w:ilvl w:val="0"/>
          <w:numId w:val="26"/>
        </w:numPr>
        <w:jc w:val="center"/>
        <w:rPr>
          <w:rFonts w:ascii="Arial" w:hAnsi="Arial" w:cs="Arial"/>
          <w:b/>
        </w:rPr>
      </w:pPr>
      <w:r w:rsidRPr="009E3817">
        <w:rPr>
          <w:rFonts w:ascii="Arial" w:hAnsi="Arial" w:cs="Arial"/>
          <w:b/>
        </w:rPr>
        <w:t>člen</w:t>
      </w:r>
    </w:p>
    <w:p w14:paraId="5318768A" w14:textId="3FFE8948" w:rsidR="009E3817" w:rsidRDefault="009E3817" w:rsidP="009E3817">
      <w:pPr>
        <w:jc w:val="both"/>
        <w:rPr>
          <w:rFonts w:ascii="Arial" w:hAnsi="Arial" w:cs="Arial"/>
        </w:rPr>
      </w:pPr>
      <w:r w:rsidRPr="009E3817">
        <w:rPr>
          <w:rFonts w:ascii="Arial" w:hAnsi="Arial" w:cs="Arial"/>
        </w:rPr>
        <w:t xml:space="preserve">Stranka sporazuma lahko v roku, ki ga bo določil naročnik in ne sme biti daljši od 15 dni, predloži dokaze, da je sprejel zadostne ukrepe, s katerimi lahko dokaže svojo zanesljivost kljub obstoju okoliščin. Če bo </w:t>
      </w:r>
      <w:r w:rsidRPr="009E3817">
        <w:rPr>
          <w:rFonts w:ascii="Arial" w:hAnsi="Arial" w:cs="Arial"/>
        </w:rPr>
        <w:lastRenderedPageBreak/>
        <w:t>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2E36C404" w14:textId="77777777" w:rsidR="0088322D" w:rsidRDefault="0088322D" w:rsidP="009E3817">
      <w:pPr>
        <w:jc w:val="both"/>
        <w:rPr>
          <w:rFonts w:ascii="Arial" w:hAnsi="Arial" w:cs="Arial"/>
        </w:rPr>
      </w:pPr>
    </w:p>
    <w:p w14:paraId="6C8875A1" w14:textId="77777777" w:rsidR="009E3817" w:rsidRPr="009E3817" w:rsidRDefault="009E3817" w:rsidP="009E3817">
      <w:pPr>
        <w:jc w:val="both"/>
        <w:rPr>
          <w:rFonts w:ascii="Arial" w:hAnsi="Arial" w:cs="Arial"/>
        </w:rPr>
      </w:pPr>
    </w:p>
    <w:p w14:paraId="3978E59A" w14:textId="41D5F5E6" w:rsidR="009E3817" w:rsidRPr="000A2ADA" w:rsidRDefault="000A2ADA" w:rsidP="00CE2B68">
      <w:pPr>
        <w:pStyle w:val="Odstavekseznama"/>
        <w:numPr>
          <w:ilvl w:val="0"/>
          <w:numId w:val="26"/>
        </w:numPr>
        <w:jc w:val="center"/>
        <w:rPr>
          <w:rFonts w:ascii="Arial" w:hAnsi="Arial" w:cs="Arial"/>
          <w:b/>
        </w:rPr>
      </w:pPr>
      <w:r w:rsidRPr="000A2ADA">
        <w:rPr>
          <w:rFonts w:ascii="Arial" w:hAnsi="Arial" w:cs="Arial"/>
          <w:b/>
        </w:rPr>
        <w:t>člen</w:t>
      </w:r>
    </w:p>
    <w:p w14:paraId="6E0D1BB6" w14:textId="23A91457" w:rsidR="009E3817" w:rsidRDefault="009E3817" w:rsidP="009E3817">
      <w:pPr>
        <w:numPr>
          <w:ilvl w:val="12"/>
          <w:numId w:val="0"/>
        </w:numPr>
        <w:jc w:val="both"/>
        <w:rPr>
          <w:rFonts w:ascii="Arial" w:hAnsi="Arial" w:cs="Arial"/>
        </w:rPr>
      </w:pPr>
      <w:r w:rsidRPr="009E3817">
        <w:rPr>
          <w:rFonts w:ascii="Arial" w:hAnsi="Arial" w:cs="Arial"/>
        </w:rPr>
        <w:t xml:space="preserve">Ta </w:t>
      </w:r>
      <w:r w:rsidR="000A2ADA" w:rsidRPr="000A2ADA">
        <w:rPr>
          <w:rFonts w:ascii="Arial" w:hAnsi="Arial" w:cs="Arial"/>
        </w:rPr>
        <w:t xml:space="preserve">okvirni </w:t>
      </w:r>
      <w:r w:rsidRPr="000A2ADA">
        <w:rPr>
          <w:rFonts w:ascii="Arial" w:hAnsi="Arial" w:cs="Arial"/>
        </w:rPr>
        <w:t>sporazum</w:t>
      </w:r>
      <w:r w:rsidRPr="009E3817">
        <w:rPr>
          <w:rFonts w:ascii="Arial" w:hAnsi="Arial" w:cs="Arial"/>
        </w:rPr>
        <w:t xml:space="preserve"> je sklenjen pod razveznim pogojem, ki se, v primeru izpolnitve okoliščin iz prvega </w:t>
      </w:r>
      <w:r w:rsidRPr="000A2ADA">
        <w:rPr>
          <w:rFonts w:ascii="Arial" w:hAnsi="Arial" w:cs="Arial"/>
        </w:rPr>
        <w:t xml:space="preserve">odstavka </w:t>
      </w:r>
      <w:r w:rsidR="000A2ADA" w:rsidRPr="000A2ADA">
        <w:rPr>
          <w:rFonts w:ascii="Arial" w:hAnsi="Arial" w:cs="Arial"/>
        </w:rPr>
        <w:t xml:space="preserve">45. </w:t>
      </w:r>
      <w:r w:rsidRPr="000A2ADA">
        <w:rPr>
          <w:rFonts w:ascii="Arial" w:hAnsi="Arial" w:cs="Arial"/>
        </w:rPr>
        <w:t>člena</w:t>
      </w:r>
      <w:r w:rsidRPr="009E3817">
        <w:rPr>
          <w:rFonts w:ascii="Arial" w:hAnsi="Arial" w:cs="Arial"/>
        </w:rPr>
        <w:t xml:space="preserve"> ter ob upoštevanju prejšnjega člena, uresniči z dnem sklenitve </w:t>
      </w:r>
      <w:r w:rsidRPr="000A2ADA">
        <w:rPr>
          <w:rFonts w:ascii="Arial" w:hAnsi="Arial" w:cs="Arial"/>
        </w:rPr>
        <w:t>novega sporazuma o izvedbi javnega naročila za predmetno naročilo. O datumu sklenitve novega sporazuma bo naročnik obvestil gospodarski subjekt.</w:t>
      </w:r>
      <w:r w:rsidRPr="009E3817">
        <w:rPr>
          <w:rFonts w:ascii="Arial" w:hAnsi="Arial" w:cs="Arial"/>
        </w:rPr>
        <w:t xml:space="preserve"> </w:t>
      </w:r>
    </w:p>
    <w:p w14:paraId="2925FC4B" w14:textId="77777777" w:rsidR="005745A6" w:rsidRDefault="005745A6" w:rsidP="009E3817">
      <w:pPr>
        <w:numPr>
          <w:ilvl w:val="12"/>
          <w:numId w:val="0"/>
        </w:numPr>
        <w:jc w:val="both"/>
        <w:rPr>
          <w:rFonts w:ascii="Arial" w:hAnsi="Arial" w:cs="Arial"/>
        </w:rPr>
      </w:pPr>
    </w:p>
    <w:p w14:paraId="5FC0E6B6" w14:textId="77777777" w:rsidR="005745A6" w:rsidRDefault="005745A6" w:rsidP="009E3817">
      <w:pPr>
        <w:numPr>
          <w:ilvl w:val="12"/>
          <w:numId w:val="0"/>
        </w:numPr>
        <w:jc w:val="both"/>
        <w:rPr>
          <w:rFonts w:ascii="Arial" w:hAnsi="Arial" w:cs="Arial"/>
        </w:rPr>
      </w:pPr>
    </w:p>
    <w:p w14:paraId="3E09FFEB" w14:textId="16C558BA" w:rsidR="000A2ADA" w:rsidRPr="00A273BE" w:rsidRDefault="000A2ADA" w:rsidP="00CE2B68">
      <w:pPr>
        <w:pStyle w:val="Odstavekseznama"/>
        <w:numPr>
          <w:ilvl w:val="0"/>
          <w:numId w:val="27"/>
        </w:numPr>
        <w:rPr>
          <w:rFonts w:ascii="Arial" w:hAnsi="Arial" w:cs="Arial"/>
          <w:b/>
          <w:bCs/>
          <w:color w:val="000000"/>
        </w:rPr>
      </w:pPr>
      <w:r>
        <w:rPr>
          <w:rFonts w:ascii="Arial" w:hAnsi="Arial" w:cs="Arial"/>
          <w:b/>
          <w:bCs/>
          <w:color w:val="000000"/>
        </w:rPr>
        <w:t>PREHODNE IN KONČNE DOLOČBE</w:t>
      </w:r>
    </w:p>
    <w:p w14:paraId="2F213639" w14:textId="77777777" w:rsidR="009E3817" w:rsidRPr="009E3817" w:rsidRDefault="009E3817" w:rsidP="009E3817">
      <w:pPr>
        <w:keepLines/>
        <w:jc w:val="both"/>
        <w:rPr>
          <w:rFonts w:ascii="Arial" w:hAnsi="Arial" w:cs="Arial"/>
        </w:rPr>
      </w:pPr>
    </w:p>
    <w:p w14:paraId="10E0F9A2" w14:textId="2F317DBF" w:rsidR="00825FFA" w:rsidRDefault="00835691" w:rsidP="00CE2B68">
      <w:pPr>
        <w:pStyle w:val="Odstavekseznama"/>
        <w:numPr>
          <w:ilvl w:val="0"/>
          <w:numId w:val="26"/>
        </w:numPr>
        <w:contextualSpacing/>
        <w:jc w:val="center"/>
        <w:rPr>
          <w:rFonts w:ascii="Arial" w:hAnsi="Arial" w:cs="Arial"/>
          <w:b/>
          <w:bCs/>
        </w:rPr>
      </w:pPr>
      <w:r>
        <w:rPr>
          <w:rFonts w:ascii="Arial" w:hAnsi="Arial" w:cs="Arial"/>
          <w:b/>
          <w:bCs/>
        </w:rPr>
        <w:t>č</w:t>
      </w:r>
      <w:r w:rsidR="00825FFA" w:rsidRPr="00A273BE">
        <w:rPr>
          <w:rFonts w:ascii="Arial" w:hAnsi="Arial" w:cs="Arial"/>
          <w:b/>
          <w:bCs/>
        </w:rPr>
        <w:t>len</w:t>
      </w:r>
    </w:p>
    <w:p w14:paraId="697D0CCC" w14:textId="7BCA9688" w:rsidR="00835691" w:rsidRDefault="00835691" w:rsidP="00835691">
      <w:pPr>
        <w:contextualSpacing/>
        <w:rPr>
          <w:rFonts w:ascii="Arial" w:hAnsi="Arial" w:cs="Arial"/>
        </w:rPr>
      </w:pPr>
      <w:r w:rsidRPr="00835691">
        <w:rPr>
          <w:rFonts w:ascii="Arial" w:hAnsi="Arial" w:cs="Arial"/>
        </w:rPr>
        <w:t>Izvajalec je dolžan kjerkoli in kadarkoli varovati dobro ime in poslovni ugled naročnika.</w:t>
      </w:r>
    </w:p>
    <w:p w14:paraId="6BEDE0D3" w14:textId="77777777" w:rsidR="00835691" w:rsidRDefault="00835691" w:rsidP="00835691">
      <w:pPr>
        <w:contextualSpacing/>
        <w:rPr>
          <w:rFonts w:ascii="Arial" w:hAnsi="Arial" w:cs="Arial"/>
        </w:rPr>
      </w:pPr>
    </w:p>
    <w:p w14:paraId="166084DB" w14:textId="7EBC3352" w:rsidR="00835691" w:rsidRDefault="00835691" w:rsidP="00CE2B68">
      <w:pPr>
        <w:pStyle w:val="Odstavekseznama"/>
        <w:numPr>
          <w:ilvl w:val="0"/>
          <w:numId w:val="26"/>
        </w:numPr>
        <w:contextualSpacing/>
        <w:jc w:val="center"/>
        <w:rPr>
          <w:rFonts w:ascii="Arial" w:hAnsi="Arial" w:cs="Arial"/>
          <w:b/>
          <w:bCs/>
        </w:rPr>
      </w:pPr>
      <w:r>
        <w:rPr>
          <w:rFonts w:ascii="Arial" w:hAnsi="Arial" w:cs="Arial"/>
          <w:b/>
          <w:bCs/>
        </w:rPr>
        <w:t>člen</w:t>
      </w:r>
    </w:p>
    <w:p w14:paraId="46A3BB1A" w14:textId="4B9D7187" w:rsidR="00835691" w:rsidRPr="00835691" w:rsidRDefault="00835691" w:rsidP="00835691">
      <w:pPr>
        <w:jc w:val="both"/>
        <w:rPr>
          <w:rFonts w:ascii="Arial" w:hAnsi="Arial" w:cs="Arial"/>
        </w:rPr>
      </w:pPr>
      <w:r>
        <w:rPr>
          <w:rFonts w:ascii="Arial" w:hAnsi="Arial" w:cs="Arial"/>
        </w:rPr>
        <w:t xml:space="preserve">Stranki okvirnega sporazuma soglašata, da bosta vse morebitne prejete osebne podatke </w:t>
      </w:r>
      <w:r w:rsidRPr="00835691">
        <w:rPr>
          <w:rFonts w:ascii="Arial" w:hAnsi="Arial" w:cs="Arial"/>
        </w:rPr>
        <w:t>obravnaval</w:t>
      </w:r>
      <w:r>
        <w:rPr>
          <w:rFonts w:ascii="Arial" w:hAnsi="Arial" w:cs="Arial"/>
        </w:rPr>
        <w:t>i</w:t>
      </w:r>
      <w:r w:rsidRPr="00835691">
        <w:rPr>
          <w:rFonts w:ascii="Arial" w:hAnsi="Arial" w:cs="Arial"/>
        </w:rPr>
        <w:t xml:space="preserve"> in varoval</w:t>
      </w:r>
      <w:r>
        <w:rPr>
          <w:rFonts w:ascii="Arial" w:hAnsi="Arial" w:cs="Arial"/>
        </w:rPr>
        <w:t>i</w:t>
      </w:r>
      <w:r w:rsidRPr="00835691">
        <w:rPr>
          <w:rFonts w:ascii="Arial" w:hAnsi="Arial" w:cs="Arial"/>
        </w:rPr>
        <w:t xml:space="preserve"> v skladu z zakonodajo, ki ureja varovanje osebnih podatkov, kot zaupne ter da teh osebnih podatkov ne bo</w:t>
      </w:r>
      <w:r>
        <w:rPr>
          <w:rFonts w:ascii="Arial" w:hAnsi="Arial" w:cs="Arial"/>
        </w:rPr>
        <w:t>sta</w:t>
      </w:r>
      <w:r w:rsidRPr="00835691">
        <w:rPr>
          <w:rFonts w:ascii="Arial" w:hAnsi="Arial" w:cs="Arial"/>
        </w:rPr>
        <w:t xml:space="preserve"> na kakršenkoli način izkoristil oziroma uporabil za namen, ki ni v celoti in izključno povezan s predmetnim javnim naročilom. Prav tako se zavezuje</w:t>
      </w:r>
      <w:r>
        <w:rPr>
          <w:rFonts w:ascii="Arial" w:hAnsi="Arial" w:cs="Arial"/>
        </w:rPr>
        <w:t>ta</w:t>
      </w:r>
      <w:r w:rsidRPr="00835691">
        <w:rPr>
          <w:rFonts w:ascii="Arial" w:hAnsi="Arial" w:cs="Arial"/>
        </w:rPr>
        <w:t>, da teh osebnih podatkov ne bo</w:t>
      </w:r>
      <w:r>
        <w:rPr>
          <w:rFonts w:ascii="Arial" w:hAnsi="Arial" w:cs="Arial"/>
        </w:rPr>
        <w:t>sta</w:t>
      </w:r>
      <w:r w:rsidRPr="00835691">
        <w:rPr>
          <w:rFonts w:ascii="Arial" w:hAnsi="Arial" w:cs="Arial"/>
        </w:rPr>
        <w:t xml:space="preserve"> posredoval</w:t>
      </w:r>
      <w:r>
        <w:rPr>
          <w:rFonts w:ascii="Arial" w:hAnsi="Arial" w:cs="Arial"/>
        </w:rPr>
        <w:t>i</w:t>
      </w:r>
      <w:r w:rsidRPr="00835691">
        <w:rPr>
          <w:rFonts w:ascii="Arial" w:hAnsi="Arial" w:cs="Arial"/>
        </w:rPr>
        <w:t xml:space="preserve"> oziroma jih ne bo z nepravilno hrambo naredil dostopne drugim nepooblaščenim osebam.</w:t>
      </w:r>
    </w:p>
    <w:p w14:paraId="41D1A836" w14:textId="77777777" w:rsidR="00835691" w:rsidRDefault="00835691" w:rsidP="00835691">
      <w:pPr>
        <w:contextualSpacing/>
        <w:jc w:val="center"/>
        <w:rPr>
          <w:rFonts w:ascii="Arial" w:hAnsi="Arial" w:cs="Arial"/>
          <w:b/>
          <w:bCs/>
        </w:rPr>
      </w:pPr>
    </w:p>
    <w:p w14:paraId="597E6DB2" w14:textId="60CB7F3C" w:rsidR="00835691" w:rsidRPr="00835691" w:rsidRDefault="00835691" w:rsidP="00CE2B68">
      <w:pPr>
        <w:pStyle w:val="Odstavekseznama"/>
        <w:numPr>
          <w:ilvl w:val="0"/>
          <w:numId w:val="26"/>
        </w:numPr>
        <w:contextualSpacing/>
        <w:jc w:val="center"/>
        <w:rPr>
          <w:rFonts w:ascii="Arial" w:hAnsi="Arial" w:cs="Arial"/>
          <w:b/>
          <w:bCs/>
        </w:rPr>
      </w:pPr>
      <w:r>
        <w:rPr>
          <w:rFonts w:ascii="Arial" w:hAnsi="Arial" w:cs="Arial"/>
          <w:b/>
          <w:bCs/>
        </w:rPr>
        <w:t>člen</w:t>
      </w:r>
    </w:p>
    <w:p w14:paraId="21D56464" w14:textId="77777777" w:rsidR="00825FFA" w:rsidRPr="00A273BE" w:rsidRDefault="00825FFA" w:rsidP="00825FFA">
      <w:pPr>
        <w:jc w:val="both"/>
        <w:rPr>
          <w:rFonts w:ascii="Arial" w:hAnsi="Arial" w:cs="Arial"/>
        </w:rPr>
      </w:pPr>
      <w:r w:rsidRPr="00A273BE">
        <w:rPr>
          <w:rFonts w:ascii="Arial" w:hAnsi="Arial" w:cs="Arial"/>
        </w:rPr>
        <w:t>Morebitne spore, ki bi nastali v zvezi z izvajanjem tega okvirnega sporazuma, bosta stranki okvirnega sporazuma skušali rešiti sporazumno.</w:t>
      </w:r>
    </w:p>
    <w:p w14:paraId="12790E12" w14:textId="77777777" w:rsidR="00825FFA" w:rsidRPr="00A273BE" w:rsidRDefault="00825FFA" w:rsidP="00825FFA">
      <w:pPr>
        <w:jc w:val="both"/>
        <w:rPr>
          <w:rFonts w:ascii="Arial" w:hAnsi="Arial" w:cs="Arial"/>
        </w:rPr>
      </w:pPr>
    </w:p>
    <w:p w14:paraId="491D95CA" w14:textId="77777777" w:rsidR="00825FFA" w:rsidRPr="00A273BE" w:rsidRDefault="00825FFA" w:rsidP="00825FFA">
      <w:pPr>
        <w:jc w:val="both"/>
        <w:rPr>
          <w:rFonts w:ascii="Arial" w:hAnsi="Arial" w:cs="Arial"/>
        </w:rPr>
      </w:pPr>
      <w:r w:rsidRPr="00A273BE">
        <w:rPr>
          <w:rFonts w:ascii="Arial" w:hAnsi="Arial" w:cs="Arial"/>
        </w:rPr>
        <w:t>Če spora ne bo možno rešiti sporazumno, lahko vsaka stranka okvirnega sporazuma sproži postopek za rešitev spora pri stvarno pristojnem sodišču po sedežu naročnika.</w:t>
      </w:r>
    </w:p>
    <w:p w14:paraId="0F084AA4" w14:textId="77777777" w:rsidR="00825FFA" w:rsidRPr="00A273BE" w:rsidRDefault="00825FFA" w:rsidP="00825FFA">
      <w:pPr>
        <w:jc w:val="both"/>
        <w:rPr>
          <w:rFonts w:ascii="Arial" w:hAnsi="Arial" w:cs="Arial"/>
        </w:rPr>
      </w:pPr>
    </w:p>
    <w:p w14:paraId="227B8D6F"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78ED90E5" w14:textId="77777777" w:rsidR="00825FFA" w:rsidRPr="00A273BE" w:rsidRDefault="00825FFA" w:rsidP="00825FFA">
      <w:pPr>
        <w:jc w:val="both"/>
        <w:rPr>
          <w:rFonts w:ascii="Arial" w:hAnsi="Arial" w:cs="Arial"/>
        </w:rPr>
      </w:pPr>
      <w:r w:rsidRPr="00A273BE">
        <w:rPr>
          <w:rFonts w:ascii="Arial" w:hAnsi="Arial" w:cs="Arial"/>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4CDC9C86" w14:textId="77777777" w:rsidR="00825FFA" w:rsidRPr="00A273BE" w:rsidRDefault="00825FFA" w:rsidP="00825FFA">
      <w:pPr>
        <w:jc w:val="both"/>
        <w:rPr>
          <w:rFonts w:ascii="Arial" w:hAnsi="Arial" w:cs="Arial"/>
        </w:rPr>
      </w:pPr>
    </w:p>
    <w:p w14:paraId="466D99E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75B6B305" w14:textId="77777777" w:rsidR="00825FFA" w:rsidRPr="00A273BE" w:rsidRDefault="00825FFA" w:rsidP="00825FFA">
      <w:pPr>
        <w:jc w:val="both"/>
        <w:rPr>
          <w:rFonts w:ascii="Arial" w:hAnsi="Arial" w:cs="Arial"/>
        </w:rPr>
      </w:pPr>
      <w:r w:rsidRPr="00A273BE">
        <w:rPr>
          <w:rFonts w:ascii="Arial" w:hAnsi="Arial" w:cs="Arial"/>
        </w:rPr>
        <w:t xml:space="preserve">Ta okvirni sporazum v celoti zavezuje tudi morebitne vsakokratne pravne naslednike vsake od strank okvirnega sporazuma, kar velja </w:t>
      </w:r>
      <w:r>
        <w:rPr>
          <w:rFonts w:ascii="Arial" w:hAnsi="Arial" w:cs="Arial"/>
        </w:rPr>
        <w:t>zlasti</w:t>
      </w:r>
      <w:r w:rsidRPr="00A273BE">
        <w:rPr>
          <w:rFonts w:ascii="Arial" w:hAnsi="Arial" w:cs="Arial"/>
        </w:rPr>
        <w:t xml:space="preserve"> v primeru organizacijsko – statusnih ter lastninskih sprememb.</w:t>
      </w:r>
    </w:p>
    <w:p w14:paraId="7CFEC12C" w14:textId="77777777" w:rsidR="00825FFA" w:rsidRPr="00A273BE" w:rsidRDefault="00825FFA" w:rsidP="00825FFA">
      <w:pPr>
        <w:jc w:val="both"/>
        <w:rPr>
          <w:rFonts w:ascii="Arial" w:hAnsi="Arial" w:cs="Arial"/>
        </w:rPr>
      </w:pPr>
    </w:p>
    <w:p w14:paraId="5445A6A6"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0F171D47" w14:textId="77777777" w:rsidR="00825FFA" w:rsidRPr="00A273BE" w:rsidRDefault="00825FFA" w:rsidP="00825FFA">
      <w:pPr>
        <w:jc w:val="both"/>
        <w:rPr>
          <w:rFonts w:ascii="Arial" w:hAnsi="Arial" w:cs="Arial"/>
        </w:rPr>
      </w:pPr>
      <w:r w:rsidRPr="00A273BE">
        <w:rPr>
          <w:rFonts w:ascii="Arial" w:hAnsi="Arial" w:cs="Arial"/>
        </w:rPr>
        <w:t>Morebitne spremembe ali dopolnitve tega okvirnega sporazuma veljajo samo v pisni obliki in v primeru, da jih podpišeta obe stranki okvirnega sporazuma.</w:t>
      </w:r>
    </w:p>
    <w:p w14:paraId="04CAE0A6" w14:textId="77777777" w:rsidR="00825FFA" w:rsidRPr="00A273BE" w:rsidRDefault="00825FFA" w:rsidP="00825FFA">
      <w:pPr>
        <w:jc w:val="both"/>
        <w:rPr>
          <w:rFonts w:ascii="Arial" w:hAnsi="Arial" w:cs="Arial"/>
        </w:rPr>
      </w:pPr>
    </w:p>
    <w:p w14:paraId="7618E817"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348CA581" w14:textId="77777777" w:rsidR="00825FFA" w:rsidRPr="00A273BE" w:rsidRDefault="00825FFA" w:rsidP="00825FFA">
      <w:pPr>
        <w:jc w:val="both"/>
        <w:rPr>
          <w:rFonts w:ascii="Arial" w:hAnsi="Arial" w:cs="Arial"/>
        </w:rPr>
      </w:pPr>
      <w:r w:rsidRPr="00A273BE">
        <w:rPr>
          <w:rFonts w:ascii="Arial" w:hAnsi="Arial" w:cs="Arial"/>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12B6161D" w14:textId="77777777" w:rsidR="00825FFA" w:rsidRPr="00A273BE" w:rsidRDefault="00825FFA" w:rsidP="00825FFA">
      <w:pPr>
        <w:jc w:val="both"/>
        <w:rPr>
          <w:rFonts w:ascii="Arial" w:hAnsi="Arial" w:cs="Arial"/>
        </w:rPr>
      </w:pPr>
    </w:p>
    <w:p w14:paraId="6E7B1E9D"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04526333" w14:textId="77777777" w:rsidR="00825FFA" w:rsidRPr="00A273BE" w:rsidRDefault="00825FFA" w:rsidP="00825FFA">
      <w:pPr>
        <w:jc w:val="both"/>
        <w:rPr>
          <w:rFonts w:ascii="Arial" w:hAnsi="Arial" w:cs="Arial"/>
        </w:rPr>
      </w:pPr>
      <w:r w:rsidRPr="00A273BE">
        <w:rPr>
          <w:rFonts w:ascii="Arial" w:hAnsi="Arial" w:cs="Arial"/>
        </w:rPr>
        <w:t>Izvajalec s podpisom tega okvirnega sporazuma jamči, da mu je poznan predmet okvirnega sporazuma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tega okvirnega sporazuma in določil javnega naročanja, brez odškodninske odgovornosti do izvajalca.</w:t>
      </w:r>
    </w:p>
    <w:p w14:paraId="67B4603C" w14:textId="77777777" w:rsidR="00825FFA" w:rsidRPr="00A273BE" w:rsidRDefault="00825FFA" w:rsidP="00825FFA">
      <w:pPr>
        <w:jc w:val="both"/>
        <w:rPr>
          <w:rFonts w:ascii="Arial" w:hAnsi="Arial" w:cs="Arial"/>
        </w:rPr>
      </w:pPr>
    </w:p>
    <w:p w14:paraId="0DDCCD4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ABC7482" w14:textId="77777777" w:rsidR="00825FFA" w:rsidRPr="00A273BE" w:rsidRDefault="00825FFA" w:rsidP="00825FFA">
      <w:pPr>
        <w:jc w:val="both"/>
        <w:rPr>
          <w:rFonts w:ascii="Arial" w:hAnsi="Arial" w:cs="Arial"/>
        </w:rPr>
      </w:pPr>
      <w:r w:rsidRPr="00A273BE">
        <w:rPr>
          <w:rFonts w:ascii="Arial" w:hAnsi="Arial" w:cs="Arial"/>
        </w:rPr>
        <w:t xml:space="preserve">Vse ostale pravice in dolžnosti strank okvirnega sporazuma, ki izhajajo iz razmerja med njima, in niso urejene s tem okvirnim sporazumom, ureja Obligacijski zakonik ter splošno veljavni zakoni in predpisi, ki se nanašajo na predmet tega okvirnega sporazuma. </w:t>
      </w:r>
    </w:p>
    <w:p w14:paraId="76563581" w14:textId="77777777" w:rsidR="00825FFA" w:rsidRPr="00A273BE" w:rsidRDefault="00825FFA" w:rsidP="00825FFA">
      <w:pPr>
        <w:jc w:val="center"/>
        <w:rPr>
          <w:rFonts w:ascii="Arial" w:hAnsi="Arial" w:cs="Arial"/>
          <w:bCs/>
        </w:rPr>
      </w:pPr>
    </w:p>
    <w:p w14:paraId="644F9CA8"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5D39D08A" w14:textId="77777777" w:rsidR="00825FFA" w:rsidRPr="00A273BE" w:rsidRDefault="00825FFA" w:rsidP="00825FFA">
      <w:pPr>
        <w:jc w:val="both"/>
        <w:rPr>
          <w:rFonts w:ascii="Arial" w:hAnsi="Arial" w:cs="Arial"/>
        </w:rPr>
      </w:pPr>
      <w:r w:rsidRPr="00A273BE">
        <w:rPr>
          <w:rFonts w:ascii="Arial" w:hAnsi="Arial" w:cs="Arial"/>
        </w:rPr>
        <w:t>Okvirni sporazum je sestavljen in podpisan v dveh (2) enakih izvodih, od katerih prejme naročnik en (1) in izvajalec en (1) izvod.</w:t>
      </w:r>
    </w:p>
    <w:p w14:paraId="0E023379" w14:textId="77777777" w:rsidR="00825FFA" w:rsidRPr="00A273BE" w:rsidRDefault="00825FFA" w:rsidP="00825FFA">
      <w:pPr>
        <w:jc w:val="both"/>
        <w:rPr>
          <w:rFonts w:ascii="Arial" w:hAnsi="Arial" w:cs="Arial"/>
          <w:b/>
          <w:bCs/>
          <w:color w:val="000000"/>
        </w:rPr>
      </w:pPr>
    </w:p>
    <w:p w14:paraId="057D6DAC" w14:textId="006E14D9" w:rsidR="00825FFA" w:rsidRPr="00A273BE" w:rsidRDefault="00825FFA" w:rsidP="00825FFA">
      <w:pPr>
        <w:rPr>
          <w:rFonts w:ascii="Arial" w:hAnsi="Arial" w:cs="Arial"/>
        </w:rPr>
      </w:pPr>
      <w:r w:rsidRPr="00A273BE">
        <w:rPr>
          <w:rFonts w:ascii="Arial" w:hAnsi="Arial" w:cs="Arial"/>
        </w:rPr>
        <w:t>Datum:</w:t>
      </w:r>
      <w:r w:rsidR="000A2ADA">
        <w:rPr>
          <w:rFonts w:ascii="Arial" w:hAnsi="Arial" w:cs="Arial"/>
        </w:rPr>
        <w:tab/>
      </w:r>
      <w:r w:rsidR="000A2ADA">
        <w:rPr>
          <w:rFonts w:ascii="Arial" w:hAnsi="Arial" w:cs="Arial"/>
        </w:rPr>
        <w:tab/>
      </w:r>
      <w:r>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 xml:space="preserve">Datum: </w:t>
      </w:r>
      <w:r w:rsidR="000A2ADA">
        <w:rPr>
          <w:rFonts w:ascii="Arial" w:hAnsi="Arial" w:cs="Arial"/>
        </w:rPr>
        <w:t>_______________</w:t>
      </w:r>
    </w:p>
    <w:p w14:paraId="37E50240" w14:textId="2DBA9605" w:rsidR="00825FFA" w:rsidRPr="000A2ADA" w:rsidRDefault="000A2ADA" w:rsidP="00825FFA">
      <w:pPr>
        <w:rPr>
          <w:rFonts w:ascii="Arial" w:hAnsi="Arial" w:cs="Arial"/>
          <w:bCs/>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0A2ADA">
        <w:rPr>
          <w:rFonts w:ascii="Arial" w:hAnsi="Arial" w:cs="Arial"/>
          <w:bCs/>
        </w:rPr>
        <w:t>Oznaka javnega naročila: JN-</w:t>
      </w:r>
      <w:r w:rsidR="009F00A1">
        <w:rPr>
          <w:rFonts w:ascii="Arial" w:hAnsi="Arial" w:cs="Arial"/>
          <w:bCs/>
        </w:rPr>
        <w:t>1</w:t>
      </w:r>
      <w:r w:rsidRPr="000A2ADA">
        <w:rPr>
          <w:rFonts w:ascii="Arial" w:hAnsi="Arial" w:cs="Arial"/>
          <w:bCs/>
        </w:rPr>
        <w:t>/202</w:t>
      </w:r>
      <w:r w:rsidR="009F00A1">
        <w:rPr>
          <w:rFonts w:ascii="Arial" w:hAnsi="Arial" w:cs="Arial"/>
          <w:bCs/>
        </w:rPr>
        <w:t>5</w:t>
      </w:r>
    </w:p>
    <w:p w14:paraId="389FBD7C" w14:textId="10B3E750" w:rsidR="000A2ADA" w:rsidRPr="000A2ADA" w:rsidRDefault="000A2ADA" w:rsidP="00825FFA">
      <w:pPr>
        <w:rPr>
          <w:rFonts w:ascii="Arial" w:hAnsi="Arial" w:cs="Arial"/>
          <w:bCs/>
        </w:rPr>
      </w:pP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t xml:space="preserve">Št. zadeve: </w:t>
      </w:r>
      <w:r w:rsidR="0096662A">
        <w:rPr>
          <w:rFonts w:ascii="Arial" w:hAnsi="Arial" w:cs="Arial"/>
          <w:bCs/>
        </w:rPr>
        <w:t>330</w:t>
      </w:r>
      <w:r w:rsidR="009F00A1">
        <w:rPr>
          <w:rFonts w:ascii="Arial" w:hAnsi="Arial" w:cs="Arial"/>
          <w:bCs/>
        </w:rPr>
        <w:t>2</w:t>
      </w:r>
      <w:r w:rsidR="0096662A">
        <w:rPr>
          <w:rFonts w:ascii="Arial" w:hAnsi="Arial" w:cs="Arial"/>
          <w:bCs/>
        </w:rPr>
        <w:t>-</w:t>
      </w:r>
      <w:r w:rsidR="009F00A1">
        <w:rPr>
          <w:rFonts w:ascii="Arial" w:hAnsi="Arial" w:cs="Arial"/>
          <w:bCs/>
        </w:rPr>
        <w:t>1</w:t>
      </w:r>
      <w:r w:rsidR="0096662A">
        <w:rPr>
          <w:rFonts w:ascii="Arial" w:hAnsi="Arial" w:cs="Arial"/>
          <w:bCs/>
        </w:rPr>
        <w:t>/202</w:t>
      </w:r>
      <w:r w:rsidR="009F00A1">
        <w:rPr>
          <w:rFonts w:ascii="Arial" w:hAnsi="Arial" w:cs="Arial"/>
          <w:bCs/>
        </w:rPr>
        <w:t>5</w:t>
      </w:r>
    </w:p>
    <w:p w14:paraId="679435E0" w14:textId="77777777" w:rsidR="00825FFA" w:rsidRPr="00A273BE" w:rsidRDefault="00825FFA" w:rsidP="00825FFA">
      <w:pPr>
        <w:rPr>
          <w:rFonts w:ascii="Arial" w:hAnsi="Arial" w:cs="Arial"/>
          <w:b/>
        </w:rPr>
      </w:pPr>
    </w:p>
    <w:p w14:paraId="51CED16A" w14:textId="77777777" w:rsidR="001C2E76" w:rsidRDefault="001C2E76" w:rsidP="00825FFA">
      <w:pPr>
        <w:rPr>
          <w:rFonts w:ascii="Arial" w:hAnsi="Arial" w:cs="Arial"/>
          <w:b/>
        </w:rPr>
      </w:pPr>
    </w:p>
    <w:p w14:paraId="155D9345" w14:textId="77777777" w:rsidR="001C2E76" w:rsidRDefault="001C2E76" w:rsidP="00825FFA">
      <w:pPr>
        <w:rPr>
          <w:rFonts w:ascii="Arial" w:hAnsi="Arial" w:cs="Arial"/>
          <w:b/>
        </w:rPr>
      </w:pPr>
    </w:p>
    <w:p w14:paraId="3BE3D068" w14:textId="0644B843" w:rsidR="00825FFA" w:rsidRPr="00A273BE" w:rsidRDefault="00825FFA" w:rsidP="00825FFA">
      <w:pPr>
        <w:rPr>
          <w:rFonts w:ascii="Arial" w:hAnsi="Arial" w:cs="Arial"/>
          <w:b/>
        </w:rPr>
      </w:pPr>
      <w:r w:rsidRPr="00A273BE">
        <w:rPr>
          <w:rFonts w:ascii="Arial" w:hAnsi="Arial" w:cs="Arial"/>
          <w:b/>
        </w:rPr>
        <w:t>IZVAJALEC:</w:t>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t>NAROČNIK:</w:t>
      </w:r>
    </w:p>
    <w:p w14:paraId="2DBEED30" w14:textId="77777777" w:rsidR="00825FFA" w:rsidRDefault="00825FFA" w:rsidP="00825FFA">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B545FD3" w14:textId="58E56CB5" w:rsidR="00825FFA" w:rsidRDefault="00825FFA" w:rsidP="00825FFA">
      <w:pPr>
        <w:rPr>
          <w:rFonts w:ascii="Arial" w:hAnsi="Arial" w:cs="Arial"/>
        </w:rPr>
      </w:pPr>
      <w:r>
        <w:rPr>
          <w:rFonts w:ascii="Arial" w:hAnsi="Arial" w:cs="Arial"/>
          <w:b/>
          <w:bCs/>
        </w:rPr>
        <w:tab/>
        <w:t xml:space="preserve"> </w:t>
      </w:r>
      <w:r>
        <w:rPr>
          <w:rFonts w:ascii="Arial" w:hAnsi="Arial" w:cs="Arial"/>
          <w:b/>
          <w:bCs/>
        </w:rPr>
        <w:tab/>
      </w:r>
      <w:r>
        <w:rPr>
          <w:rFonts w:ascii="Arial" w:hAnsi="Arial" w:cs="Arial"/>
          <w:b/>
          <w:lang w:eastAsia="de-DE"/>
        </w:rPr>
        <w:tab/>
      </w:r>
      <w:r>
        <w:rPr>
          <w:rFonts w:ascii="Arial" w:hAnsi="Arial" w:cs="Arial"/>
          <w:b/>
          <w:lang w:eastAsia="de-DE"/>
        </w:rPr>
        <w:tab/>
      </w:r>
      <w:r w:rsidR="000A2ADA">
        <w:rPr>
          <w:rFonts w:ascii="Arial" w:hAnsi="Arial" w:cs="Arial"/>
          <w:b/>
          <w:lang w:eastAsia="de-DE"/>
        </w:rPr>
        <w:tab/>
      </w:r>
      <w:r w:rsidR="000A2ADA">
        <w:rPr>
          <w:rFonts w:ascii="Arial" w:hAnsi="Arial" w:cs="Arial"/>
          <w:b/>
          <w:lang w:eastAsia="de-DE"/>
        </w:rPr>
        <w:tab/>
      </w:r>
      <w:r w:rsidRPr="00A273BE">
        <w:rPr>
          <w:rFonts w:ascii="Arial" w:hAnsi="Arial" w:cs="Arial"/>
          <w:b/>
          <w:lang w:eastAsia="de-DE"/>
        </w:rPr>
        <w:t>Javno podjetje Komunala Idrija d.o.o.</w:t>
      </w:r>
    </w:p>
    <w:p w14:paraId="1EED03BC" w14:textId="77777777" w:rsidR="00825FFA" w:rsidRDefault="00825FFA" w:rsidP="00825FFA">
      <w:pPr>
        <w:rPr>
          <w:rFonts w:ascii="Arial" w:hAnsi="Arial" w:cs="Arial"/>
          <w:b/>
          <w:bCs/>
        </w:rPr>
      </w:pPr>
    </w:p>
    <w:p w14:paraId="05B5144C" w14:textId="748848B2" w:rsidR="00825FFA" w:rsidRPr="00E74AC0" w:rsidRDefault="00825FFA" w:rsidP="00825FFA">
      <w:pPr>
        <w:rPr>
          <w:rFonts w:ascii="Arial" w:hAnsi="Arial" w:cs="Arial"/>
          <w:b/>
          <w:bCs/>
        </w:rPr>
      </w:pPr>
      <w:r>
        <w:rPr>
          <w:rFonts w:ascii="Arial" w:hAnsi="Arial" w:cs="Arial"/>
        </w:rPr>
        <w:tab/>
      </w:r>
      <w:r>
        <w:rPr>
          <w:rFonts w:ascii="Arial" w:hAnsi="Arial" w:cs="Arial"/>
        </w:rPr>
        <w:tab/>
      </w:r>
      <w:r>
        <w:rPr>
          <w:rFonts w:ascii="Arial" w:hAnsi="Arial" w:cs="Arial"/>
        </w:rPr>
        <w:tab/>
      </w:r>
      <w:r w:rsidRPr="00A273BE">
        <w:rPr>
          <w:rFonts w:ascii="Arial" w:hAnsi="Arial" w:cs="Arial"/>
        </w:rPr>
        <w:tab/>
      </w:r>
      <w:r>
        <w:rPr>
          <w:rFonts w:ascii="Arial" w:hAnsi="Arial" w:cs="Arial"/>
        </w:rPr>
        <w:tab/>
      </w:r>
      <w:r w:rsidR="000A2ADA">
        <w:rPr>
          <w:rFonts w:ascii="Arial" w:hAnsi="Arial" w:cs="Arial"/>
        </w:rPr>
        <w:tab/>
      </w:r>
      <w:r w:rsidRPr="00A273BE">
        <w:rPr>
          <w:rFonts w:ascii="Arial" w:hAnsi="Arial" w:cs="Arial"/>
        </w:rPr>
        <w:t>mag. Brigita Šen Kreže</w:t>
      </w:r>
    </w:p>
    <w:p w14:paraId="0ED868A7" w14:textId="1A226BE7" w:rsidR="00825FFA" w:rsidRDefault="00825FFA" w:rsidP="00825FFA">
      <w:pPr>
        <w:rPr>
          <w:rFonts w:ascii="Arial" w:hAnsi="Arial" w:cs="Arial"/>
        </w:rPr>
      </w:pP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Direktorica</w:t>
      </w:r>
    </w:p>
    <w:p w14:paraId="1F337542" w14:textId="77777777" w:rsidR="00825FFA" w:rsidRDefault="00825FFA" w:rsidP="00825FFA">
      <w:pPr>
        <w:rPr>
          <w:rFonts w:ascii="Arial" w:hAnsi="Arial" w:cs="Arial"/>
        </w:rPr>
      </w:pPr>
    </w:p>
    <w:p w14:paraId="253D6C80" w14:textId="77777777" w:rsidR="004F7ACB" w:rsidRDefault="004F7ACB" w:rsidP="004F7ACB">
      <w:pPr>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p w14:paraId="5E1F6F17" w14:textId="77777777" w:rsidR="004F7ACB" w:rsidRDefault="004F7ACB" w:rsidP="004F7ACB">
      <w:pPr>
        <w:rPr>
          <w:rFonts w:ascii="Arial" w:hAnsi="Arial" w:cs="Arial"/>
          <w:i/>
          <w:iCs/>
          <w:color w:val="7F7F7F" w:themeColor="text1" w:themeTint="80"/>
        </w:rPr>
      </w:pPr>
    </w:p>
    <w:p w14:paraId="03F3A04B" w14:textId="77777777" w:rsidR="00E32291" w:rsidRDefault="00E32291" w:rsidP="004F7ACB">
      <w:pPr>
        <w:rPr>
          <w:rFonts w:ascii="Arial" w:hAnsi="Arial" w:cs="Arial"/>
          <w:b/>
          <w:bCs/>
          <w:shd w:val="clear" w:color="auto" w:fill="D9E2F3" w:themeFill="accent5" w:themeFillTint="33"/>
        </w:rPr>
      </w:pPr>
    </w:p>
    <w:p w14:paraId="6A7F6AB0" w14:textId="77777777" w:rsidR="001C2E76" w:rsidRDefault="001C2E76" w:rsidP="004F7ACB">
      <w:pPr>
        <w:rPr>
          <w:rFonts w:ascii="Arial" w:hAnsi="Arial" w:cs="Arial"/>
          <w:b/>
          <w:bCs/>
          <w:shd w:val="clear" w:color="auto" w:fill="D9E2F3" w:themeFill="accent5" w:themeFillTint="33"/>
        </w:rPr>
      </w:pPr>
    </w:p>
    <w:p w14:paraId="12461AC9" w14:textId="77777777" w:rsidR="001C2E76" w:rsidRDefault="001C2E76" w:rsidP="004F7ACB">
      <w:pPr>
        <w:rPr>
          <w:rFonts w:ascii="Arial" w:hAnsi="Arial" w:cs="Arial"/>
          <w:b/>
          <w:bCs/>
          <w:shd w:val="clear" w:color="auto" w:fill="D9E2F3" w:themeFill="accent5" w:themeFillTint="33"/>
        </w:rPr>
      </w:pPr>
    </w:p>
    <w:p w14:paraId="49B4422A" w14:textId="77777777" w:rsidR="0088322D" w:rsidRDefault="0088322D" w:rsidP="004F7ACB">
      <w:pPr>
        <w:rPr>
          <w:rFonts w:ascii="Arial" w:hAnsi="Arial" w:cs="Arial"/>
          <w:b/>
          <w:bCs/>
          <w:shd w:val="clear" w:color="auto" w:fill="D9E2F3" w:themeFill="accent5" w:themeFillTint="33"/>
        </w:rPr>
      </w:pPr>
    </w:p>
    <w:p w14:paraId="7CE9AF8A" w14:textId="77777777" w:rsidR="0088322D" w:rsidRDefault="0088322D" w:rsidP="004F7ACB">
      <w:pPr>
        <w:rPr>
          <w:rFonts w:ascii="Arial" w:hAnsi="Arial" w:cs="Arial"/>
          <w:b/>
          <w:bCs/>
          <w:shd w:val="clear" w:color="auto" w:fill="D9E2F3" w:themeFill="accent5" w:themeFillTint="33"/>
        </w:rPr>
      </w:pPr>
    </w:p>
    <w:p w14:paraId="205317F1" w14:textId="77777777" w:rsidR="0088322D" w:rsidRDefault="0088322D" w:rsidP="004F7ACB">
      <w:pPr>
        <w:rPr>
          <w:rFonts w:ascii="Arial" w:hAnsi="Arial" w:cs="Arial"/>
          <w:b/>
          <w:bCs/>
          <w:shd w:val="clear" w:color="auto" w:fill="D9E2F3" w:themeFill="accent5" w:themeFillTint="33"/>
        </w:rPr>
      </w:pPr>
    </w:p>
    <w:p w14:paraId="1DABB2D8" w14:textId="77777777" w:rsidR="0088322D" w:rsidRDefault="0088322D" w:rsidP="004F7ACB">
      <w:pPr>
        <w:rPr>
          <w:rFonts w:ascii="Arial" w:hAnsi="Arial" w:cs="Arial"/>
          <w:b/>
          <w:bCs/>
          <w:shd w:val="clear" w:color="auto" w:fill="D9E2F3" w:themeFill="accent5" w:themeFillTint="33"/>
        </w:rPr>
      </w:pPr>
    </w:p>
    <w:p w14:paraId="0C486B4C" w14:textId="77777777" w:rsidR="0088322D" w:rsidRDefault="0088322D" w:rsidP="004F7ACB">
      <w:pPr>
        <w:rPr>
          <w:rFonts w:ascii="Arial" w:hAnsi="Arial" w:cs="Arial"/>
          <w:b/>
          <w:bCs/>
          <w:shd w:val="clear" w:color="auto" w:fill="D9E2F3" w:themeFill="accent5" w:themeFillTint="33"/>
        </w:rPr>
      </w:pPr>
    </w:p>
    <w:p w14:paraId="649BC76F" w14:textId="77777777" w:rsidR="00195F1D" w:rsidRDefault="00195F1D" w:rsidP="004F7ACB">
      <w:pPr>
        <w:rPr>
          <w:rFonts w:ascii="Arial" w:hAnsi="Arial" w:cs="Arial"/>
          <w:b/>
          <w:bCs/>
          <w:shd w:val="clear" w:color="auto" w:fill="D9E2F3" w:themeFill="accent5" w:themeFillTint="33"/>
        </w:rPr>
      </w:pPr>
    </w:p>
    <w:p w14:paraId="50F50AB4" w14:textId="77777777" w:rsidR="00195F1D" w:rsidRDefault="00195F1D" w:rsidP="004F7ACB">
      <w:pPr>
        <w:rPr>
          <w:rFonts w:ascii="Arial" w:hAnsi="Arial" w:cs="Arial"/>
          <w:b/>
          <w:bCs/>
          <w:shd w:val="clear" w:color="auto" w:fill="D9E2F3" w:themeFill="accent5" w:themeFillTint="33"/>
        </w:rPr>
      </w:pPr>
    </w:p>
    <w:p w14:paraId="4EFCBD3F" w14:textId="77777777" w:rsidR="00195F1D" w:rsidRDefault="00195F1D" w:rsidP="004F7ACB">
      <w:pPr>
        <w:rPr>
          <w:rFonts w:ascii="Arial" w:hAnsi="Arial" w:cs="Arial"/>
          <w:b/>
          <w:bCs/>
          <w:shd w:val="clear" w:color="auto" w:fill="D9E2F3" w:themeFill="accent5" w:themeFillTint="33"/>
        </w:rPr>
      </w:pPr>
    </w:p>
    <w:p w14:paraId="5F903FBE" w14:textId="77777777" w:rsidR="00195F1D" w:rsidRDefault="00195F1D" w:rsidP="004F7ACB">
      <w:pPr>
        <w:rPr>
          <w:rFonts w:ascii="Arial" w:hAnsi="Arial" w:cs="Arial"/>
          <w:b/>
          <w:bCs/>
          <w:shd w:val="clear" w:color="auto" w:fill="D9E2F3" w:themeFill="accent5" w:themeFillTint="33"/>
        </w:rPr>
      </w:pPr>
    </w:p>
    <w:p w14:paraId="7962C126" w14:textId="77777777" w:rsidR="0088322D" w:rsidRDefault="0088322D" w:rsidP="004F7ACB">
      <w:pPr>
        <w:rPr>
          <w:rFonts w:ascii="Arial" w:hAnsi="Arial" w:cs="Arial"/>
          <w:b/>
          <w:bCs/>
          <w:shd w:val="clear" w:color="auto" w:fill="D9E2F3" w:themeFill="accent5" w:themeFillTint="33"/>
        </w:rPr>
      </w:pPr>
    </w:p>
    <w:p w14:paraId="45C04E41" w14:textId="77777777" w:rsidR="001F0F6A" w:rsidRDefault="001F0F6A" w:rsidP="004F7ACB">
      <w:pPr>
        <w:rPr>
          <w:rFonts w:ascii="Arial" w:hAnsi="Arial" w:cs="Arial"/>
          <w:b/>
          <w:bCs/>
          <w:shd w:val="clear" w:color="auto" w:fill="D9E2F3" w:themeFill="accent5" w:themeFillTint="33"/>
        </w:rPr>
      </w:pPr>
    </w:p>
    <w:p w14:paraId="3A0E86CF" w14:textId="77777777" w:rsidR="001F0F6A" w:rsidRDefault="001F0F6A" w:rsidP="004F7ACB">
      <w:pPr>
        <w:rPr>
          <w:rFonts w:ascii="Arial" w:hAnsi="Arial" w:cs="Arial"/>
          <w:b/>
          <w:bCs/>
          <w:shd w:val="clear" w:color="auto" w:fill="D9E2F3" w:themeFill="accent5" w:themeFillTint="33"/>
        </w:rPr>
      </w:pPr>
    </w:p>
    <w:p w14:paraId="430665FB" w14:textId="77777777" w:rsidR="001F0F6A" w:rsidRDefault="001F0F6A" w:rsidP="004F7ACB">
      <w:pPr>
        <w:rPr>
          <w:rFonts w:ascii="Arial" w:hAnsi="Arial" w:cs="Arial"/>
          <w:b/>
          <w:bCs/>
          <w:shd w:val="clear" w:color="auto" w:fill="D9E2F3" w:themeFill="accent5" w:themeFillTint="33"/>
        </w:rPr>
      </w:pPr>
    </w:p>
    <w:p w14:paraId="2D80C168" w14:textId="77777777" w:rsidR="001F0F6A" w:rsidRDefault="001F0F6A" w:rsidP="004F7ACB">
      <w:pPr>
        <w:rPr>
          <w:rFonts w:ascii="Arial" w:hAnsi="Arial" w:cs="Arial"/>
          <w:b/>
          <w:bCs/>
          <w:shd w:val="clear" w:color="auto" w:fill="D9E2F3" w:themeFill="accent5" w:themeFillTint="33"/>
        </w:rPr>
      </w:pPr>
    </w:p>
    <w:p w14:paraId="705FF148" w14:textId="77777777" w:rsidR="001F0F6A" w:rsidRDefault="001F0F6A" w:rsidP="004F7ACB">
      <w:pPr>
        <w:rPr>
          <w:rFonts w:ascii="Arial" w:hAnsi="Arial" w:cs="Arial"/>
          <w:b/>
          <w:bCs/>
          <w:shd w:val="clear" w:color="auto" w:fill="D9E2F3" w:themeFill="accent5" w:themeFillTint="33"/>
        </w:rPr>
      </w:pPr>
    </w:p>
    <w:p w14:paraId="587547C1" w14:textId="77777777" w:rsidR="001F0F6A" w:rsidRDefault="001F0F6A" w:rsidP="004F7ACB">
      <w:pPr>
        <w:rPr>
          <w:rFonts w:ascii="Arial" w:hAnsi="Arial" w:cs="Arial"/>
          <w:b/>
          <w:bCs/>
          <w:shd w:val="clear" w:color="auto" w:fill="D9E2F3" w:themeFill="accent5" w:themeFillTint="33"/>
        </w:rPr>
      </w:pPr>
    </w:p>
    <w:p w14:paraId="33969EB6" w14:textId="77777777" w:rsidR="001F0F6A" w:rsidRDefault="001F0F6A" w:rsidP="004F7ACB">
      <w:pPr>
        <w:rPr>
          <w:rFonts w:ascii="Arial" w:hAnsi="Arial" w:cs="Arial"/>
          <w:b/>
          <w:bCs/>
          <w:shd w:val="clear" w:color="auto" w:fill="D9E2F3" w:themeFill="accent5" w:themeFillTint="33"/>
        </w:rPr>
      </w:pPr>
    </w:p>
    <w:p w14:paraId="0401B146" w14:textId="77777777" w:rsidR="001F0F6A" w:rsidRDefault="001F0F6A" w:rsidP="004F7ACB">
      <w:pPr>
        <w:rPr>
          <w:rFonts w:ascii="Arial" w:hAnsi="Arial" w:cs="Arial"/>
          <w:b/>
          <w:bCs/>
          <w:shd w:val="clear" w:color="auto" w:fill="D9E2F3" w:themeFill="accent5" w:themeFillTint="33"/>
        </w:rPr>
      </w:pPr>
    </w:p>
    <w:p w14:paraId="57C59E90" w14:textId="77777777" w:rsidR="001F0F6A" w:rsidRDefault="001F0F6A" w:rsidP="004F7ACB">
      <w:pPr>
        <w:rPr>
          <w:rFonts w:ascii="Arial" w:hAnsi="Arial" w:cs="Arial"/>
          <w:b/>
          <w:bCs/>
          <w:shd w:val="clear" w:color="auto" w:fill="D9E2F3" w:themeFill="accent5" w:themeFillTint="33"/>
        </w:rPr>
      </w:pPr>
    </w:p>
    <w:p w14:paraId="488BE1BD" w14:textId="77777777" w:rsidR="001F0F6A" w:rsidRDefault="001F0F6A" w:rsidP="004F7ACB">
      <w:pPr>
        <w:rPr>
          <w:rFonts w:ascii="Arial" w:hAnsi="Arial" w:cs="Arial"/>
          <w:b/>
          <w:bCs/>
          <w:shd w:val="clear" w:color="auto" w:fill="D9E2F3" w:themeFill="accent5" w:themeFillTint="33"/>
        </w:rPr>
      </w:pPr>
    </w:p>
    <w:p w14:paraId="319BAD82" w14:textId="77777777" w:rsidR="001F0F6A" w:rsidRDefault="001F0F6A" w:rsidP="004F7ACB">
      <w:pPr>
        <w:rPr>
          <w:rFonts w:ascii="Arial" w:hAnsi="Arial" w:cs="Arial"/>
          <w:b/>
          <w:bCs/>
          <w:shd w:val="clear" w:color="auto" w:fill="D9E2F3" w:themeFill="accent5" w:themeFillTint="33"/>
        </w:rPr>
      </w:pPr>
    </w:p>
    <w:p w14:paraId="6D1973BF" w14:textId="77777777" w:rsidR="0088322D" w:rsidRDefault="0088322D" w:rsidP="004F7ACB">
      <w:pPr>
        <w:rPr>
          <w:rFonts w:ascii="Arial" w:hAnsi="Arial" w:cs="Arial"/>
          <w:b/>
          <w:bCs/>
          <w:shd w:val="clear" w:color="auto" w:fill="D9E2F3" w:themeFill="accent5" w:themeFillTint="33"/>
        </w:rPr>
      </w:pPr>
    </w:p>
    <w:p w14:paraId="0929B866" w14:textId="77777777" w:rsidR="009B14CA" w:rsidRDefault="009B14CA" w:rsidP="004F7ACB">
      <w:pPr>
        <w:rPr>
          <w:rFonts w:ascii="Arial" w:hAnsi="Arial" w:cs="Arial"/>
          <w:b/>
          <w:bCs/>
          <w:shd w:val="clear" w:color="auto" w:fill="D9E2F3" w:themeFill="accent5" w:themeFillTint="33"/>
        </w:rPr>
      </w:pPr>
    </w:p>
    <w:p w14:paraId="6204571F" w14:textId="77777777" w:rsidR="0088322D" w:rsidRDefault="0088322D" w:rsidP="004F7ACB">
      <w:pPr>
        <w:rPr>
          <w:rFonts w:ascii="Arial" w:hAnsi="Arial" w:cs="Arial"/>
          <w:b/>
          <w:bCs/>
          <w:shd w:val="clear" w:color="auto" w:fill="D9E2F3" w:themeFill="accent5" w:themeFillTint="33"/>
        </w:rPr>
      </w:pPr>
    </w:p>
    <w:p w14:paraId="23A70F73" w14:textId="34FFB7C6" w:rsidR="000A2ADA" w:rsidRPr="00276896" w:rsidRDefault="000A2ADA" w:rsidP="004F7ACB">
      <w:pPr>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Pr>
          <w:rFonts w:ascii="Arial" w:hAnsi="Arial" w:cs="Arial"/>
          <w:b/>
          <w:bCs/>
          <w:shd w:val="clear" w:color="auto" w:fill="D9E2F3" w:themeFill="accent5" w:themeFillTint="33"/>
        </w:rPr>
        <w:t xml:space="preserve">SPORAZUMA O DOLOČITVI SKUPNIH UKREPOV ZA ZAGOTOVITEV VARNOSTI IN ZDRAVJA PRI DELU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96662A">
        <w:rPr>
          <w:rFonts w:ascii="Arial" w:hAnsi="Arial" w:cs="Arial"/>
          <w:b/>
          <w:bCs/>
          <w:shd w:val="clear" w:color="auto" w:fill="D9E2F3" w:themeFill="accent5" w:themeFillTint="33"/>
        </w:rPr>
        <w:t>1</w:t>
      </w:r>
    </w:p>
    <w:p w14:paraId="5B08744F" w14:textId="77777777" w:rsidR="000A2ADA" w:rsidRPr="00EA3825" w:rsidRDefault="000A2ADA" w:rsidP="000A2ADA">
      <w:pPr>
        <w:spacing w:after="120"/>
        <w:jc w:val="both"/>
        <w:rPr>
          <w:rFonts w:ascii="Arial" w:hAnsi="Arial" w:cs="Arial"/>
        </w:rPr>
      </w:pPr>
    </w:p>
    <w:p w14:paraId="124C054B" w14:textId="34DBD22B" w:rsidR="000A2ADA" w:rsidRPr="00EE5FF6" w:rsidRDefault="000A2ADA" w:rsidP="000A2ADA">
      <w:pPr>
        <w:jc w:val="both"/>
        <w:rPr>
          <w:rFonts w:ascii="Arial" w:hAnsi="Arial" w:cs="Arial"/>
        </w:rPr>
      </w:pPr>
      <w:bookmarkStart w:id="113" w:name="_Toc350155109"/>
      <w:r w:rsidRPr="00EE5FF6">
        <w:rPr>
          <w:rFonts w:ascii="Arial" w:hAnsi="Arial" w:cs="Arial"/>
        </w:rPr>
        <w:t>Na podlagi zakonske določbe in v skladu s 1. točko 39. člena Zakona o varnosti in zdravju pri delu (Uradni list RS, št. 43/11) v povezavi s Pravilnikom o požarnem redu (Ur. list  RS št. 52/07, 34/11 in 101/11</w:t>
      </w:r>
      <w:r w:rsidR="001C150A">
        <w:rPr>
          <w:rFonts w:ascii="Arial" w:hAnsi="Arial" w:cs="Arial"/>
        </w:rPr>
        <w:t>)</w:t>
      </w:r>
      <w:r w:rsidRPr="00EE5FF6">
        <w:rPr>
          <w:rFonts w:ascii="Arial" w:hAnsi="Arial" w:cs="Arial"/>
        </w:rPr>
        <w:t xml:space="preserve"> ter na podlagi sprejete Izjave o varnosti z oceno tveganja skleneta:</w:t>
      </w:r>
    </w:p>
    <w:p w14:paraId="0973B86F" w14:textId="77777777" w:rsidR="000A2ADA" w:rsidRPr="00EE5FF6" w:rsidRDefault="000A2ADA" w:rsidP="000A2ADA">
      <w:pPr>
        <w:jc w:val="both"/>
        <w:rPr>
          <w:rFonts w:ascii="Arial" w:hAnsi="Arial" w:cs="Arial"/>
        </w:rPr>
      </w:pPr>
    </w:p>
    <w:p w14:paraId="377737EB" w14:textId="77777777" w:rsidR="000A2ADA" w:rsidRPr="00EE5FF6" w:rsidRDefault="000A2ADA" w:rsidP="000A2ADA">
      <w:pPr>
        <w:rPr>
          <w:rFonts w:ascii="Arial" w:hAnsi="Arial" w:cs="Arial"/>
        </w:rPr>
      </w:pPr>
      <w:r w:rsidRPr="00EE5FF6">
        <w:rPr>
          <w:rFonts w:ascii="Arial" w:hAnsi="Arial" w:cs="Arial"/>
          <w:b/>
          <w:bCs/>
          <w:color w:val="000000"/>
        </w:rPr>
        <w:t xml:space="preserve">NAROČNIK: </w:t>
      </w:r>
      <w:r w:rsidRPr="00EE5FF6">
        <w:rPr>
          <w:rFonts w:ascii="Arial" w:hAnsi="Arial" w:cs="Arial"/>
          <w:b/>
          <w:color w:val="000000"/>
        </w:rPr>
        <w:t>Javno podjetje Komunala Idrija d.o.o., Carl Jakoba ulica 4, 5280 Idrija</w:t>
      </w:r>
      <w:r w:rsidRPr="00EE5FF6">
        <w:rPr>
          <w:rFonts w:ascii="Arial" w:hAnsi="Arial" w:cs="Arial"/>
          <w:color w:val="000000"/>
        </w:rPr>
        <w:br/>
        <w:t>zakoniti zastopnik: mag. Brigita Šen Kreže, direktorica</w:t>
      </w:r>
      <w:r w:rsidRPr="00EE5FF6">
        <w:rPr>
          <w:rFonts w:ascii="Arial" w:hAnsi="Arial" w:cs="Arial"/>
        </w:rPr>
        <w:br/>
      </w:r>
    </w:p>
    <w:tbl>
      <w:tblPr>
        <w:tblW w:w="3500" w:type="pct"/>
        <w:tblInd w:w="108" w:type="dxa"/>
        <w:tblLook w:val="04A0" w:firstRow="1" w:lastRow="0" w:firstColumn="1" w:lastColumn="0" w:noHBand="0" w:noVBand="1"/>
      </w:tblPr>
      <w:tblGrid>
        <w:gridCol w:w="3300"/>
        <w:gridCol w:w="3050"/>
      </w:tblGrid>
      <w:tr w:rsidR="000A2ADA" w:rsidRPr="00EE5FF6" w14:paraId="207E93FB" w14:textId="77777777" w:rsidTr="00AA579E">
        <w:tc>
          <w:tcPr>
            <w:tcW w:w="3300" w:type="dxa"/>
            <w:tcMar>
              <w:top w:w="0" w:type="auto"/>
              <w:bottom w:w="0" w:type="auto"/>
            </w:tcMar>
            <w:vAlign w:val="center"/>
          </w:tcPr>
          <w:p w14:paraId="73A8F1AF" w14:textId="77777777" w:rsidR="000A2ADA" w:rsidRPr="00EE5FF6" w:rsidRDefault="000A2ADA" w:rsidP="00AA579E">
            <w:pPr>
              <w:ind w:hanging="108"/>
              <w:rPr>
                <w:rFonts w:ascii="Arial" w:hAnsi="Arial" w:cs="Arial"/>
              </w:rPr>
            </w:pPr>
            <w:r w:rsidRPr="00EE5FF6">
              <w:rPr>
                <w:rFonts w:ascii="Arial" w:hAnsi="Arial" w:cs="Arial"/>
                <w:color w:val="000000"/>
                <w:position w:val="-2"/>
              </w:rPr>
              <w:t>Matična številka:</w:t>
            </w:r>
          </w:p>
        </w:tc>
        <w:tc>
          <w:tcPr>
            <w:tcW w:w="0" w:type="auto"/>
            <w:tcMar>
              <w:top w:w="0" w:type="auto"/>
              <w:bottom w:w="0" w:type="auto"/>
            </w:tcMar>
            <w:vAlign w:val="center"/>
          </w:tcPr>
          <w:p w14:paraId="334CB312" w14:textId="77777777" w:rsidR="000A2ADA" w:rsidRPr="00EE5FF6" w:rsidRDefault="000A2ADA" w:rsidP="00AA579E">
            <w:pPr>
              <w:ind w:hanging="108"/>
              <w:rPr>
                <w:rFonts w:ascii="Arial" w:hAnsi="Arial" w:cs="Arial"/>
              </w:rPr>
            </w:pPr>
            <w:r w:rsidRPr="00EE5FF6">
              <w:rPr>
                <w:rFonts w:ascii="Arial" w:hAnsi="Arial" w:cs="Arial"/>
              </w:rPr>
              <w:t>5144647000</w:t>
            </w:r>
          </w:p>
        </w:tc>
      </w:tr>
      <w:tr w:rsidR="000A2ADA" w:rsidRPr="00EE5FF6" w14:paraId="7B1F661D" w14:textId="77777777" w:rsidTr="00AA579E">
        <w:tc>
          <w:tcPr>
            <w:tcW w:w="3300" w:type="dxa"/>
            <w:tcMar>
              <w:top w:w="0" w:type="auto"/>
              <w:bottom w:w="0" w:type="auto"/>
            </w:tcMar>
            <w:vAlign w:val="center"/>
          </w:tcPr>
          <w:p w14:paraId="32FFC0E0" w14:textId="77777777" w:rsidR="000A2ADA" w:rsidRPr="00EE5FF6" w:rsidRDefault="000A2ADA" w:rsidP="00AA579E">
            <w:pPr>
              <w:ind w:hanging="108"/>
              <w:rPr>
                <w:rFonts w:ascii="Arial" w:hAnsi="Arial" w:cs="Arial"/>
              </w:rPr>
            </w:pPr>
            <w:r w:rsidRPr="00EE5FF6">
              <w:rPr>
                <w:rFonts w:ascii="Arial" w:hAnsi="Arial" w:cs="Arial"/>
                <w:color w:val="000000"/>
                <w:position w:val="-2"/>
              </w:rPr>
              <w:t>Identifikacijska številka za DDV:</w:t>
            </w:r>
          </w:p>
        </w:tc>
        <w:tc>
          <w:tcPr>
            <w:tcW w:w="0" w:type="auto"/>
            <w:tcMar>
              <w:top w:w="0" w:type="auto"/>
              <w:bottom w:w="0" w:type="auto"/>
            </w:tcMar>
            <w:vAlign w:val="center"/>
          </w:tcPr>
          <w:p w14:paraId="18973029" w14:textId="77777777" w:rsidR="000A2ADA" w:rsidRPr="00EE5FF6" w:rsidRDefault="000A2ADA" w:rsidP="00AA579E">
            <w:pPr>
              <w:ind w:hanging="108"/>
              <w:rPr>
                <w:rFonts w:ascii="Arial" w:hAnsi="Arial" w:cs="Arial"/>
              </w:rPr>
            </w:pPr>
            <w:r w:rsidRPr="00EE5FF6">
              <w:rPr>
                <w:rFonts w:ascii="Arial" w:hAnsi="Arial" w:cs="Arial"/>
              </w:rPr>
              <w:t>SI 13286218</w:t>
            </w:r>
          </w:p>
        </w:tc>
      </w:tr>
      <w:tr w:rsidR="000A2ADA" w:rsidRPr="00EE5FF6" w14:paraId="65FC1DE6" w14:textId="77777777" w:rsidTr="00AA579E">
        <w:tc>
          <w:tcPr>
            <w:tcW w:w="3300" w:type="dxa"/>
            <w:tcMar>
              <w:top w:w="0" w:type="auto"/>
              <w:bottom w:w="0" w:type="auto"/>
            </w:tcMar>
            <w:vAlign w:val="center"/>
          </w:tcPr>
          <w:p w14:paraId="7E9D62D6" w14:textId="77777777" w:rsidR="000A2ADA" w:rsidRPr="00EE5FF6" w:rsidRDefault="000A2ADA" w:rsidP="00AA579E">
            <w:pPr>
              <w:ind w:hanging="108"/>
              <w:rPr>
                <w:rFonts w:ascii="Arial" w:hAnsi="Arial" w:cs="Arial"/>
              </w:rPr>
            </w:pPr>
          </w:p>
        </w:tc>
        <w:tc>
          <w:tcPr>
            <w:tcW w:w="0" w:type="auto"/>
            <w:tcMar>
              <w:top w:w="0" w:type="auto"/>
              <w:bottom w:w="0" w:type="auto"/>
            </w:tcMar>
            <w:vAlign w:val="center"/>
          </w:tcPr>
          <w:p w14:paraId="76E5B921" w14:textId="77777777" w:rsidR="000A2ADA" w:rsidRPr="00EE5FF6" w:rsidRDefault="000A2ADA" w:rsidP="00AA579E">
            <w:pPr>
              <w:ind w:hanging="108"/>
              <w:rPr>
                <w:rFonts w:ascii="Arial" w:hAnsi="Arial" w:cs="Arial"/>
              </w:rPr>
            </w:pPr>
          </w:p>
        </w:tc>
      </w:tr>
    </w:tbl>
    <w:p w14:paraId="1413E496" w14:textId="77777777" w:rsidR="000A2ADA" w:rsidRPr="00EE5FF6" w:rsidRDefault="000A2ADA" w:rsidP="000A2ADA">
      <w:pPr>
        <w:jc w:val="both"/>
        <w:rPr>
          <w:rFonts w:ascii="Arial" w:hAnsi="Arial" w:cs="Arial"/>
        </w:rPr>
      </w:pPr>
    </w:p>
    <w:p w14:paraId="5A3514C6" w14:textId="77777777" w:rsidR="000A2ADA" w:rsidRPr="00EE5FF6" w:rsidRDefault="000A2ADA" w:rsidP="000A2ADA">
      <w:pPr>
        <w:jc w:val="both"/>
        <w:rPr>
          <w:rFonts w:ascii="Arial" w:hAnsi="Arial" w:cs="Arial"/>
        </w:rPr>
      </w:pPr>
      <w:r w:rsidRPr="00EE5FF6">
        <w:rPr>
          <w:rFonts w:ascii="Arial" w:hAnsi="Arial" w:cs="Arial"/>
        </w:rPr>
        <w:t>in</w:t>
      </w:r>
    </w:p>
    <w:p w14:paraId="416AD84E" w14:textId="77777777" w:rsidR="000A2ADA" w:rsidRPr="00EE5FF6" w:rsidRDefault="000A2ADA" w:rsidP="000A2ADA">
      <w:pPr>
        <w:jc w:val="both"/>
        <w:rPr>
          <w:rFonts w:ascii="Arial" w:hAnsi="Arial" w:cs="Arial"/>
        </w:rPr>
      </w:pPr>
    </w:p>
    <w:p w14:paraId="3AF90326" w14:textId="77777777" w:rsidR="000A2ADA" w:rsidRPr="00EE5FF6" w:rsidRDefault="000A2ADA" w:rsidP="000A2ADA">
      <w:pPr>
        <w:jc w:val="both"/>
        <w:rPr>
          <w:rFonts w:ascii="Arial" w:hAnsi="Arial" w:cs="Arial"/>
        </w:rPr>
      </w:pPr>
    </w:p>
    <w:p w14:paraId="7DFAA856" w14:textId="77777777" w:rsidR="000A2ADA" w:rsidRPr="00EE5FF6" w:rsidRDefault="000A2ADA" w:rsidP="000A2ADA">
      <w:pPr>
        <w:jc w:val="both"/>
        <w:rPr>
          <w:rFonts w:ascii="Arial" w:hAnsi="Arial" w:cs="Arial"/>
          <w:color w:val="000000"/>
        </w:rPr>
      </w:pPr>
      <w:r w:rsidRPr="00EE5FF6">
        <w:rPr>
          <w:rFonts w:ascii="Arial" w:hAnsi="Arial" w:cs="Arial"/>
          <w:b/>
          <w:bCs/>
          <w:color w:val="000000"/>
        </w:rPr>
        <w:t>IZVAJALEC:</w:t>
      </w:r>
      <w:r w:rsidRPr="00EE5FF6">
        <w:rPr>
          <w:rFonts w:ascii="Arial" w:hAnsi="Arial" w:cs="Arial"/>
          <w:b/>
          <w:color w:val="000000"/>
        </w:rPr>
        <w:t xml:space="preserve">____________________________________________ </w:t>
      </w:r>
    </w:p>
    <w:p w14:paraId="1418DBCA" w14:textId="77777777" w:rsidR="000A2ADA" w:rsidRPr="00EE5FF6" w:rsidRDefault="000A2ADA" w:rsidP="000A2ADA">
      <w:pPr>
        <w:jc w:val="both"/>
        <w:rPr>
          <w:rFonts w:ascii="Arial" w:hAnsi="Arial" w:cs="Arial"/>
        </w:rPr>
      </w:pPr>
      <w:r w:rsidRPr="00EE5FF6">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0A2ADA" w:rsidRPr="00EE5FF6" w14:paraId="03F0310F" w14:textId="77777777" w:rsidTr="00AA579E">
        <w:tc>
          <w:tcPr>
            <w:tcW w:w="3436" w:type="dxa"/>
            <w:tcMar>
              <w:top w:w="0" w:type="auto"/>
              <w:bottom w:w="0" w:type="auto"/>
            </w:tcMar>
            <w:vAlign w:val="center"/>
          </w:tcPr>
          <w:p w14:paraId="18B48145" w14:textId="77777777" w:rsidR="000A2ADA" w:rsidRPr="00EE5FF6" w:rsidRDefault="000A2ADA" w:rsidP="00AA579E">
            <w:pPr>
              <w:rPr>
                <w:rFonts w:ascii="Arial" w:hAnsi="Arial" w:cs="Arial"/>
                <w:color w:val="000000"/>
                <w:position w:val="-2"/>
              </w:rPr>
            </w:pPr>
          </w:p>
          <w:p w14:paraId="5FCFDFF9" w14:textId="77777777" w:rsidR="000A2ADA" w:rsidRPr="00EE5FF6" w:rsidRDefault="000A2ADA" w:rsidP="00AA579E">
            <w:pPr>
              <w:rPr>
                <w:rFonts w:ascii="Arial" w:hAnsi="Arial" w:cs="Arial"/>
              </w:rPr>
            </w:pPr>
            <w:r w:rsidRPr="00EE5FF6">
              <w:rPr>
                <w:rFonts w:ascii="Arial" w:hAnsi="Arial" w:cs="Arial"/>
                <w:color w:val="000000"/>
                <w:position w:val="-2"/>
              </w:rPr>
              <w:t>Matična številka:</w:t>
            </w:r>
          </w:p>
        </w:tc>
        <w:tc>
          <w:tcPr>
            <w:tcW w:w="2914" w:type="dxa"/>
            <w:tcBorders>
              <w:bottom w:val="single" w:sz="5" w:space="0" w:color="000000"/>
            </w:tcBorders>
            <w:tcMar>
              <w:top w:w="0" w:type="auto"/>
              <w:bottom w:w="0" w:type="auto"/>
            </w:tcMar>
            <w:vAlign w:val="center"/>
          </w:tcPr>
          <w:p w14:paraId="44D03E3B" w14:textId="77777777" w:rsidR="000A2ADA" w:rsidRPr="00EE5FF6" w:rsidRDefault="000A2ADA" w:rsidP="00AA579E">
            <w:pPr>
              <w:rPr>
                <w:rFonts w:ascii="Arial" w:hAnsi="Arial" w:cs="Arial"/>
              </w:rPr>
            </w:pPr>
            <w:r w:rsidRPr="00EE5FF6">
              <w:rPr>
                <w:rFonts w:ascii="Arial" w:hAnsi="Arial" w:cs="Arial"/>
                <w:color w:val="000000"/>
                <w:position w:val="-2"/>
              </w:rPr>
              <w:t> </w:t>
            </w:r>
          </w:p>
        </w:tc>
      </w:tr>
      <w:tr w:rsidR="000A2ADA" w:rsidRPr="00EE5FF6" w14:paraId="5A00FF23" w14:textId="77777777" w:rsidTr="00AA579E">
        <w:tc>
          <w:tcPr>
            <w:tcW w:w="3436" w:type="dxa"/>
            <w:tcMar>
              <w:top w:w="0" w:type="auto"/>
              <w:bottom w:w="0" w:type="auto"/>
            </w:tcMar>
            <w:vAlign w:val="center"/>
          </w:tcPr>
          <w:p w14:paraId="3096B4D6" w14:textId="77777777" w:rsidR="000A2ADA" w:rsidRPr="00EE5FF6" w:rsidRDefault="000A2ADA" w:rsidP="00AA579E">
            <w:pPr>
              <w:rPr>
                <w:rFonts w:ascii="Arial" w:hAnsi="Arial" w:cs="Arial"/>
                <w:color w:val="000000"/>
                <w:position w:val="-2"/>
              </w:rPr>
            </w:pPr>
            <w:r w:rsidRPr="00EE5FF6">
              <w:rPr>
                <w:rFonts w:ascii="Arial" w:hAnsi="Arial" w:cs="Arial"/>
                <w:color w:val="000000"/>
                <w:position w:val="-2"/>
              </w:rPr>
              <w:t xml:space="preserve">Identifikacijska številka za DDV:  </w:t>
            </w:r>
          </w:p>
        </w:tc>
        <w:tc>
          <w:tcPr>
            <w:tcW w:w="2914" w:type="dxa"/>
            <w:tcBorders>
              <w:bottom w:val="single" w:sz="5" w:space="0" w:color="000000"/>
            </w:tcBorders>
            <w:tcMar>
              <w:top w:w="0" w:type="auto"/>
              <w:bottom w:w="0" w:type="auto"/>
            </w:tcMar>
            <w:vAlign w:val="center"/>
          </w:tcPr>
          <w:p w14:paraId="20A44BE9" w14:textId="77777777" w:rsidR="000A2ADA" w:rsidRPr="00EE5FF6" w:rsidRDefault="000A2ADA" w:rsidP="00AA579E">
            <w:pPr>
              <w:rPr>
                <w:rFonts w:ascii="Arial" w:hAnsi="Arial" w:cs="Arial"/>
              </w:rPr>
            </w:pPr>
            <w:r w:rsidRPr="00EE5FF6">
              <w:rPr>
                <w:rFonts w:ascii="Arial" w:hAnsi="Arial" w:cs="Arial"/>
                <w:color w:val="000000"/>
                <w:position w:val="-2"/>
              </w:rPr>
              <w:t> </w:t>
            </w:r>
          </w:p>
        </w:tc>
      </w:tr>
    </w:tbl>
    <w:p w14:paraId="7348C538" w14:textId="77777777" w:rsidR="000A2ADA" w:rsidRPr="00EE5FF6" w:rsidRDefault="000A2ADA" w:rsidP="000A2ADA">
      <w:pPr>
        <w:rPr>
          <w:rFonts w:ascii="Arial" w:hAnsi="Arial" w:cs="Arial"/>
          <w:b/>
        </w:rPr>
      </w:pPr>
    </w:p>
    <w:p w14:paraId="49C2D793" w14:textId="77777777" w:rsidR="000A2ADA" w:rsidRPr="001735ED" w:rsidRDefault="000A2ADA" w:rsidP="000A2ADA">
      <w:pPr>
        <w:jc w:val="center"/>
        <w:rPr>
          <w:rFonts w:ascii="Arial" w:hAnsi="Arial" w:cs="Arial"/>
          <w:b/>
          <w:sz w:val="24"/>
          <w:szCs w:val="24"/>
        </w:rPr>
      </w:pPr>
      <w:r w:rsidRPr="001735ED">
        <w:rPr>
          <w:rFonts w:ascii="Arial" w:hAnsi="Arial" w:cs="Arial"/>
          <w:b/>
          <w:sz w:val="24"/>
          <w:szCs w:val="24"/>
        </w:rPr>
        <w:t xml:space="preserve">SPORAZUM </w:t>
      </w:r>
    </w:p>
    <w:p w14:paraId="52D50156" w14:textId="77777777" w:rsidR="000A2ADA" w:rsidRDefault="000A2ADA" w:rsidP="000A2ADA">
      <w:pPr>
        <w:jc w:val="center"/>
        <w:rPr>
          <w:rFonts w:ascii="Arial" w:hAnsi="Arial" w:cs="Arial"/>
          <w:b/>
          <w:sz w:val="24"/>
          <w:szCs w:val="24"/>
        </w:rPr>
      </w:pPr>
      <w:r w:rsidRPr="001735ED">
        <w:rPr>
          <w:rFonts w:ascii="Arial" w:hAnsi="Arial" w:cs="Arial"/>
          <w:b/>
          <w:sz w:val="24"/>
          <w:szCs w:val="24"/>
        </w:rPr>
        <w:t>o določitvi skupnih ukrepov za zagotavljanje varnosti in zdravja pri delu na skupnem delovišču</w:t>
      </w:r>
    </w:p>
    <w:p w14:paraId="679F4C2D" w14:textId="77777777" w:rsidR="00AA7340" w:rsidRDefault="00AA7340" w:rsidP="000A2ADA">
      <w:pPr>
        <w:jc w:val="center"/>
        <w:rPr>
          <w:rFonts w:ascii="Arial" w:hAnsi="Arial" w:cs="Arial"/>
          <w:b/>
          <w:sz w:val="24"/>
          <w:szCs w:val="24"/>
        </w:rPr>
      </w:pPr>
    </w:p>
    <w:p w14:paraId="50A11F67" w14:textId="66B3FB67" w:rsidR="000A2ADA" w:rsidRPr="001735ED" w:rsidRDefault="004978DD" w:rsidP="000A2ADA">
      <w:pPr>
        <w:jc w:val="center"/>
        <w:rPr>
          <w:rFonts w:ascii="Arial" w:hAnsi="Arial" w:cs="Arial"/>
          <w:b/>
          <w:sz w:val="24"/>
          <w:szCs w:val="24"/>
        </w:rPr>
      </w:pPr>
      <w:r>
        <w:rPr>
          <w:rFonts w:ascii="Arial" w:hAnsi="Arial" w:cs="Arial"/>
          <w:b/>
          <w:bCs/>
          <w:sz w:val="24"/>
          <w:szCs w:val="24"/>
        </w:rPr>
        <w:t>LETNO</w:t>
      </w:r>
      <w:r w:rsidR="00AA7340">
        <w:rPr>
          <w:rFonts w:ascii="Arial" w:hAnsi="Arial" w:cs="Arial"/>
          <w:b/>
          <w:bCs/>
          <w:sz w:val="24"/>
          <w:szCs w:val="24"/>
        </w:rPr>
        <w:t xml:space="preserve"> VZDRŽEVANJE CEST V</w:t>
      </w:r>
      <w:r w:rsidR="00C06DED">
        <w:rPr>
          <w:rFonts w:ascii="Arial" w:hAnsi="Arial" w:cs="Arial"/>
          <w:b/>
          <w:bCs/>
          <w:sz w:val="24"/>
          <w:szCs w:val="24"/>
        </w:rPr>
        <w:t xml:space="preserve"> LETU 202</w:t>
      </w:r>
      <w:r w:rsidR="009F00A1">
        <w:rPr>
          <w:rFonts w:ascii="Arial" w:hAnsi="Arial" w:cs="Arial"/>
          <w:b/>
          <w:bCs/>
          <w:sz w:val="24"/>
          <w:szCs w:val="24"/>
        </w:rPr>
        <w:t>6</w:t>
      </w:r>
    </w:p>
    <w:p w14:paraId="08C5E69A" w14:textId="77777777" w:rsidR="000A2ADA" w:rsidRPr="007C5AA7" w:rsidRDefault="000A2ADA" w:rsidP="000A2ADA">
      <w:pPr>
        <w:jc w:val="center"/>
        <w:rPr>
          <w:rFonts w:ascii="Arial" w:hAnsi="Arial" w:cs="Arial"/>
          <w:b/>
          <w:sz w:val="21"/>
          <w:szCs w:val="21"/>
        </w:rPr>
      </w:pPr>
    </w:p>
    <w:p w14:paraId="2B2C6469" w14:textId="77777777" w:rsidR="000A2ADA" w:rsidRPr="00EE5FF6" w:rsidRDefault="000A2ADA" w:rsidP="000A2ADA">
      <w:pPr>
        <w:jc w:val="center"/>
        <w:rPr>
          <w:rFonts w:ascii="Arial" w:hAnsi="Arial" w:cs="Arial"/>
          <w:b/>
        </w:rPr>
      </w:pPr>
      <w:r w:rsidRPr="00EE5FF6">
        <w:rPr>
          <w:rFonts w:ascii="Arial" w:hAnsi="Arial" w:cs="Arial"/>
          <w:b/>
        </w:rPr>
        <w:t>1. člen</w:t>
      </w:r>
    </w:p>
    <w:p w14:paraId="6114C80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Izvajalec del opravlja storitve v prostorih, na delovišču oz. območju naročnika (v nadaljevanju: delovišče). </w:t>
      </w:r>
    </w:p>
    <w:p w14:paraId="754B14CD" w14:textId="77777777" w:rsidR="000A2ADA" w:rsidRPr="00EE5FF6" w:rsidRDefault="000A2ADA" w:rsidP="000A2ADA">
      <w:pPr>
        <w:jc w:val="both"/>
        <w:rPr>
          <w:rFonts w:ascii="Arial" w:hAnsi="Arial" w:cs="Arial"/>
        </w:rPr>
      </w:pPr>
    </w:p>
    <w:p w14:paraId="5C69EF43" w14:textId="77777777" w:rsidR="000A2ADA" w:rsidRPr="00EE5FF6" w:rsidRDefault="000A2ADA" w:rsidP="000A2ADA">
      <w:pPr>
        <w:jc w:val="both"/>
        <w:rPr>
          <w:rFonts w:ascii="Arial" w:hAnsi="Arial" w:cs="Arial"/>
        </w:rPr>
      </w:pPr>
      <w:r w:rsidRPr="00EE5FF6">
        <w:rPr>
          <w:rFonts w:ascii="Arial" w:hAnsi="Arial" w:cs="Arial"/>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670CC1AB" w14:textId="77777777" w:rsidR="000A2ADA" w:rsidRPr="00EE5FF6" w:rsidRDefault="000A2ADA" w:rsidP="000A2ADA">
      <w:pPr>
        <w:jc w:val="both"/>
        <w:rPr>
          <w:rFonts w:ascii="Arial" w:hAnsi="Arial" w:cs="Arial"/>
        </w:rPr>
      </w:pPr>
    </w:p>
    <w:p w14:paraId="6F6E9F46" w14:textId="77777777" w:rsidR="000A2ADA" w:rsidRPr="00EE5FF6" w:rsidRDefault="000A2ADA" w:rsidP="000A2ADA">
      <w:pPr>
        <w:jc w:val="both"/>
        <w:rPr>
          <w:rFonts w:ascii="Arial" w:hAnsi="Arial" w:cs="Arial"/>
          <w:b/>
        </w:rPr>
      </w:pPr>
      <w:r w:rsidRPr="00EE5FF6">
        <w:rPr>
          <w:rFonts w:ascii="Arial" w:hAnsi="Arial" w:cs="Arial"/>
          <w:b/>
        </w:rPr>
        <w:t>I. Splošni varnostni ukrepi</w:t>
      </w:r>
    </w:p>
    <w:p w14:paraId="01E13EB0" w14:textId="77777777" w:rsidR="000A2ADA" w:rsidRPr="00EE5FF6" w:rsidRDefault="000A2ADA" w:rsidP="000A2ADA">
      <w:pPr>
        <w:jc w:val="both"/>
        <w:rPr>
          <w:rFonts w:ascii="Arial" w:hAnsi="Arial" w:cs="Arial"/>
        </w:rPr>
      </w:pPr>
    </w:p>
    <w:p w14:paraId="392E9BF6" w14:textId="77777777" w:rsidR="000A2ADA" w:rsidRPr="00EE5FF6" w:rsidRDefault="000A2ADA" w:rsidP="000A2ADA">
      <w:pPr>
        <w:jc w:val="center"/>
        <w:rPr>
          <w:rFonts w:ascii="Arial" w:hAnsi="Arial" w:cs="Arial"/>
          <w:b/>
        </w:rPr>
      </w:pPr>
      <w:r w:rsidRPr="00EE5FF6">
        <w:rPr>
          <w:rFonts w:ascii="Arial" w:hAnsi="Arial" w:cs="Arial"/>
          <w:b/>
        </w:rPr>
        <w:t>2. člen</w:t>
      </w:r>
    </w:p>
    <w:p w14:paraId="4C2204C9" w14:textId="77777777" w:rsidR="000A2ADA" w:rsidRPr="00EE5FF6" w:rsidRDefault="000A2ADA" w:rsidP="000A2ADA">
      <w:pPr>
        <w:jc w:val="both"/>
        <w:rPr>
          <w:rFonts w:ascii="Arial" w:hAnsi="Arial" w:cs="Arial"/>
        </w:rPr>
      </w:pPr>
      <w:r w:rsidRPr="00EE5FF6">
        <w:rPr>
          <w:rFonts w:ascii="Arial" w:hAnsi="Arial" w:cs="Arial"/>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501E6A63" w14:textId="77777777" w:rsidR="000A2ADA" w:rsidRPr="00EE5FF6" w:rsidRDefault="000A2ADA" w:rsidP="000A2ADA">
      <w:pPr>
        <w:jc w:val="both"/>
        <w:rPr>
          <w:rFonts w:ascii="Arial" w:hAnsi="Arial" w:cs="Arial"/>
        </w:rPr>
      </w:pPr>
    </w:p>
    <w:p w14:paraId="39E429DD" w14:textId="77777777" w:rsidR="000A2ADA" w:rsidRPr="00EE5FF6" w:rsidRDefault="000A2ADA" w:rsidP="000A2ADA">
      <w:pPr>
        <w:widowControl w:val="0"/>
        <w:jc w:val="both"/>
        <w:rPr>
          <w:rFonts w:ascii="Arial" w:hAnsi="Arial" w:cs="Arial"/>
          <w:color w:val="5F5F00"/>
        </w:rPr>
      </w:pPr>
      <w:r w:rsidRPr="00EE5FF6">
        <w:rPr>
          <w:rFonts w:ascii="Arial" w:hAnsi="Arial" w:cs="Arial"/>
          <w:color w:val="161600"/>
        </w:rPr>
        <w:t>Vsako podjetje, ki opravlja delo na skupnem delovišču</w:t>
      </w:r>
      <w:r w:rsidRPr="00EE5FF6">
        <w:rPr>
          <w:rFonts w:ascii="Arial" w:hAnsi="Arial" w:cs="Arial"/>
          <w:color w:val="333300"/>
        </w:rPr>
        <w:t xml:space="preserve">, </w:t>
      </w:r>
      <w:r w:rsidRPr="00EE5FF6">
        <w:rPr>
          <w:rFonts w:ascii="Arial" w:hAnsi="Arial" w:cs="Arial"/>
          <w:color w:val="161600"/>
        </w:rPr>
        <w:t>mora pred začetkom del podpisati ta sporazum ter v skladu z</w:t>
      </w:r>
      <w:r w:rsidRPr="00EE5FF6">
        <w:rPr>
          <w:rFonts w:ascii="Arial" w:hAnsi="Arial" w:cs="Arial"/>
          <w:color w:val="5F5F00"/>
        </w:rPr>
        <w:t xml:space="preserve"> </w:t>
      </w:r>
      <w:r w:rsidRPr="00EE5FF6">
        <w:rPr>
          <w:rFonts w:ascii="Arial" w:hAnsi="Arial" w:cs="Arial"/>
          <w:color w:val="161600"/>
        </w:rPr>
        <w:t xml:space="preserve">njegovimi določbami zagotoviti varnost svojih delavcev in delavcev drugih podjetij ali zasebnih delodajalcev na </w:t>
      </w:r>
      <w:r w:rsidRPr="00EE5FF6">
        <w:rPr>
          <w:rFonts w:ascii="Arial" w:hAnsi="Arial" w:cs="Arial"/>
          <w:color w:val="373700"/>
        </w:rPr>
        <w:t xml:space="preserve">tem </w:t>
      </w:r>
      <w:r w:rsidRPr="00EE5FF6">
        <w:rPr>
          <w:rFonts w:ascii="Arial" w:hAnsi="Arial" w:cs="Arial"/>
          <w:color w:val="161600"/>
        </w:rPr>
        <w:t>delovišču</w:t>
      </w:r>
      <w:r w:rsidRPr="00EE5FF6">
        <w:rPr>
          <w:rFonts w:ascii="Arial" w:hAnsi="Arial" w:cs="Arial"/>
          <w:color w:val="5F5F00"/>
        </w:rPr>
        <w:t xml:space="preserve">. </w:t>
      </w:r>
    </w:p>
    <w:p w14:paraId="0126CB38" w14:textId="77777777" w:rsidR="000A2ADA" w:rsidRPr="00EE5FF6" w:rsidRDefault="000A2ADA" w:rsidP="000A2ADA">
      <w:pPr>
        <w:widowControl w:val="0"/>
        <w:jc w:val="both"/>
        <w:rPr>
          <w:rFonts w:ascii="Arial" w:hAnsi="Arial" w:cs="Arial"/>
          <w:color w:val="5F5F00"/>
        </w:rPr>
      </w:pPr>
    </w:p>
    <w:p w14:paraId="484EE535" w14:textId="77777777" w:rsidR="000A2ADA" w:rsidRPr="00EE5FF6" w:rsidRDefault="000A2ADA" w:rsidP="000A2ADA">
      <w:pPr>
        <w:widowControl w:val="0"/>
        <w:jc w:val="both"/>
        <w:rPr>
          <w:rFonts w:ascii="Arial" w:hAnsi="Arial" w:cs="Arial"/>
          <w:color w:val="000000"/>
        </w:rPr>
      </w:pPr>
      <w:r w:rsidRPr="00EE5FF6">
        <w:rPr>
          <w:rFonts w:ascii="Arial" w:hAnsi="Arial" w:cs="Arial"/>
          <w:color w:val="161600"/>
        </w:rPr>
        <w:t>Prav tako mora izvajalec o vsebini tega sporazuma obvestiti tudi vse svoje delavce, ki bodo prisotni na morebitnih skupnih deloviščih</w:t>
      </w:r>
      <w:r w:rsidRPr="00EE5FF6">
        <w:rPr>
          <w:rFonts w:ascii="Arial" w:hAnsi="Arial" w:cs="Arial"/>
          <w:color w:val="424200"/>
        </w:rPr>
        <w:t xml:space="preserve">, </w:t>
      </w:r>
      <w:r w:rsidRPr="00EE5FF6">
        <w:rPr>
          <w:rFonts w:ascii="Arial" w:hAnsi="Arial" w:cs="Arial"/>
          <w:color w:val="161600"/>
        </w:rPr>
        <w:t>ki so predmet tega sporazuma.</w:t>
      </w:r>
      <w:r w:rsidRPr="00EE5FF6">
        <w:rPr>
          <w:rFonts w:ascii="Arial" w:hAnsi="Arial" w:cs="Arial"/>
          <w:color w:val="FEFE00"/>
        </w:rPr>
        <w:t xml:space="preserve"> </w:t>
      </w:r>
      <w:r w:rsidRPr="00EE5FF6">
        <w:rPr>
          <w:rFonts w:ascii="Arial" w:hAnsi="Arial" w:cs="Arial"/>
          <w:color w:val="161600"/>
        </w:rPr>
        <w:t>S podpisom tega sporazuma izvajalec del izjavlja,</w:t>
      </w:r>
      <w:r w:rsidRPr="00EE5FF6">
        <w:rPr>
          <w:rFonts w:ascii="Arial" w:hAnsi="Arial" w:cs="Arial"/>
          <w:color w:val="F0F000"/>
        </w:rPr>
        <w:t xml:space="preserve"> </w:t>
      </w:r>
      <w:r w:rsidRPr="00EE5FF6">
        <w:rPr>
          <w:rFonts w:ascii="Arial" w:hAnsi="Arial" w:cs="Arial"/>
          <w:color w:val="161600"/>
        </w:rPr>
        <w:t>da bo ravnal skladno z veljavnimi predpisi in bo upošteval tudi vse posebne nevarnosti in zahteve</w:t>
      </w:r>
      <w:r w:rsidRPr="00EE5FF6">
        <w:rPr>
          <w:rFonts w:ascii="Arial" w:hAnsi="Arial" w:cs="Arial"/>
          <w:color w:val="2F2F00"/>
        </w:rPr>
        <w:t xml:space="preserve">, </w:t>
      </w:r>
      <w:r w:rsidRPr="00EE5FF6">
        <w:rPr>
          <w:rFonts w:ascii="Arial" w:hAnsi="Arial" w:cs="Arial"/>
          <w:color w:val="161600"/>
        </w:rPr>
        <w:t>ki so definirane v tem sporazumu.</w:t>
      </w:r>
      <w:r w:rsidRPr="00EE5FF6">
        <w:rPr>
          <w:rFonts w:ascii="Arial" w:hAnsi="Arial" w:cs="Arial"/>
          <w:color w:val="8C8C00"/>
        </w:rPr>
        <w:t xml:space="preserve"> </w:t>
      </w:r>
      <w:r w:rsidRPr="00EE5FF6">
        <w:rPr>
          <w:rFonts w:ascii="Arial" w:hAnsi="Arial" w:cs="Arial"/>
          <w:color w:val="161600"/>
        </w:rPr>
        <w:t>Delo bo organizirano tako, da bo poskrbljeno za varnost pri delu njegovih delavcev oz. podizvajalcev in ne bo ogroženo zdravje</w:t>
      </w:r>
      <w:r w:rsidRPr="00EE5FF6">
        <w:rPr>
          <w:rFonts w:ascii="Arial" w:hAnsi="Arial" w:cs="Arial"/>
          <w:color w:val="000000"/>
        </w:rPr>
        <w:t>, varnost delavcev drugih izvajalcev ter ostalih obiskovalce</w:t>
      </w:r>
      <w:r w:rsidRPr="00EE5FF6">
        <w:rPr>
          <w:rFonts w:ascii="Arial" w:hAnsi="Arial" w:cs="Arial"/>
          <w:i/>
          <w:color w:val="000000"/>
        </w:rPr>
        <w:t>v/</w:t>
      </w:r>
      <w:r w:rsidRPr="00EE5FF6">
        <w:rPr>
          <w:rFonts w:ascii="Arial" w:hAnsi="Arial" w:cs="Arial"/>
          <w:color w:val="000000"/>
        </w:rPr>
        <w:t xml:space="preserve">uporabnikov delovišča. </w:t>
      </w:r>
    </w:p>
    <w:p w14:paraId="65D1B83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S tem sporazumom se na naročnika ne prenaša nikakršna dolžnost ali odgovornost izvajalca del vezana na izvajanje siceršnjih ukrepov varnosti in zdravja pri delu, če ni s tem sporazumom specifično določeno. </w:t>
      </w:r>
    </w:p>
    <w:p w14:paraId="399570D9" w14:textId="77777777" w:rsidR="000A2ADA" w:rsidRPr="00EE5FF6" w:rsidRDefault="000A2ADA" w:rsidP="000A2ADA">
      <w:pPr>
        <w:widowControl w:val="0"/>
        <w:jc w:val="both"/>
        <w:rPr>
          <w:rFonts w:ascii="Arial" w:hAnsi="Arial" w:cs="Arial"/>
          <w:color w:val="000000"/>
        </w:rPr>
      </w:pPr>
    </w:p>
    <w:p w14:paraId="3516FE43" w14:textId="77777777" w:rsidR="000A2ADA" w:rsidRPr="00EE5FF6" w:rsidRDefault="000A2ADA" w:rsidP="000A2ADA">
      <w:pPr>
        <w:jc w:val="both"/>
        <w:rPr>
          <w:rFonts w:ascii="Arial" w:hAnsi="Arial" w:cs="Arial"/>
          <w:b/>
        </w:rPr>
      </w:pPr>
      <w:r w:rsidRPr="00EE5FF6">
        <w:rPr>
          <w:rFonts w:ascii="Arial" w:hAnsi="Arial" w:cs="Arial"/>
          <w:b/>
        </w:rPr>
        <w:lastRenderedPageBreak/>
        <w:t>II. Osebe zadolžene po tem sporazumu</w:t>
      </w:r>
    </w:p>
    <w:p w14:paraId="4E252A7A" w14:textId="77777777" w:rsidR="000A2ADA" w:rsidRPr="00EE5FF6" w:rsidRDefault="000A2ADA" w:rsidP="000A2ADA">
      <w:pPr>
        <w:widowControl w:val="0"/>
        <w:jc w:val="both"/>
        <w:rPr>
          <w:rFonts w:ascii="Arial" w:hAnsi="Arial" w:cs="Arial"/>
          <w:color w:val="000000"/>
        </w:rPr>
      </w:pPr>
    </w:p>
    <w:p w14:paraId="02DB77DF" w14:textId="77777777" w:rsidR="000A2ADA" w:rsidRPr="00EE5FF6" w:rsidRDefault="000A2ADA" w:rsidP="000A2ADA">
      <w:pPr>
        <w:jc w:val="center"/>
        <w:rPr>
          <w:rFonts w:ascii="Arial" w:hAnsi="Arial" w:cs="Arial"/>
          <w:b/>
        </w:rPr>
      </w:pPr>
      <w:r w:rsidRPr="00EE5FF6">
        <w:rPr>
          <w:rFonts w:ascii="Arial" w:hAnsi="Arial" w:cs="Arial"/>
          <w:b/>
        </w:rPr>
        <w:t>3. člen</w:t>
      </w:r>
    </w:p>
    <w:p w14:paraId="3892488E"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Stranki sporazuma s tem sporazumom določita odgovorno osebo naročnika in izvajalca del ter koordinatorja za usklajevanje ukrepov dogovorjenih s tem sporazumom: </w:t>
      </w:r>
    </w:p>
    <w:p w14:paraId="5EF63F4F" w14:textId="77777777" w:rsidR="000A2ADA" w:rsidRPr="00EE5FF6" w:rsidRDefault="000A2ADA" w:rsidP="000A2ADA">
      <w:pPr>
        <w:widowControl w:val="0"/>
        <w:jc w:val="both"/>
        <w:rPr>
          <w:rFonts w:ascii="Arial" w:hAnsi="Arial" w:cs="Arial"/>
          <w:b/>
          <w:color w:val="000000"/>
        </w:rPr>
      </w:pPr>
    </w:p>
    <w:p w14:paraId="2B874034" w14:textId="6E05592F"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 xml:space="preserve">Odgovorna oseba na strani naročnika je: Jure Gantar, telefon: 051 440 557, elektronska pošta: </w:t>
      </w:r>
      <w:hyperlink r:id="rId24" w:history="1">
        <w:r w:rsidRPr="00EE5FF6">
          <w:rPr>
            <w:rStyle w:val="Hiperpovezava"/>
            <w:rFonts w:ascii="Arial" w:eastAsia="Times New Roman" w:hAnsi="Arial" w:cs="Arial"/>
            <w:sz w:val="20"/>
            <w:szCs w:val="20"/>
            <w:lang w:eastAsia="sl-SI"/>
          </w:rPr>
          <w:t>jure.gantar@komunalaidrija.si</w:t>
        </w:r>
      </w:hyperlink>
      <w:r w:rsidRPr="00EE5FF6">
        <w:rPr>
          <w:rFonts w:ascii="Arial" w:eastAsia="Times New Roman" w:hAnsi="Arial" w:cs="Arial"/>
          <w:sz w:val="20"/>
          <w:szCs w:val="20"/>
          <w:lang w:eastAsia="sl-SI"/>
        </w:rPr>
        <w:t xml:space="preserve"> </w:t>
      </w:r>
      <w:r w:rsidRPr="00EE5FF6">
        <w:rPr>
          <w:rFonts w:ascii="Arial" w:hAnsi="Arial" w:cs="Arial"/>
          <w:sz w:val="20"/>
          <w:szCs w:val="20"/>
        </w:rPr>
        <w:t xml:space="preserve">. </w:t>
      </w:r>
    </w:p>
    <w:p w14:paraId="7EB6E061" w14:textId="77777777" w:rsidR="00EE5FF6" w:rsidRPr="00EE5FF6" w:rsidRDefault="00EE5FF6" w:rsidP="00EE5FF6">
      <w:pPr>
        <w:pStyle w:val="Brezrazmikov"/>
        <w:jc w:val="both"/>
        <w:rPr>
          <w:rFonts w:ascii="Arial" w:eastAsia="Times New Roman" w:hAnsi="Arial" w:cs="Arial"/>
          <w:sz w:val="20"/>
          <w:szCs w:val="20"/>
          <w:lang w:eastAsia="sl-SI"/>
        </w:rPr>
      </w:pPr>
    </w:p>
    <w:p w14:paraId="48CAF31B" w14:textId="708D91F3"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Odgovorna oseba na strani izvajalca je: ________________, telefon: __________, elektronska pošta: ____________________</w:t>
      </w:r>
    </w:p>
    <w:p w14:paraId="27E7B4BC" w14:textId="77777777" w:rsidR="000A2ADA" w:rsidRPr="00EE5FF6" w:rsidRDefault="000A2ADA" w:rsidP="000A2ADA">
      <w:pPr>
        <w:widowControl w:val="0"/>
        <w:jc w:val="both"/>
        <w:rPr>
          <w:rFonts w:ascii="Arial" w:hAnsi="Arial" w:cs="Arial"/>
          <w:b/>
          <w:color w:val="000000"/>
        </w:rPr>
      </w:pPr>
    </w:p>
    <w:p w14:paraId="3615DDDB" w14:textId="77777777" w:rsidR="00EE5FF6" w:rsidRPr="00EE5FF6" w:rsidRDefault="00EE5FF6" w:rsidP="000A2ADA">
      <w:pPr>
        <w:widowControl w:val="0"/>
        <w:jc w:val="both"/>
        <w:rPr>
          <w:rFonts w:ascii="Arial" w:hAnsi="Arial" w:cs="Arial"/>
          <w:color w:val="000000"/>
        </w:rPr>
      </w:pPr>
    </w:p>
    <w:p w14:paraId="79DAAB50" w14:textId="77777777" w:rsidR="000A2ADA" w:rsidRPr="00EE5FF6" w:rsidRDefault="000A2ADA" w:rsidP="000A2ADA">
      <w:pPr>
        <w:jc w:val="center"/>
        <w:rPr>
          <w:rFonts w:ascii="Arial" w:hAnsi="Arial" w:cs="Arial"/>
          <w:b/>
        </w:rPr>
      </w:pPr>
      <w:r w:rsidRPr="00EE5FF6">
        <w:rPr>
          <w:rFonts w:ascii="Arial" w:hAnsi="Arial" w:cs="Arial"/>
          <w:b/>
        </w:rPr>
        <w:t>4. člen</w:t>
      </w:r>
    </w:p>
    <w:p w14:paraId="54EB1538" w14:textId="77777777" w:rsidR="000A2ADA" w:rsidRPr="00EE5FF6" w:rsidRDefault="000A2ADA" w:rsidP="000A2ADA">
      <w:pPr>
        <w:widowControl w:val="0"/>
        <w:jc w:val="both"/>
        <w:rPr>
          <w:rFonts w:ascii="Arial" w:hAnsi="Arial" w:cs="Arial"/>
        </w:rPr>
      </w:pPr>
      <w:r w:rsidRPr="00EE5FF6">
        <w:rPr>
          <w:rFonts w:ascii="Arial" w:hAnsi="Arial" w:cs="Arial"/>
          <w:color w:val="000000"/>
        </w:rPr>
        <w:t xml:space="preserve">Koordinator mora </w:t>
      </w:r>
      <w:r w:rsidRPr="00EE5FF6">
        <w:rPr>
          <w:rFonts w:ascii="Arial" w:hAnsi="Arial" w:cs="Arial"/>
        </w:rPr>
        <w:t>za čas svoje odsotnosti skupnega delovišča imenovati namestnika za usklajevanje ukrepov varnosti in zdravja pri delu.</w:t>
      </w:r>
    </w:p>
    <w:p w14:paraId="5999FA9B" w14:textId="77777777" w:rsidR="000A2ADA" w:rsidRPr="00EE5FF6" w:rsidRDefault="000A2ADA" w:rsidP="000A2ADA">
      <w:pPr>
        <w:widowControl w:val="0"/>
        <w:jc w:val="both"/>
        <w:rPr>
          <w:rFonts w:ascii="Arial" w:hAnsi="Arial" w:cs="Arial"/>
          <w:color w:val="000000"/>
        </w:rPr>
      </w:pPr>
    </w:p>
    <w:p w14:paraId="032FF06B"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Koordinatorji za usklajevanje ukrepov dogovorjenih s pisnim sporazumom o skupnih deloviščih, določeni v 3. členu tega sporazuma so zadolženi za:</w:t>
      </w:r>
    </w:p>
    <w:p w14:paraId="6126DFC2"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 </w:t>
      </w:r>
    </w:p>
    <w:p w14:paraId="2B62F9BC"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koordiniranje dogovorjenih skupnih varnostnih ukrepov med posameznimi izvajalci del; </w:t>
      </w:r>
    </w:p>
    <w:p w14:paraId="0F136D21"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nadziranje izvajanja dogovorjenih skupnih varnostnih ukrepov med izvajanjem del; </w:t>
      </w:r>
    </w:p>
    <w:p w14:paraId="774E3791"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sodelovanje z vodji izvajalcev del pri planiranju in iskanju ustreznih varnostnih ukrepov in rešitev; </w:t>
      </w:r>
    </w:p>
    <w:p w14:paraId="0EB6B8CE"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12DC6585"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sodelovanje z organi nadzora nad izvajanjem varstvenih ukrepov in normativov. </w:t>
      </w:r>
    </w:p>
    <w:p w14:paraId="2C2F5903" w14:textId="77777777" w:rsidR="000A2ADA" w:rsidRPr="00EE5FF6" w:rsidRDefault="000A2ADA" w:rsidP="000A2ADA">
      <w:pPr>
        <w:widowControl w:val="0"/>
        <w:jc w:val="both"/>
        <w:rPr>
          <w:rFonts w:ascii="Arial" w:hAnsi="Arial" w:cs="Arial"/>
          <w:color w:val="000000"/>
        </w:rPr>
      </w:pPr>
    </w:p>
    <w:p w14:paraId="2F769CAF" w14:textId="77777777" w:rsidR="000A2ADA" w:rsidRPr="00EE5FF6" w:rsidRDefault="000A2ADA" w:rsidP="000A2ADA">
      <w:pPr>
        <w:jc w:val="center"/>
        <w:rPr>
          <w:rFonts w:ascii="Arial" w:hAnsi="Arial" w:cs="Arial"/>
          <w:b/>
        </w:rPr>
      </w:pPr>
      <w:r w:rsidRPr="00EE5FF6">
        <w:rPr>
          <w:rFonts w:ascii="Arial" w:hAnsi="Arial" w:cs="Arial"/>
          <w:b/>
        </w:rPr>
        <w:t>5. člen</w:t>
      </w:r>
    </w:p>
    <w:p w14:paraId="7465C22F"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Odgovorna oseba izvajalca del je po potrebi dolžna vsakodnevno pred začetkom del dogovoriti o načinu varnega izvajanja posameznih del. </w:t>
      </w:r>
    </w:p>
    <w:p w14:paraId="7ED77264" w14:textId="77777777" w:rsidR="000A2ADA" w:rsidRPr="00EE5FF6" w:rsidRDefault="000A2ADA" w:rsidP="000A2ADA">
      <w:pPr>
        <w:widowControl w:val="0"/>
        <w:jc w:val="both"/>
        <w:rPr>
          <w:rFonts w:ascii="Arial" w:hAnsi="Arial" w:cs="Arial"/>
          <w:color w:val="000000"/>
        </w:rPr>
      </w:pPr>
    </w:p>
    <w:p w14:paraId="2A4C6722" w14:textId="77777777" w:rsidR="000A2ADA" w:rsidRPr="00EE5FF6" w:rsidRDefault="000A2ADA" w:rsidP="000A2ADA">
      <w:pPr>
        <w:widowControl w:val="0"/>
        <w:rPr>
          <w:rFonts w:ascii="Arial" w:hAnsi="Arial" w:cs="Arial"/>
          <w:color w:val="000000"/>
        </w:rPr>
      </w:pPr>
      <w:r w:rsidRPr="00EE5FF6">
        <w:rPr>
          <w:rFonts w:ascii="Arial" w:hAnsi="Arial" w:cs="Arial"/>
          <w:color w:val="000000"/>
          <w:u w:val="single"/>
        </w:rPr>
        <w:t>Odgovorna oseba izvajalca del</w:t>
      </w:r>
      <w:r w:rsidRPr="00EE5FF6">
        <w:rPr>
          <w:rFonts w:ascii="Arial" w:hAnsi="Arial" w:cs="Arial"/>
          <w:color w:val="000000"/>
        </w:rPr>
        <w:t xml:space="preserve"> je dolžna skrbeti (in posledično izvajalec): </w:t>
      </w:r>
    </w:p>
    <w:p w14:paraId="501D401E"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0D31A4A8"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delavce mora poučiti o varnem in zdravem načinu opravljanja dela in pred pričetkom del; </w:t>
      </w:r>
    </w:p>
    <w:p w14:paraId="448667C5"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seznaniti s tveganji in tudi z varnostnimi ukrepi, ki sledijo iz tega dogovora; </w:t>
      </w:r>
    </w:p>
    <w:p w14:paraId="7347C6E2"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v celoti vodi svoje delo in odgovarja za zdravje in varnost svojih delavcev oz. delavcev na skupnem delovišču, vključno z uporabo osebne varovalne opreme; </w:t>
      </w:r>
    </w:p>
    <w:p w14:paraId="23A5AF89"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zadolžen je da je delovišče predpisano označeno in zavarovano; </w:t>
      </w:r>
    </w:p>
    <w:p w14:paraId="264BCFBF"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456D95F9"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dela organizira skladno z varnostnimi ukrepi in normativi, ki veljajo za njegovo panogo. Pri tem mora upoštevati tudi posebne zahteve in tveganja skupnega delovišča; </w:t>
      </w:r>
    </w:p>
    <w:p w14:paraId="181F4528"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02ACBEE4"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poskrbi, da je njegova delovna oprema pravilno montirana, zavarovana in opremljena z vsemi varnostnimi elementi, da ne pride do porušitve ali padca. Posluževalci morajo biti usposobljeni, na delovišču pa prisotna vsa dokumentacija; </w:t>
      </w:r>
    </w:p>
    <w:p w14:paraId="3823DC83"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52CF6376"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lastRenderedPageBreak/>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7927767D"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zagotovi, da naročnika predhodno obvesti o izvajalcu del, kar naredi s posredovanjem PRILOGE 1 tega sporazuma.</w:t>
      </w:r>
    </w:p>
    <w:p w14:paraId="79F98454" w14:textId="77777777" w:rsidR="000A2ADA" w:rsidRPr="00EE5FF6" w:rsidRDefault="000A2ADA" w:rsidP="000A2ADA">
      <w:pPr>
        <w:pStyle w:val="Odstavekseznama"/>
        <w:widowControl w:val="0"/>
        <w:jc w:val="both"/>
        <w:rPr>
          <w:rFonts w:ascii="Arial" w:hAnsi="Arial" w:cs="Arial"/>
          <w:color w:val="000000"/>
        </w:rPr>
      </w:pPr>
    </w:p>
    <w:p w14:paraId="74569282" w14:textId="77777777" w:rsidR="000A2ADA" w:rsidRPr="00EE5FF6" w:rsidRDefault="000A2ADA" w:rsidP="000A2ADA">
      <w:pPr>
        <w:jc w:val="both"/>
        <w:rPr>
          <w:rFonts w:ascii="Arial" w:hAnsi="Arial" w:cs="Arial"/>
        </w:rPr>
      </w:pPr>
      <w:r w:rsidRPr="00EE5FF6">
        <w:rPr>
          <w:rFonts w:ascii="Arial" w:hAnsi="Arial" w:cs="Arial"/>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383F7924" w14:textId="77777777" w:rsidR="000A2ADA" w:rsidRPr="00EE5FF6" w:rsidRDefault="000A2ADA" w:rsidP="000A2ADA">
      <w:pPr>
        <w:jc w:val="both"/>
        <w:rPr>
          <w:rFonts w:ascii="Arial" w:hAnsi="Arial" w:cs="Arial"/>
        </w:rPr>
      </w:pPr>
    </w:p>
    <w:p w14:paraId="761733EA" w14:textId="77777777" w:rsidR="000A2ADA" w:rsidRPr="00EE5FF6" w:rsidRDefault="000A2ADA" w:rsidP="000A2ADA">
      <w:pPr>
        <w:jc w:val="center"/>
        <w:rPr>
          <w:rFonts w:ascii="Arial" w:hAnsi="Arial" w:cs="Arial"/>
          <w:b/>
        </w:rPr>
      </w:pPr>
      <w:r w:rsidRPr="00EE5FF6">
        <w:rPr>
          <w:rFonts w:ascii="Arial" w:hAnsi="Arial" w:cs="Arial"/>
          <w:b/>
        </w:rPr>
        <w:t>6. člen</w:t>
      </w:r>
    </w:p>
    <w:p w14:paraId="732F900A" w14:textId="77777777" w:rsidR="000A2ADA" w:rsidRPr="00EE5FF6" w:rsidRDefault="000A2ADA" w:rsidP="000A2ADA">
      <w:pPr>
        <w:jc w:val="both"/>
        <w:rPr>
          <w:rFonts w:ascii="Arial" w:hAnsi="Arial" w:cs="Arial"/>
        </w:rPr>
      </w:pPr>
      <w:r w:rsidRPr="00EE5FF6">
        <w:rPr>
          <w:rFonts w:ascii="Arial" w:hAnsi="Arial" w:cs="Arial"/>
        </w:rPr>
        <w:t>Vse varnostne ukrepe, ki so dogovorjeni in usklajeni na delovišču, odstranitev delavca, ustavitev dela, poškodbo pri delu ali materialno škodo zaradi nezgode pri delu, zapiše odgovorna oseba naročnika.</w:t>
      </w:r>
    </w:p>
    <w:p w14:paraId="02B5CF8A" w14:textId="77777777" w:rsidR="000A2ADA" w:rsidRPr="00EE5FF6" w:rsidRDefault="000A2ADA" w:rsidP="000A2ADA">
      <w:pPr>
        <w:jc w:val="both"/>
        <w:rPr>
          <w:rFonts w:ascii="Arial" w:hAnsi="Arial" w:cs="Arial"/>
        </w:rPr>
      </w:pPr>
    </w:p>
    <w:p w14:paraId="13E79702" w14:textId="77777777" w:rsidR="000A2ADA" w:rsidRPr="00EE5FF6" w:rsidRDefault="000A2ADA" w:rsidP="000A2ADA">
      <w:pPr>
        <w:jc w:val="center"/>
        <w:rPr>
          <w:rFonts w:ascii="Arial" w:hAnsi="Arial" w:cs="Arial"/>
          <w:b/>
        </w:rPr>
      </w:pPr>
      <w:r w:rsidRPr="00EE5FF6">
        <w:rPr>
          <w:rFonts w:ascii="Arial" w:hAnsi="Arial" w:cs="Arial"/>
          <w:b/>
        </w:rPr>
        <w:t>7. člen</w:t>
      </w:r>
    </w:p>
    <w:p w14:paraId="3698F235" w14:textId="77777777" w:rsidR="000A2ADA" w:rsidRPr="00EE5FF6" w:rsidRDefault="000A2ADA" w:rsidP="000A2ADA">
      <w:pPr>
        <w:jc w:val="both"/>
        <w:rPr>
          <w:rFonts w:ascii="Arial" w:hAnsi="Arial" w:cs="Arial"/>
        </w:rPr>
      </w:pPr>
      <w:r w:rsidRPr="00EE5FF6">
        <w:rPr>
          <w:rFonts w:ascii="Arial" w:hAnsi="Arial" w:cs="Arial"/>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2490BADD" w14:textId="77777777" w:rsidR="000A2ADA" w:rsidRPr="00EE5FF6" w:rsidRDefault="000A2ADA" w:rsidP="000A2ADA">
      <w:pPr>
        <w:jc w:val="both"/>
        <w:rPr>
          <w:rFonts w:ascii="Arial" w:hAnsi="Arial" w:cs="Arial"/>
        </w:rPr>
      </w:pPr>
    </w:p>
    <w:p w14:paraId="5F5D816E" w14:textId="77777777" w:rsidR="000A2ADA" w:rsidRPr="00EE5FF6" w:rsidRDefault="000A2ADA" w:rsidP="000A2ADA">
      <w:pPr>
        <w:jc w:val="center"/>
        <w:rPr>
          <w:rFonts w:ascii="Arial" w:hAnsi="Arial" w:cs="Arial"/>
          <w:b/>
        </w:rPr>
      </w:pPr>
      <w:r w:rsidRPr="00EE5FF6">
        <w:rPr>
          <w:rFonts w:ascii="Arial" w:hAnsi="Arial" w:cs="Arial"/>
          <w:b/>
        </w:rPr>
        <w:t>8. člen</w:t>
      </w:r>
    </w:p>
    <w:p w14:paraId="213B4E4D" w14:textId="77777777" w:rsidR="000A2ADA" w:rsidRPr="00EE5FF6" w:rsidRDefault="000A2ADA" w:rsidP="000A2ADA">
      <w:pPr>
        <w:jc w:val="both"/>
        <w:rPr>
          <w:rFonts w:ascii="Arial" w:hAnsi="Arial" w:cs="Arial"/>
        </w:rPr>
      </w:pPr>
      <w:r w:rsidRPr="00EE5FF6">
        <w:rPr>
          <w:rFonts w:ascii="Arial" w:hAnsi="Arial" w:cs="Arial"/>
        </w:rPr>
        <w:t>O izvajanju del na delovišču naročnika je treba voditi pisne evidence.</w:t>
      </w:r>
    </w:p>
    <w:p w14:paraId="7B37A4AE" w14:textId="77777777" w:rsidR="000A2ADA" w:rsidRPr="00EE5FF6" w:rsidRDefault="000A2ADA" w:rsidP="000A2ADA">
      <w:pPr>
        <w:jc w:val="both"/>
        <w:rPr>
          <w:rFonts w:ascii="Arial" w:hAnsi="Arial" w:cs="Arial"/>
          <w:b/>
        </w:rPr>
      </w:pPr>
    </w:p>
    <w:p w14:paraId="20B596B5"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u w:val="single"/>
        </w:rPr>
        <w:t>Odgovorna oseba naročnika</w:t>
      </w:r>
      <w:r w:rsidRPr="00EE5FF6">
        <w:rPr>
          <w:rFonts w:ascii="Arial" w:hAnsi="Arial" w:cs="Arial"/>
          <w:color w:val="000000"/>
        </w:rPr>
        <w:t xml:space="preserve"> ima v z</w:t>
      </w:r>
      <w:r w:rsidRPr="00EE5FF6">
        <w:rPr>
          <w:rFonts w:ascii="Arial" w:hAnsi="Arial" w:cs="Arial"/>
          <w:i/>
          <w:color w:val="000000"/>
        </w:rPr>
        <w:t>v</w:t>
      </w:r>
      <w:r w:rsidRPr="00EE5FF6">
        <w:rPr>
          <w:rFonts w:ascii="Arial" w:hAnsi="Arial" w:cs="Arial"/>
          <w:color w:val="000000"/>
        </w:rPr>
        <w:t xml:space="preserve">ezi z zagotavljanjem varnosti in zdravja pri delu naslednje naloge: </w:t>
      </w:r>
    </w:p>
    <w:p w14:paraId="71635C04"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 pomoč pri izvajanju ukrepov varnosti in zdravja pri delu v primeru izvajalčeve zahteve; </w:t>
      </w:r>
    </w:p>
    <w:p w14:paraId="0BCE037C"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izvajalcu prepove izvajanje nevarnih del, če ne ravna v skladu z matično pogodbo ali če zaradi neustreznega izvajanja del ogroža varnost in zdravje svojih</w:t>
      </w:r>
      <w:r w:rsidRPr="00EE5FF6">
        <w:rPr>
          <w:rFonts w:ascii="Arial" w:eastAsia="Courier New" w:hAnsi="Arial" w:cs="Arial"/>
          <w:color w:val="000000"/>
        </w:rPr>
        <w:t xml:space="preserve"> </w:t>
      </w:r>
      <w:r w:rsidRPr="00EE5FF6">
        <w:rPr>
          <w:rFonts w:ascii="Arial" w:hAnsi="Arial" w:cs="Arial"/>
          <w:color w:val="000000"/>
        </w:rPr>
        <w:t xml:space="preserve">ali drugih delavcev ali ostalih udeležencev oz. uporabnikov cest in javnih površin; </w:t>
      </w:r>
    </w:p>
    <w:p w14:paraId="7968739A"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izvajalcu prepove izvajanje del v primeru ogrožanja delavcev naročnika, drugih delavcev ali ostalih udeležencev oz. uporabnikov cest in javnih površin. </w:t>
      </w:r>
    </w:p>
    <w:p w14:paraId="3727C6B1" w14:textId="77777777" w:rsidR="000A2ADA" w:rsidRPr="00EE5FF6" w:rsidRDefault="000A2ADA" w:rsidP="000A2ADA">
      <w:pPr>
        <w:jc w:val="both"/>
        <w:rPr>
          <w:rFonts w:ascii="Arial" w:hAnsi="Arial" w:cs="Arial"/>
          <w:b/>
        </w:rPr>
      </w:pPr>
    </w:p>
    <w:p w14:paraId="0BFE55F0" w14:textId="77777777" w:rsidR="000A2ADA" w:rsidRPr="00EE5FF6" w:rsidRDefault="000A2ADA" w:rsidP="000A2ADA">
      <w:pPr>
        <w:jc w:val="center"/>
        <w:rPr>
          <w:rFonts w:ascii="Arial" w:hAnsi="Arial" w:cs="Arial"/>
          <w:b/>
        </w:rPr>
      </w:pPr>
      <w:r w:rsidRPr="00EE5FF6">
        <w:rPr>
          <w:rFonts w:ascii="Arial" w:hAnsi="Arial" w:cs="Arial"/>
          <w:b/>
        </w:rPr>
        <w:t>9. člen</w:t>
      </w:r>
    </w:p>
    <w:p w14:paraId="37337F4D" w14:textId="77777777" w:rsidR="000A2ADA" w:rsidRPr="00EE5FF6" w:rsidRDefault="000A2ADA" w:rsidP="000A2ADA">
      <w:pPr>
        <w:jc w:val="both"/>
        <w:rPr>
          <w:rFonts w:ascii="Arial" w:hAnsi="Arial" w:cs="Arial"/>
        </w:rPr>
      </w:pPr>
      <w:r w:rsidRPr="00EE5FF6">
        <w:rPr>
          <w:rFonts w:ascii="Arial" w:hAnsi="Arial" w:cs="Arial"/>
        </w:rPr>
        <w:t xml:space="preserve">Če izvajalec odda posamezna dela, ki se izvajajo na delovišču,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4DA77FC5" w14:textId="77777777" w:rsidR="000A2ADA" w:rsidRPr="00EE5FF6" w:rsidRDefault="000A2ADA" w:rsidP="000A2ADA">
      <w:pPr>
        <w:jc w:val="center"/>
        <w:rPr>
          <w:rFonts w:ascii="Arial" w:hAnsi="Arial" w:cs="Arial"/>
          <w:b/>
        </w:rPr>
      </w:pPr>
    </w:p>
    <w:p w14:paraId="2DDD7764" w14:textId="77777777" w:rsidR="000A2ADA" w:rsidRPr="00EE5FF6" w:rsidRDefault="000A2ADA" w:rsidP="000A2ADA">
      <w:pPr>
        <w:jc w:val="center"/>
        <w:rPr>
          <w:rFonts w:ascii="Arial" w:hAnsi="Arial" w:cs="Arial"/>
          <w:b/>
        </w:rPr>
      </w:pPr>
      <w:r w:rsidRPr="00EE5FF6">
        <w:rPr>
          <w:rFonts w:ascii="Arial" w:hAnsi="Arial" w:cs="Arial"/>
          <w:b/>
        </w:rPr>
        <w:t>10. člen</w:t>
      </w:r>
    </w:p>
    <w:p w14:paraId="243A1477"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EE5FF6">
        <w:rPr>
          <w:rFonts w:ascii="Arial" w:eastAsia="Courier New" w:hAnsi="Arial" w:cs="Arial"/>
          <w:color w:val="000000"/>
        </w:rPr>
        <w:t>od</w:t>
      </w:r>
      <w:r w:rsidRPr="00EE5FF6">
        <w:rPr>
          <w:rFonts w:ascii="Arial" w:hAnsi="Arial" w:cs="Arial"/>
          <w:color w:val="000000"/>
        </w:rPr>
        <w:t xml:space="preserve">o, povzročeno zaradi takega ravnanja. </w:t>
      </w:r>
    </w:p>
    <w:p w14:paraId="632FEA9A" w14:textId="77777777" w:rsidR="000A2ADA" w:rsidRPr="00EE5FF6" w:rsidRDefault="000A2ADA" w:rsidP="000A2ADA">
      <w:pPr>
        <w:jc w:val="both"/>
        <w:rPr>
          <w:rFonts w:ascii="Arial" w:hAnsi="Arial" w:cs="Arial"/>
        </w:rPr>
      </w:pPr>
    </w:p>
    <w:p w14:paraId="4047F9D3" w14:textId="77777777" w:rsidR="000A2ADA" w:rsidRPr="00EE5FF6" w:rsidRDefault="000A2ADA" w:rsidP="000A2ADA">
      <w:pPr>
        <w:jc w:val="both"/>
        <w:rPr>
          <w:rFonts w:ascii="Arial" w:hAnsi="Arial" w:cs="Arial"/>
          <w:b/>
        </w:rPr>
      </w:pPr>
    </w:p>
    <w:p w14:paraId="2447F25D" w14:textId="77777777" w:rsidR="000A2ADA" w:rsidRPr="00EE5FF6" w:rsidRDefault="000A2ADA" w:rsidP="000A2ADA">
      <w:pPr>
        <w:jc w:val="both"/>
        <w:rPr>
          <w:rFonts w:ascii="Arial" w:hAnsi="Arial" w:cs="Arial"/>
          <w:b/>
        </w:rPr>
      </w:pPr>
      <w:r w:rsidRPr="00EE5FF6">
        <w:rPr>
          <w:rFonts w:ascii="Arial" w:hAnsi="Arial" w:cs="Arial"/>
          <w:b/>
        </w:rPr>
        <w:t>III. Sklep</w:t>
      </w:r>
    </w:p>
    <w:p w14:paraId="7729A409" w14:textId="77777777" w:rsidR="000A2ADA" w:rsidRPr="00EE5FF6" w:rsidRDefault="000A2ADA" w:rsidP="000A2ADA">
      <w:pPr>
        <w:jc w:val="both"/>
        <w:rPr>
          <w:rFonts w:ascii="Arial" w:hAnsi="Arial" w:cs="Arial"/>
          <w:b/>
        </w:rPr>
      </w:pPr>
    </w:p>
    <w:p w14:paraId="1386EDB3" w14:textId="77777777" w:rsidR="000A2ADA" w:rsidRPr="00EE5FF6" w:rsidRDefault="000A2ADA" w:rsidP="000A2ADA">
      <w:pPr>
        <w:jc w:val="center"/>
        <w:rPr>
          <w:rFonts w:ascii="Arial" w:hAnsi="Arial" w:cs="Arial"/>
          <w:b/>
        </w:rPr>
      </w:pPr>
      <w:r w:rsidRPr="00EE5FF6">
        <w:rPr>
          <w:rFonts w:ascii="Arial" w:hAnsi="Arial" w:cs="Arial"/>
          <w:b/>
        </w:rPr>
        <w:t>11. člen</w:t>
      </w:r>
    </w:p>
    <w:p w14:paraId="3A59AC64"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Sporazum o izvajanju s</w:t>
      </w:r>
      <w:r w:rsidRPr="00EE5FF6">
        <w:rPr>
          <w:rFonts w:ascii="Arial" w:eastAsia="Courier New" w:hAnsi="Arial" w:cs="Arial"/>
          <w:color w:val="000000"/>
        </w:rPr>
        <w:t>k</w:t>
      </w:r>
      <w:r w:rsidRPr="00EE5FF6">
        <w:rPr>
          <w:rFonts w:ascii="Arial" w:hAnsi="Arial" w:cs="Arial"/>
          <w:color w:val="000000"/>
        </w:rPr>
        <w:t xml:space="preserve">upnih ukrepov za zagotavljanje varnosti in zdravje pri delu na skupnem  delovišču naročnika je sklenjen za čas veljavnosti okvirnega sporazuma za katerega se sklepa ta sporazum. </w:t>
      </w:r>
    </w:p>
    <w:p w14:paraId="1D37534B" w14:textId="77777777" w:rsidR="000A2ADA" w:rsidRDefault="000A2ADA" w:rsidP="000A2ADA">
      <w:pPr>
        <w:rPr>
          <w:rFonts w:ascii="Arial" w:hAnsi="Arial" w:cs="Arial"/>
        </w:rPr>
      </w:pPr>
    </w:p>
    <w:p w14:paraId="0D1A1A3A" w14:textId="77777777" w:rsidR="000F05A3" w:rsidRDefault="000F05A3" w:rsidP="000A2ADA">
      <w:pPr>
        <w:rPr>
          <w:rFonts w:ascii="Arial" w:hAnsi="Arial" w:cs="Arial"/>
        </w:rPr>
      </w:pPr>
    </w:p>
    <w:p w14:paraId="33862035" w14:textId="77777777" w:rsidR="001F0F6A" w:rsidRDefault="001F0F6A" w:rsidP="000A2ADA">
      <w:pPr>
        <w:rPr>
          <w:rFonts w:ascii="Arial" w:hAnsi="Arial" w:cs="Arial"/>
        </w:rPr>
      </w:pPr>
    </w:p>
    <w:p w14:paraId="60BAF462" w14:textId="77777777" w:rsidR="001F0F6A" w:rsidRPr="00EE5FF6" w:rsidRDefault="001F0F6A" w:rsidP="000A2ADA">
      <w:pPr>
        <w:rPr>
          <w:rFonts w:ascii="Arial" w:hAnsi="Arial" w:cs="Arial"/>
        </w:rPr>
      </w:pPr>
    </w:p>
    <w:p w14:paraId="6E832B5A" w14:textId="77777777" w:rsidR="000A2ADA" w:rsidRPr="00EE5FF6" w:rsidRDefault="000A2ADA" w:rsidP="000A2ADA">
      <w:pPr>
        <w:jc w:val="center"/>
        <w:rPr>
          <w:rFonts w:ascii="Arial" w:hAnsi="Arial" w:cs="Arial"/>
          <w:b/>
        </w:rPr>
      </w:pPr>
      <w:r w:rsidRPr="00EE5FF6">
        <w:rPr>
          <w:rFonts w:ascii="Arial" w:hAnsi="Arial" w:cs="Arial"/>
          <w:b/>
        </w:rPr>
        <w:lastRenderedPageBreak/>
        <w:t>12. člen</w:t>
      </w:r>
    </w:p>
    <w:p w14:paraId="392303FF" w14:textId="77777777" w:rsidR="000A2ADA" w:rsidRPr="00EE5FF6" w:rsidRDefault="000A2ADA" w:rsidP="000A2ADA">
      <w:pPr>
        <w:jc w:val="both"/>
        <w:rPr>
          <w:rFonts w:ascii="Arial" w:hAnsi="Arial" w:cs="Arial"/>
        </w:rPr>
      </w:pPr>
      <w:r w:rsidRPr="00EE5FF6">
        <w:rPr>
          <w:rFonts w:ascii="Arial" w:hAnsi="Arial" w:cs="Arial"/>
        </w:rPr>
        <w:t>Sporazum o izvajanju skupnih ukrepov za zagotavljanje varnosti in zdravje pri delu na skupnem delovišču naročnika je napisan v dveh (2) enakih izvodih, od katerega prejme en (1) izvod naročnik in en (1) izvod izvajalec.</w:t>
      </w:r>
    </w:p>
    <w:p w14:paraId="0F5D217C" w14:textId="77777777" w:rsidR="000A2ADA" w:rsidRPr="00EE5FF6" w:rsidRDefault="000A2ADA" w:rsidP="000A2ADA">
      <w:pPr>
        <w:jc w:val="both"/>
        <w:rPr>
          <w:rFonts w:ascii="Arial" w:hAnsi="Arial" w:cs="Arial"/>
        </w:rPr>
      </w:pPr>
    </w:p>
    <w:bookmarkEnd w:id="113"/>
    <w:p w14:paraId="4EEF70C1" w14:textId="77777777" w:rsidR="00EE5FF6" w:rsidRPr="00EE5FF6" w:rsidRDefault="00EE5FF6" w:rsidP="00EE5FF6">
      <w:pPr>
        <w:rPr>
          <w:rFonts w:ascii="Arial" w:hAnsi="Arial" w:cs="Arial"/>
        </w:rPr>
      </w:pPr>
      <w:r w:rsidRPr="00EE5FF6">
        <w:rPr>
          <w:rFonts w:ascii="Arial" w:hAnsi="Arial" w:cs="Arial"/>
        </w:rPr>
        <w:t>Datum:</w:t>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Datum: _______________</w:t>
      </w:r>
    </w:p>
    <w:p w14:paraId="52C56DDC" w14:textId="58D57FCD" w:rsidR="00EE5FF6" w:rsidRPr="00EE5FF6" w:rsidRDefault="00EE5FF6" w:rsidP="00EE5FF6">
      <w:pPr>
        <w:rPr>
          <w:rFonts w:ascii="Arial" w:hAnsi="Arial" w:cs="Arial"/>
          <w:bCs/>
        </w:rPr>
      </w:pP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Cs/>
        </w:rPr>
        <w:t>Oznaka javnega naročila: JN-</w:t>
      </w:r>
      <w:r w:rsidR="009F00A1">
        <w:rPr>
          <w:rFonts w:ascii="Arial" w:hAnsi="Arial" w:cs="Arial"/>
          <w:bCs/>
        </w:rPr>
        <w:t>1</w:t>
      </w:r>
      <w:r w:rsidRPr="00EE5FF6">
        <w:rPr>
          <w:rFonts w:ascii="Arial" w:hAnsi="Arial" w:cs="Arial"/>
          <w:bCs/>
        </w:rPr>
        <w:t>/202</w:t>
      </w:r>
      <w:r w:rsidR="009F00A1">
        <w:rPr>
          <w:rFonts w:ascii="Arial" w:hAnsi="Arial" w:cs="Arial"/>
          <w:bCs/>
        </w:rPr>
        <w:t>5</w:t>
      </w:r>
    </w:p>
    <w:p w14:paraId="32004CC2" w14:textId="02F714F4" w:rsidR="000A2ADA" w:rsidRPr="00EE5FF6" w:rsidRDefault="00EE5FF6" w:rsidP="00EE5FF6">
      <w:pPr>
        <w:rPr>
          <w:rFonts w:ascii="Arial" w:hAnsi="Arial" w:cs="Arial"/>
          <w:bCs/>
        </w:rPr>
      </w:pP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t>Št. zadeve: 330</w:t>
      </w:r>
      <w:r w:rsidR="009F00A1">
        <w:rPr>
          <w:rFonts w:ascii="Arial" w:hAnsi="Arial" w:cs="Arial"/>
          <w:bCs/>
        </w:rPr>
        <w:t>2</w:t>
      </w:r>
      <w:r w:rsidRPr="00EE5FF6">
        <w:rPr>
          <w:rFonts w:ascii="Arial" w:hAnsi="Arial" w:cs="Arial"/>
          <w:bCs/>
        </w:rPr>
        <w:t>-</w:t>
      </w:r>
      <w:r w:rsidR="009F00A1">
        <w:rPr>
          <w:rFonts w:ascii="Arial" w:hAnsi="Arial" w:cs="Arial"/>
          <w:bCs/>
        </w:rPr>
        <w:t>1</w:t>
      </w:r>
      <w:r w:rsidRPr="00EE5FF6">
        <w:rPr>
          <w:rFonts w:ascii="Arial" w:hAnsi="Arial" w:cs="Arial"/>
          <w:bCs/>
        </w:rPr>
        <w:t>/202</w:t>
      </w:r>
      <w:r w:rsidR="009F00A1">
        <w:rPr>
          <w:rFonts w:ascii="Arial" w:hAnsi="Arial" w:cs="Arial"/>
          <w:bCs/>
        </w:rPr>
        <w:t>5</w:t>
      </w:r>
    </w:p>
    <w:p w14:paraId="419BFA41" w14:textId="77777777" w:rsidR="00EE5FF6" w:rsidRPr="00EE5FF6" w:rsidRDefault="00EE5FF6" w:rsidP="00EE5FF6">
      <w:pPr>
        <w:rPr>
          <w:rFonts w:ascii="Arial" w:hAnsi="Arial" w:cs="Arial"/>
          <w:b/>
        </w:rPr>
      </w:pPr>
    </w:p>
    <w:p w14:paraId="508D81FC" w14:textId="77777777" w:rsidR="000A2ADA" w:rsidRPr="00EE5FF6" w:rsidRDefault="000A2ADA" w:rsidP="000A2ADA">
      <w:pPr>
        <w:rPr>
          <w:rFonts w:ascii="Arial" w:hAnsi="Arial" w:cs="Arial"/>
          <w:b/>
        </w:rPr>
      </w:pPr>
      <w:r w:rsidRPr="00EE5FF6">
        <w:rPr>
          <w:rFonts w:ascii="Arial" w:hAnsi="Arial" w:cs="Arial"/>
          <w:b/>
        </w:rPr>
        <w:t>IZVAJALEC:</w:t>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t>NAROČNIK:</w:t>
      </w:r>
    </w:p>
    <w:p w14:paraId="5FC07806" w14:textId="77777777" w:rsidR="000A2ADA" w:rsidRPr="00EE5FF6" w:rsidRDefault="000A2ADA" w:rsidP="000A2ADA">
      <w:pPr>
        <w:rPr>
          <w:rFonts w:ascii="Arial" w:hAnsi="Arial" w:cs="Arial"/>
        </w:rPr>
      </w:pPr>
    </w:p>
    <w:p w14:paraId="75C96DAC" w14:textId="3A70303B" w:rsidR="000A2ADA" w:rsidRPr="00EE5FF6" w:rsidRDefault="000A2ADA" w:rsidP="000A2ADA">
      <w:pPr>
        <w:rPr>
          <w:rFonts w:ascii="Arial" w:hAnsi="Arial" w:cs="Arial"/>
          <w:b/>
        </w:rPr>
      </w:pPr>
      <w:r w:rsidRPr="00EE5FF6">
        <w:rPr>
          <w:rFonts w:ascii="Arial" w:hAnsi="Arial" w:cs="Arial"/>
        </w:rPr>
        <w:t>…………………….........</w:t>
      </w:r>
      <w:r w:rsidRPr="00EE5FF6">
        <w:rPr>
          <w:rFonts w:ascii="Arial" w:hAnsi="Arial" w:cs="Arial"/>
          <w:b/>
        </w:rPr>
        <w:tab/>
      </w:r>
      <w:r w:rsidRPr="00EE5FF6">
        <w:rPr>
          <w:rFonts w:ascii="Arial" w:hAnsi="Arial" w:cs="Arial"/>
          <w:b/>
        </w:rPr>
        <w:tab/>
      </w:r>
      <w:r w:rsidRPr="00EE5FF6">
        <w:rPr>
          <w:rFonts w:ascii="Arial" w:hAnsi="Arial" w:cs="Arial"/>
          <w:b/>
        </w:rPr>
        <w:tab/>
      </w:r>
      <w:r w:rsidR="00C626E1">
        <w:rPr>
          <w:rFonts w:ascii="Arial" w:hAnsi="Arial" w:cs="Arial"/>
          <w:b/>
        </w:rPr>
        <w:tab/>
      </w:r>
      <w:r w:rsidRPr="00EE5FF6">
        <w:rPr>
          <w:rFonts w:ascii="Arial" w:hAnsi="Arial" w:cs="Arial"/>
          <w:b/>
          <w:lang w:eastAsia="de-DE"/>
        </w:rPr>
        <w:t>Javno podjetje Komunala Idrija d.o.o.</w:t>
      </w:r>
    </w:p>
    <w:p w14:paraId="4B81441D" w14:textId="77777777" w:rsidR="000A2ADA" w:rsidRPr="00EE5FF6" w:rsidRDefault="000A2ADA" w:rsidP="000A2ADA">
      <w:pPr>
        <w:rPr>
          <w:rFonts w:ascii="Arial" w:hAnsi="Arial" w:cs="Arial"/>
        </w:rPr>
      </w:pPr>
    </w:p>
    <w:p w14:paraId="391EE447" w14:textId="7CF726F7" w:rsidR="000A2ADA" w:rsidRPr="00EE5FF6" w:rsidRDefault="000A2ADA" w:rsidP="000A2ADA">
      <w:pPr>
        <w:rPr>
          <w:rFonts w:ascii="Arial" w:hAnsi="Arial" w:cs="Arial"/>
        </w:rPr>
      </w:pPr>
      <w:r w:rsidRPr="00EE5FF6">
        <w:rPr>
          <w:rFonts w:ascii="Arial" w:hAnsi="Arial" w:cs="Arial"/>
        </w:rPr>
        <w:t>…………………….........</w:t>
      </w:r>
      <w:r w:rsidRPr="00EE5FF6">
        <w:rPr>
          <w:rFonts w:ascii="Arial" w:hAnsi="Arial" w:cs="Arial"/>
        </w:rPr>
        <w:tab/>
      </w:r>
      <w:r w:rsidRPr="00EE5FF6">
        <w:rPr>
          <w:rFonts w:ascii="Arial" w:hAnsi="Arial" w:cs="Arial"/>
        </w:rPr>
        <w:tab/>
      </w:r>
      <w:r w:rsidRPr="00EE5FF6">
        <w:rPr>
          <w:rFonts w:ascii="Arial" w:hAnsi="Arial" w:cs="Arial"/>
        </w:rPr>
        <w:tab/>
      </w:r>
      <w:r w:rsidR="00C626E1">
        <w:rPr>
          <w:rFonts w:ascii="Arial" w:hAnsi="Arial" w:cs="Arial"/>
        </w:rPr>
        <w:tab/>
      </w:r>
      <w:r w:rsidRPr="00EE5FF6">
        <w:rPr>
          <w:rFonts w:ascii="Arial" w:hAnsi="Arial" w:cs="Arial"/>
        </w:rPr>
        <w:t>mag. Brigita Šen Kreže</w:t>
      </w:r>
    </w:p>
    <w:p w14:paraId="7128462A" w14:textId="77777777" w:rsidR="000A2ADA" w:rsidRPr="00EE5FF6" w:rsidRDefault="000A2ADA" w:rsidP="000A2ADA">
      <w:pPr>
        <w:rPr>
          <w:rFonts w:ascii="Arial" w:hAnsi="Arial" w:cs="Arial"/>
        </w:rPr>
      </w:pP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Direktorica</w:t>
      </w:r>
    </w:p>
    <w:p w14:paraId="3118B950" w14:textId="77777777" w:rsidR="000A2ADA" w:rsidRPr="00EE5FF6" w:rsidRDefault="000A2ADA" w:rsidP="000A2ADA">
      <w:pPr>
        <w:rPr>
          <w:rFonts w:ascii="Arial" w:hAnsi="Arial" w:cs="Arial"/>
        </w:rPr>
      </w:pPr>
    </w:p>
    <w:p w14:paraId="1C89F5E0" w14:textId="77777777" w:rsidR="000A2ADA" w:rsidRPr="00EE5FF6" w:rsidRDefault="000A2ADA" w:rsidP="000A2ADA">
      <w:pPr>
        <w:rPr>
          <w:rFonts w:ascii="Arial" w:hAnsi="Arial" w:cs="Arial"/>
        </w:rPr>
      </w:pPr>
    </w:p>
    <w:p w14:paraId="73AA549C" w14:textId="77777777" w:rsidR="000A2ADA" w:rsidRPr="00EE5FF6" w:rsidRDefault="000A2ADA" w:rsidP="000A2ADA">
      <w:pPr>
        <w:rPr>
          <w:rFonts w:ascii="Arial" w:hAnsi="Arial" w:cs="Arial"/>
        </w:rPr>
      </w:pPr>
    </w:p>
    <w:p w14:paraId="687CD463" w14:textId="77777777" w:rsidR="000A2ADA" w:rsidRPr="00EE5FF6" w:rsidRDefault="000A2ADA" w:rsidP="000A2ADA">
      <w:pPr>
        <w:rPr>
          <w:rFonts w:ascii="Arial" w:hAnsi="Arial" w:cs="Arial"/>
        </w:rPr>
      </w:pPr>
    </w:p>
    <w:p w14:paraId="17ECD394" w14:textId="77777777" w:rsidR="000A2ADA" w:rsidRPr="00EE5FF6" w:rsidRDefault="000A2ADA" w:rsidP="000A2ADA">
      <w:pPr>
        <w:rPr>
          <w:rFonts w:ascii="Arial" w:hAnsi="Arial" w:cs="Arial"/>
        </w:rPr>
      </w:pPr>
    </w:p>
    <w:p w14:paraId="737D80AC" w14:textId="77777777" w:rsidR="000A2ADA" w:rsidRPr="00EE5FF6" w:rsidRDefault="000A2ADA" w:rsidP="000A2ADA">
      <w:pPr>
        <w:rPr>
          <w:rFonts w:ascii="Arial" w:hAnsi="Arial" w:cs="Arial"/>
        </w:rPr>
      </w:pPr>
    </w:p>
    <w:p w14:paraId="30BE3142" w14:textId="77777777" w:rsidR="000A2ADA" w:rsidRPr="00EE5FF6" w:rsidRDefault="000A2ADA" w:rsidP="000A2ADA">
      <w:pPr>
        <w:rPr>
          <w:rFonts w:ascii="Arial" w:hAnsi="Arial" w:cs="Arial"/>
        </w:rPr>
      </w:pPr>
    </w:p>
    <w:p w14:paraId="0B7484AD" w14:textId="77777777" w:rsidR="000A2ADA" w:rsidRPr="00EE5FF6" w:rsidRDefault="000A2ADA" w:rsidP="000A2ADA">
      <w:pPr>
        <w:rPr>
          <w:rFonts w:ascii="Arial" w:hAnsi="Arial" w:cs="Arial"/>
        </w:rPr>
      </w:pPr>
    </w:p>
    <w:p w14:paraId="10129035" w14:textId="77777777" w:rsidR="000A2ADA" w:rsidRPr="00EE5FF6" w:rsidRDefault="000A2ADA" w:rsidP="000A2ADA">
      <w:pPr>
        <w:rPr>
          <w:rFonts w:ascii="Arial" w:hAnsi="Arial" w:cs="Arial"/>
        </w:rPr>
      </w:pPr>
    </w:p>
    <w:p w14:paraId="3332ECF0" w14:textId="77777777" w:rsidR="000A2ADA" w:rsidRPr="00EE5FF6" w:rsidRDefault="000A2ADA" w:rsidP="000A2ADA">
      <w:pPr>
        <w:rPr>
          <w:rFonts w:ascii="Arial" w:hAnsi="Arial" w:cs="Arial"/>
        </w:rPr>
      </w:pPr>
    </w:p>
    <w:p w14:paraId="43B8890E" w14:textId="77777777" w:rsidR="000A2ADA" w:rsidRPr="00EE5FF6" w:rsidRDefault="000A2ADA" w:rsidP="000A2ADA">
      <w:pPr>
        <w:rPr>
          <w:rFonts w:ascii="Arial" w:hAnsi="Arial" w:cs="Arial"/>
        </w:rPr>
      </w:pPr>
    </w:p>
    <w:p w14:paraId="196EBE12" w14:textId="77777777" w:rsidR="000A2ADA" w:rsidRPr="00EE5FF6" w:rsidRDefault="000A2ADA" w:rsidP="000A2ADA">
      <w:pPr>
        <w:rPr>
          <w:rFonts w:ascii="Arial" w:hAnsi="Arial" w:cs="Arial"/>
        </w:rPr>
      </w:pPr>
    </w:p>
    <w:p w14:paraId="487E862A" w14:textId="77777777" w:rsidR="000A2ADA" w:rsidRPr="00EE5FF6" w:rsidRDefault="000A2ADA" w:rsidP="000A2ADA">
      <w:pPr>
        <w:rPr>
          <w:rFonts w:ascii="Arial" w:hAnsi="Arial" w:cs="Arial"/>
        </w:rPr>
      </w:pPr>
    </w:p>
    <w:p w14:paraId="38EDD9FE" w14:textId="77777777" w:rsidR="000A2ADA" w:rsidRPr="00EE5FF6" w:rsidRDefault="000A2ADA" w:rsidP="000A2ADA">
      <w:pPr>
        <w:rPr>
          <w:rFonts w:ascii="Arial" w:hAnsi="Arial" w:cs="Arial"/>
        </w:rPr>
      </w:pPr>
    </w:p>
    <w:p w14:paraId="17D0ABDC" w14:textId="77777777" w:rsidR="000A2ADA" w:rsidRPr="00EE5FF6" w:rsidRDefault="000A2ADA" w:rsidP="000A2ADA">
      <w:pPr>
        <w:rPr>
          <w:rFonts w:ascii="Arial" w:hAnsi="Arial" w:cs="Arial"/>
        </w:rPr>
      </w:pPr>
    </w:p>
    <w:p w14:paraId="3B5DCE72" w14:textId="77777777" w:rsidR="000A2ADA" w:rsidRPr="00EE5FF6" w:rsidRDefault="000A2ADA" w:rsidP="000A2ADA">
      <w:pPr>
        <w:rPr>
          <w:rFonts w:ascii="Arial" w:hAnsi="Arial" w:cs="Arial"/>
        </w:rPr>
      </w:pPr>
    </w:p>
    <w:p w14:paraId="18C5B5BF" w14:textId="77777777" w:rsidR="000A2ADA" w:rsidRPr="00EE5FF6" w:rsidRDefault="000A2ADA" w:rsidP="000A2ADA">
      <w:pPr>
        <w:rPr>
          <w:rFonts w:ascii="Arial" w:hAnsi="Arial" w:cs="Arial"/>
        </w:rPr>
      </w:pPr>
    </w:p>
    <w:p w14:paraId="73DA1B0E" w14:textId="77777777" w:rsidR="000A2ADA" w:rsidRPr="00EE5FF6" w:rsidRDefault="000A2ADA" w:rsidP="000A2ADA">
      <w:pPr>
        <w:rPr>
          <w:rFonts w:ascii="Arial" w:hAnsi="Arial" w:cs="Arial"/>
        </w:rPr>
      </w:pPr>
    </w:p>
    <w:p w14:paraId="114CCA8B" w14:textId="77777777" w:rsidR="000A2ADA" w:rsidRPr="00EE5FF6" w:rsidRDefault="000A2ADA" w:rsidP="000A2ADA">
      <w:pPr>
        <w:rPr>
          <w:rFonts w:ascii="Arial" w:hAnsi="Arial" w:cs="Arial"/>
        </w:rPr>
      </w:pPr>
    </w:p>
    <w:p w14:paraId="4A03040C" w14:textId="77777777" w:rsidR="000A2ADA" w:rsidRPr="00EE5FF6" w:rsidRDefault="000A2ADA" w:rsidP="000A2ADA">
      <w:pPr>
        <w:rPr>
          <w:rFonts w:ascii="Arial" w:hAnsi="Arial" w:cs="Arial"/>
        </w:rPr>
      </w:pPr>
    </w:p>
    <w:p w14:paraId="70BF1A1F" w14:textId="77777777" w:rsidR="000A2ADA" w:rsidRPr="00EE5FF6" w:rsidRDefault="000A2ADA" w:rsidP="000A2ADA">
      <w:pPr>
        <w:rPr>
          <w:rFonts w:ascii="Arial" w:hAnsi="Arial" w:cs="Arial"/>
        </w:rPr>
      </w:pPr>
    </w:p>
    <w:p w14:paraId="6E5A0853" w14:textId="77777777" w:rsidR="000A2ADA" w:rsidRPr="00EE5FF6" w:rsidRDefault="000A2ADA" w:rsidP="000A2ADA">
      <w:pPr>
        <w:rPr>
          <w:rFonts w:ascii="Arial" w:hAnsi="Arial" w:cs="Arial"/>
        </w:rPr>
      </w:pPr>
    </w:p>
    <w:p w14:paraId="0EFE5C1B" w14:textId="77777777" w:rsidR="000A2ADA" w:rsidRPr="00EE5FF6" w:rsidRDefault="000A2ADA" w:rsidP="000A2ADA">
      <w:pPr>
        <w:rPr>
          <w:rFonts w:ascii="Arial" w:hAnsi="Arial" w:cs="Arial"/>
        </w:rPr>
      </w:pPr>
    </w:p>
    <w:p w14:paraId="4F202657" w14:textId="77777777" w:rsidR="000A2ADA" w:rsidRPr="00EE5FF6" w:rsidRDefault="000A2ADA" w:rsidP="000A2ADA">
      <w:pPr>
        <w:rPr>
          <w:rFonts w:ascii="Arial" w:hAnsi="Arial" w:cs="Arial"/>
        </w:rPr>
      </w:pPr>
    </w:p>
    <w:p w14:paraId="1F6BA9BB" w14:textId="77777777" w:rsidR="000A2ADA" w:rsidRDefault="000A2ADA" w:rsidP="000A2ADA">
      <w:pPr>
        <w:rPr>
          <w:rFonts w:ascii="Arial" w:hAnsi="Arial" w:cs="Arial"/>
        </w:rPr>
      </w:pPr>
    </w:p>
    <w:p w14:paraId="780ACE06" w14:textId="77777777" w:rsidR="00EE5FF6" w:rsidRDefault="00EE5FF6" w:rsidP="000A2ADA">
      <w:pPr>
        <w:rPr>
          <w:rFonts w:ascii="Arial" w:hAnsi="Arial" w:cs="Arial"/>
        </w:rPr>
      </w:pPr>
    </w:p>
    <w:p w14:paraId="6C92E546" w14:textId="77777777" w:rsidR="00EE5FF6" w:rsidRDefault="00EE5FF6" w:rsidP="000A2ADA">
      <w:pPr>
        <w:rPr>
          <w:rFonts w:ascii="Arial" w:hAnsi="Arial" w:cs="Arial"/>
        </w:rPr>
      </w:pPr>
    </w:p>
    <w:p w14:paraId="7A3E0A37" w14:textId="77777777" w:rsidR="00EE5FF6" w:rsidRDefault="00EE5FF6" w:rsidP="000A2ADA">
      <w:pPr>
        <w:rPr>
          <w:rFonts w:ascii="Arial" w:hAnsi="Arial" w:cs="Arial"/>
        </w:rPr>
      </w:pPr>
    </w:p>
    <w:p w14:paraId="586D4D81" w14:textId="77777777" w:rsidR="00EE5FF6" w:rsidRDefault="00EE5FF6" w:rsidP="000A2ADA">
      <w:pPr>
        <w:rPr>
          <w:rFonts w:ascii="Arial" w:hAnsi="Arial" w:cs="Arial"/>
        </w:rPr>
      </w:pPr>
    </w:p>
    <w:p w14:paraId="529B706E" w14:textId="77777777" w:rsidR="00EE5FF6" w:rsidRDefault="00EE5FF6" w:rsidP="000A2ADA">
      <w:pPr>
        <w:rPr>
          <w:rFonts w:ascii="Arial" w:hAnsi="Arial" w:cs="Arial"/>
        </w:rPr>
      </w:pPr>
    </w:p>
    <w:p w14:paraId="7B9FACFD" w14:textId="77777777" w:rsidR="00EE5FF6" w:rsidRDefault="00EE5FF6" w:rsidP="000A2ADA">
      <w:pPr>
        <w:rPr>
          <w:rFonts w:ascii="Arial" w:hAnsi="Arial" w:cs="Arial"/>
        </w:rPr>
      </w:pPr>
    </w:p>
    <w:p w14:paraId="509244B2" w14:textId="77777777" w:rsidR="00EE5FF6" w:rsidRDefault="00EE5FF6" w:rsidP="000A2ADA">
      <w:pPr>
        <w:rPr>
          <w:rFonts w:ascii="Arial" w:hAnsi="Arial" w:cs="Arial"/>
        </w:rPr>
      </w:pPr>
    </w:p>
    <w:p w14:paraId="54313897" w14:textId="77777777" w:rsidR="00EE5FF6" w:rsidRDefault="00EE5FF6" w:rsidP="000A2ADA">
      <w:pPr>
        <w:rPr>
          <w:rFonts w:ascii="Arial" w:hAnsi="Arial" w:cs="Arial"/>
        </w:rPr>
      </w:pPr>
    </w:p>
    <w:p w14:paraId="76C18A33" w14:textId="77777777" w:rsidR="00EE5FF6" w:rsidRDefault="00EE5FF6" w:rsidP="000A2ADA">
      <w:pPr>
        <w:rPr>
          <w:rFonts w:ascii="Arial" w:hAnsi="Arial" w:cs="Arial"/>
        </w:rPr>
      </w:pPr>
    </w:p>
    <w:p w14:paraId="189E4845" w14:textId="77777777" w:rsidR="00EE5FF6" w:rsidRDefault="00EE5FF6" w:rsidP="000A2ADA">
      <w:pPr>
        <w:rPr>
          <w:rFonts w:ascii="Arial" w:hAnsi="Arial" w:cs="Arial"/>
        </w:rPr>
      </w:pPr>
    </w:p>
    <w:p w14:paraId="47423AF5" w14:textId="77777777" w:rsidR="00EE5FF6" w:rsidRDefault="00EE5FF6" w:rsidP="000A2ADA">
      <w:pPr>
        <w:rPr>
          <w:rFonts w:ascii="Arial" w:hAnsi="Arial" w:cs="Arial"/>
        </w:rPr>
      </w:pPr>
    </w:p>
    <w:p w14:paraId="77823191" w14:textId="77777777" w:rsidR="00EE5FF6" w:rsidRDefault="00EE5FF6" w:rsidP="000A2ADA">
      <w:pPr>
        <w:rPr>
          <w:rFonts w:ascii="Arial" w:hAnsi="Arial" w:cs="Arial"/>
        </w:rPr>
      </w:pPr>
    </w:p>
    <w:p w14:paraId="1E60B06C" w14:textId="77777777" w:rsidR="00EE5FF6" w:rsidRDefault="00EE5FF6" w:rsidP="000A2ADA">
      <w:pPr>
        <w:rPr>
          <w:rFonts w:ascii="Arial" w:hAnsi="Arial" w:cs="Arial"/>
        </w:rPr>
      </w:pPr>
    </w:p>
    <w:p w14:paraId="4C316916" w14:textId="77777777" w:rsidR="00EE5FF6" w:rsidRDefault="00EE5FF6" w:rsidP="000A2ADA">
      <w:pPr>
        <w:rPr>
          <w:rFonts w:ascii="Arial" w:hAnsi="Arial" w:cs="Arial"/>
        </w:rPr>
      </w:pPr>
    </w:p>
    <w:p w14:paraId="7C903FC0" w14:textId="77777777" w:rsidR="00EE5FF6" w:rsidRDefault="00EE5FF6" w:rsidP="000A2ADA">
      <w:pPr>
        <w:rPr>
          <w:rFonts w:ascii="Arial" w:hAnsi="Arial" w:cs="Arial"/>
        </w:rPr>
      </w:pPr>
    </w:p>
    <w:p w14:paraId="7954EAE7" w14:textId="77777777" w:rsidR="00EE5FF6" w:rsidRDefault="00EE5FF6" w:rsidP="000A2ADA">
      <w:pPr>
        <w:rPr>
          <w:rFonts w:ascii="Arial" w:hAnsi="Arial" w:cs="Arial"/>
        </w:rPr>
      </w:pPr>
    </w:p>
    <w:p w14:paraId="14F25199" w14:textId="77777777" w:rsidR="00EE5FF6" w:rsidRDefault="00EE5FF6" w:rsidP="000A2ADA">
      <w:pPr>
        <w:rPr>
          <w:rFonts w:ascii="Arial" w:hAnsi="Arial" w:cs="Arial"/>
        </w:rPr>
      </w:pPr>
    </w:p>
    <w:p w14:paraId="42DF8FD6" w14:textId="77777777" w:rsidR="001C150A" w:rsidRDefault="001C150A" w:rsidP="000A2ADA">
      <w:pPr>
        <w:rPr>
          <w:rFonts w:ascii="Arial" w:hAnsi="Arial" w:cs="Arial"/>
        </w:rPr>
      </w:pPr>
    </w:p>
    <w:p w14:paraId="67002E50" w14:textId="77777777" w:rsidR="001C150A" w:rsidRDefault="001C150A" w:rsidP="000A2ADA">
      <w:pPr>
        <w:rPr>
          <w:rFonts w:ascii="Arial" w:hAnsi="Arial" w:cs="Arial"/>
        </w:rPr>
      </w:pPr>
    </w:p>
    <w:p w14:paraId="558FCAAD" w14:textId="77777777" w:rsidR="00C626E1" w:rsidRPr="00EE5FF6" w:rsidRDefault="00C626E1" w:rsidP="000A2ADA">
      <w:pPr>
        <w:rPr>
          <w:rFonts w:ascii="Arial" w:hAnsi="Arial" w:cs="Arial"/>
        </w:rPr>
      </w:pPr>
    </w:p>
    <w:p w14:paraId="005B2169" w14:textId="77777777" w:rsidR="000A2ADA" w:rsidRPr="00EE5FF6" w:rsidRDefault="000A2ADA" w:rsidP="000A2ADA">
      <w:pPr>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0A2ADA" w:rsidRPr="007C5AA7" w14:paraId="38665E9C" w14:textId="77777777" w:rsidTr="00AA579E">
        <w:trPr>
          <w:trHeight w:val="300"/>
        </w:trPr>
        <w:tc>
          <w:tcPr>
            <w:tcW w:w="3119" w:type="dxa"/>
            <w:tcBorders>
              <w:top w:val="nil"/>
              <w:left w:val="nil"/>
              <w:bottom w:val="nil"/>
              <w:right w:val="nil"/>
            </w:tcBorders>
            <w:noWrap/>
            <w:vAlign w:val="bottom"/>
            <w:hideMark/>
          </w:tcPr>
          <w:p w14:paraId="431D6EA5" w14:textId="77777777" w:rsidR="000A2ADA" w:rsidRPr="007C5AA7" w:rsidRDefault="000A2ADA" w:rsidP="00AA579E">
            <w:pPr>
              <w:rPr>
                <w:rFonts w:ascii="Arial" w:hAnsi="Arial" w:cs="Arial"/>
                <w:sz w:val="21"/>
                <w:szCs w:val="21"/>
              </w:rPr>
            </w:pPr>
            <w:r w:rsidRPr="007C5AA7">
              <w:rPr>
                <w:rFonts w:ascii="Arial" w:hAnsi="Arial" w:cs="Arial"/>
                <w:sz w:val="21"/>
                <w:szCs w:val="21"/>
              </w:rPr>
              <w:t>Priloga 1</w:t>
            </w:r>
          </w:p>
          <w:p w14:paraId="5B2A7DF1" w14:textId="77777777" w:rsidR="000A2ADA" w:rsidRPr="007C5AA7" w:rsidRDefault="000A2ADA" w:rsidP="00AA579E">
            <w:pPr>
              <w:rPr>
                <w:rFonts w:ascii="Arial" w:hAnsi="Arial" w:cs="Arial"/>
                <w:sz w:val="21"/>
                <w:szCs w:val="21"/>
              </w:rPr>
            </w:pPr>
          </w:p>
          <w:p w14:paraId="082E7227" w14:textId="77777777" w:rsidR="000A2ADA" w:rsidRPr="007C5AA7" w:rsidRDefault="000A2ADA" w:rsidP="00AA579E">
            <w:pPr>
              <w:rPr>
                <w:rFonts w:ascii="Arial" w:hAnsi="Arial" w:cs="Arial"/>
                <w:sz w:val="21"/>
                <w:szCs w:val="21"/>
              </w:rPr>
            </w:pPr>
          </w:p>
        </w:tc>
        <w:tc>
          <w:tcPr>
            <w:tcW w:w="2268" w:type="dxa"/>
            <w:tcBorders>
              <w:top w:val="nil"/>
              <w:left w:val="nil"/>
              <w:bottom w:val="nil"/>
              <w:right w:val="nil"/>
            </w:tcBorders>
            <w:noWrap/>
            <w:vAlign w:val="bottom"/>
            <w:hideMark/>
          </w:tcPr>
          <w:p w14:paraId="78DDEF59" w14:textId="77777777" w:rsidR="000A2ADA" w:rsidRPr="007C5AA7" w:rsidRDefault="000A2ADA" w:rsidP="00AA579E">
            <w:pPr>
              <w:rPr>
                <w:rFonts w:ascii="Arial" w:hAnsi="Arial" w:cs="Arial"/>
                <w:sz w:val="21"/>
                <w:szCs w:val="21"/>
              </w:rPr>
            </w:pPr>
          </w:p>
        </w:tc>
        <w:tc>
          <w:tcPr>
            <w:tcW w:w="2126" w:type="dxa"/>
            <w:tcBorders>
              <w:top w:val="nil"/>
              <w:left w:val="nil"/>
              <w:bottom w:val="nil"/>
              <w:right w:val="nil"/>
            </w:tcBorders>
            <w:noWrap/>
            <w:vAlign w:val="bottom"/>
            <w:hideMark/>
          </w:tcPr>
          <w:p w14:paraId="75341779" w14:textId="77777777" w:rsidR="000A2ADA" w:rsidRPr="007C5AA7" w:rsidRDefault="000A2ADA" w:rsidP="00AA579E">
            <w:pPr>
              <w:rPr>
                <w:rFonts w:ascii="Arial" w:hAnsi="Arial" w:cs="Arial"/>
                <w:color w:val="000000"/>
                <w:sz w:val="21"/>
                <w:szCs w:val="21"/>
              </w:rPr>
            </w:pPr>
          </w:p>
        </w:tc>
        <w:tc>
          <w:tcPr>
            <w:tcW w:w="2410" w:type="dxa"/>
            <w:tcBorders>
              <w:top w:val="nil"/>
              <w:left w:val="nil"/>
              <w:bottom w:val="nil"/>
              <w:right w:val="nil"/>
            </w:tcBorders>
            <w:noWrap/>
            <w:vAlign w:val="bottom"/>
            <w:hideMark/>
          </w:tcPr>
          <w:p w14:paraId="6A757DC2" w14:textId="77777777" w:rsidR="000A2ADA" w:rsidRPr="007C5AA7" w:rsidRDefault="000A2ADA" w:rsidP="00AA579E">
            <w:pPr>
              <w:rPr>
                <w:rFonts w:ascii="Arial" w:hAnsi="Arial" w:cs="Arial"/>
                <w:color w:val="000000"/>
                <w:sz w:val="21"/>
                <w:szCs w:val="21"/>
              </w:rPr>
            </w:pPr>
          </w:p>
        </w:tc>
      </w:tr>
      <w:tr w:rsidR="000A2ADA" w:rsidRPr="007C5AA7" w14:paraId="50454075" w14:textId="77777777" w:rsidTr="00AA579E">
        <w:trPr>
          <w:trHeight w:val="315"/>
        </w:trPr>
        <w:tc>
          <w:tcPr>
            <w:tcW w:w="3119" w:type="dxa"/>
            <w:tcBorders>
              <w:top w:val="single" w:sz="4" w:space="0" w:color="auto"/>
              <w:left w:val="single" w:sz="4" w:space="0" w:color="auto"/>
              <w:bottom w:val="single" w:sz="4" w:space="0" w:color="auto"/>
              <w:right w:val="single" w:sz="4" w:space="0" w:color="auto"/>
            </w:tcBorders>
            <w:noWrap/>
            <w:vAlign w:val="bottom"/>
            <w:hideMark/>
          </w:tcPr>
          <w:p w14:paraId="4A484610"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Izvajalec: podjetje</w:t>
            </w:r>
          </w:p>
        </w:tc>
        <w:tc>
          <w:tcPr>
            <w:tcW w:w="2268" w:type="dxa"/>
            <w:tcBorders>
              <w:top w:val="single" w:sz="4" w:space="0" w:color="auto"/>
              <w:left w:val="nil"/>
              <w:bottom w:val="single" w:sz="4" w:space="0" w:color="auto"/>
              <w:right w:val="single" w:sz="4" w:space="0" w:color="auto"/>
            </w:tcBorders>
            <w:noWrap/>
            <w:vAlign w:val="bottom"/>
            <w:hideMark/>
          </w:tcPr>
          <w:p w14:paraId="51B4A0EA"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 xml:space="preserve">voznik/izvajalec: </w:t>
            </w:r>
          </w:p>
          <w:p w14:paraId="198E075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ime in priimek</w:t>
            </w:r>
          </w:p>
        </w:tc>
        <w:tc>
          <w:tcPr>
            <w:tcW w:w="2126" w:type="dxa"/>
            <w:tcBorders>
              <w:top w:val="single" w:sz="4" w:space="0" w:color="auto"/>
              <w:left w:val="nil"/>
              <w:bottom w:val="single" w:sz="4" w:space="0" w:color="auto"/>
              <w:right w:val="single" w:sz="4" w:space="0" w:color="auto"/>
            </w:tcBorders>
            <w:noWrap/>
            <w:vAlign w:val="bottom"/>
            <w:hideMark/>
          </w:tcPr>
          <w:p w14:paraId="78BBDE9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podpis voznika/izvajalca</w:t>
            </w:r>
          </w:p>
        </w:tc>
        <w:tc>
          <w:tcPr>
            <w:tcW w:w="2410" w:type="dxa"/>
            <w:tcBorders>
              <w:top w:val="single" w:sz="4" w:space="0" w:color="auto"/>
              <w:left w:val="nil"/>
              <w:bottom w:val="single" w:sz="4" w:space="0" w:color="auto"/>
              <w:right w:val="single" w:sz="4" w:space="0" w:color="auto"/>
            </w:tcBorders>
            <w:noWrap/>
            <w:vAlign w:val="bottom"/>
            <w:hideMark/>
          </w:tcPr>
          <w:p w14:paraId="5A56D56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datum</w:t>
            </w:r>
          </w:p>
        </w:tc>
      </w:tr>
      <w:tr w:rsidR="000A2ADA" w:rsidRPr="007C5AA7" w14:paraId="7DB60435"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0BC6AE4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6017E71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1008C0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3AD0F78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7B182970"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4ACC6E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1FBBBB7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0013ED4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1782418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DD94DB3"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68FA95E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7056B6F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49B6AE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0042CDA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FD03160"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34869C6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2B2BE60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4E2377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419DDA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AE0E2DB"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5103242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008F358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11044BF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6CE2FBC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DEA04E3"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006BD5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43ED8FC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0BB2305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4DF57DD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B3F5987"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75CA597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6ED83F9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790C77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6E5B9A6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748B6AD"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585A707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2099C9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46CFEFB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322B6ED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CE681F1"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4B94F2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2C3B0CE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706B0C2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55BF09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0E8E5054"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5213B6F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595E24D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0BB7945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1CC361D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AC782AB"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04AC4F5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616D094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2F0AFED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53DEF0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233AA44"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42ECB07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0D399C1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7627062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522435E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3A9FC6F"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2317CF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636D9DE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7F4F6B6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24D8290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D6AC508"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7B45E57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438120C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4BD4748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308806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38001DFE"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3415AA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3E37443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6940525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63A47A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8719311"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778B6E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3B087A0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4F3D373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7A7C951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CEE82AC"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5823ADB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6BCB5A2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734F92B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4EBC67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616F3F8"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5517BC9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0AAA472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4179087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5B45F6B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35A1E77" w14:textId="77777777" w:rsidTr="00AA579E">
        <w:trPr>
          <w:trHeight w:val="499"/>
        </w:trPr>
        <w:tc>
          <w:tcPr>
            <w:tcW w:w="3119" w:type="dxa"/>
            <w:tcBorders>
              <w:top w:val="nil"/>
              <w:left w:val="single" w:sz="4" w:space="0" w:color="auto"/>
              <w:bottom w:val="single" w:sz="4" w:space="0" w:color="auto"/>
              <w:right w:val="single" w:sz="4" w:space="0" w:color="auto"/>
            </w:tcBorders>
            <w:noWrap/>
            <w:vAlign w:val="bottom"/>
            <w:hideMark/>
          </w:tcPr>
          <w:p w14:paraId="599A45F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0E7BCD0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3E7588B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3E0BBCE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bl>
    <w:p w14:paraId="134F9872" w14:textId="77777777" w:rsidR="000A2ADA" w:rsidRPr="007C5AA7" w:rsidRDefault="000A2ADA" w:rsidP="000A2ADA">
      <w:pPr>
        <w:rPr>
          <w:rFonts w:ascii="Arial" w:hAnsi="Arial" w:cs="Arial"/>
          <w:sz w:val="21"/>
          <w:szCs w:val="21"/>
        </w:rPr>
      </w:pPr>
    </w:p>
    <w:p w14:paraId="6F97FF63" w14:textId="77777777" w:rsidR="000A2ADA" w:rsidRPr="007C5AA7" w:rsidRDefault="000A2ADA" w:rsidP="000A2ADA">
      <w:pPr>
        <w:autoSpaceDE w:val="0"/>
        <w:autoSpaceDN w:val="0"/>
        <w:adjustRightInd w:val="0"/>
        <w:jc w:val="both"/>
        <w:rPr>
          <w:rFonts w:ascii="Arial" w:hAnsi="Arial" w:cs="Arial"/>
          <w:color w:val="000000"/>
          <w:sz w:val="21"/>
          <w:szCs w:val="21"/>
        </w:rPr>
      </w:pPr>
    </w:p>
    <w:p w14:paraId="42A51F5E" w14:textId="77777777" w:rsidR="000A2ADA" w:rsidRDefault="000A2ADA" w:rsidP="00825FFA">
      <w:pPr>
        <w:rPr>
          <w:rFonts w:ascii="Arial" w:hAnsi="Arial" w:cs="Arial"/>
        </w:rPr>
      </w:pPr>
    </w:p>
    <w:p w14:paraId="4D6E8311" w14:textId="05900B93" w:rsidR="000A2ADA" w:rsidRPr="00A273BE" w:rsidRDefault="004F7ACB" w:rsidP="00825FFA">
      <w:pPr>
        <w:rPr>
          <w:rFonts w:ascii="Arial" w:hAnsi="Arial" w:cs="Arial"/>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sectPr w:rsidR="000A2ADA" w:rsidRPr="00A273BE" w:rsidSect="006E41C4">
      <w:headerReference w:type="default" r:id="rId25"/>
      <w:footerReference w:type="default" r:id="rId26"/>
      <w:headerReference w:type="first" r:id="rId27"/>
      <w:pgSz w:w="11906" w:h="16838"/>
      <w:pgMar w:top="1417" w:right="1417" w:bottom="1417" w:left="1417"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AA24" w14:textId="77777777" w:rsidR="0084368F" w:rsidRDefault="0084368F" w:rsidP="00E621B5">
      <w:r>
        <w:separator/>
      </w:r>
    </w:p>
  </w:endnote>
  <w:endnote w:type="continuationSeparator" w:id="0">
    <w:p w14:paraId="0F7974DF" w14:textId="77777777" w:rsidR="0084368F" w:rsidRDefault="0084368F" w:rsidP="00E6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605349"/>
      <w:docPartObj>
        <w:docPartGallery w:val="Page Numbers (Bottom of Page)"/>
        <w:docPartUnique/>
      </w:docPartObj>
    </w:sdtPr>
    <w:sdtEndPr>
      <w:rPr>
        <w:rFonts w:ascii="Arial" w:hAnsi="Arial" w:cs="Arial"/>
        <w:sz w:val="18"/>
        <w:szCs w:val="18"/>
      </w:rPr>
    </w:sdtEndPr>
    <w:sdtContent>
      <w:p w14:paraId="278A9A9B" w14:textId="16FDDD44" w:rsidR="0091659A" w:rsidRPr="00662EE8" w:rsidRDefault="0091659A">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4</w:t>
        </w:r>
        <w:r w:rsidRPr="00662EE8">
          <w:rPr>
            <w:rFonts w:ascii="Arial" w:hAnsi="Arial" w:cs="Arial"/>
            <w:sz w:val="18"/>
            <w:szCs w:val="18"/>
          </w:rPr>
          <w:fldChar w:fldCharType="end"/>
        </w:r>
      </w:p>
    </w:sdtContent>
  </w:sdt>
  <w:p w14:paraId="01F0B2AE" w14:textId="77777777" w:rsidR="0091659A" w:rsidRDefault="00916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FF3E3" w14:textId="77777777" w:rsidR="0084368F" w:rsidRDefault="0084368F" w:rsidP="00E621B5">
      <w:r>
        <w:separator/>
      </w:r>
    </w:p>
  </w:footnote>
  <w:footnote w:type="continuationSeparator" w:id="0">
    <w:p w14:paraId="600344DA" w14:textId="77777777" w:rsidR="0084368F" w:rsidRDefault="0084368F" w:rsidP="00E6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34C6" w14:textId="6198518C" w:rsidR="0091659A" w:rsidRDefault="0091659A" w:rsidP="00E621B5">
    <w:pPr>
      <w:pStyle w:val="Glava"/>
      <w:jc w:val="center"/>
    </w:pPr>
  </w:p>
  <w:p w14:paraId="1D6481AC" w14:textId="77777777" w:rsidR="0091659A" w:rsidRDefault="0091659A" w:rsidP="00E621B5">
    <w:pPr>
      <w:pStyle w:val="Glava"/>
      <w:jc w:val="center"/>
    </w:pPr>
  </w:p>
  <w:p w14:paraId="3880BC6A" w14:textId="77777777" w:rsidR="0091659A" w:rsidRDefault="0091659A" w:rsidP="00E621B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5C45" w14:textId="41C43E2D" w:rsidR="0091659A" w:rsidRDefault="0091659A" w:rsidP="00235F92">
    <w:pPr>
      <w:pStyle w:val="Glava"/>
      <w:jc w:val="right"/>
    </w:pPr>
    <w:r>
      <w:rPr>
        <w:b/>
        <w:noProof/>
        <w:color w:val="0073BE"/>
      </w:rPr>
      <w:drawing>
        <wp:anchor distT="0" distB="0" distL="114300" distR="114300" simplePos="0" relativeHeight="251661312" behindDoc="1" locked="0" layoutInCell="1" allowOverlap="1" wp14:anchorId="20922BE7" wp14:editId="42043EED">
          <wp:simplePos x="0" y="0"/>
          <wp:positionH relativeFrom="page">
            <wp:posOffset>5045075</wp:posOffset>
          </wp:positionH>
          <wp:positionV relativeFrom="paragraph">
            <wp:posOffset>-317500</wp:posOffset>
          </wp:positionV>
          <wp:extent cx="2409190" cy="1019810"/>
          <wp:effectExtent l="0" t="0" r="0" b="889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szCs w:val="20"/>
      </w:rPr>
    </w:lvl>
    <w:lvl w:ilvl="1">
      <w:start w:val="1"/>
      <w:numFmt w:val="decimal"/>
      <w:lvlText w:val="%1.%2"/>
      <w:lvlJc w:val="left"/>
      <w:pPr>
        <w:tabs>
          <w:tab w:val="num" w:pos="0"/>
        </w:tabs>
        <w:ind w:left="499" w:hanging="357"/>
      </w:pPr>
      <w:rPr>
        <w:rFonts w:cs="Times New Roman"/>
        <w:szCs w:val="20"/>
      </w:rPr>
    </w:lvl>
    <w:lvl w:ilvl="2">
      <w:start w:val="1"/>
      <w:numFmt w:val="decimal"/>
      <w:lvlText w:val="%1.%2.%3"/>
      <w:lvlJc w:val="left"/>
      <w:pPr>
        <w:tabs>
          <w:tab w:val="num" w:pos="0"/>
        </w:tabs>
        <w:ind w:left="357" w:hanging="357"/>
      </w:pPr>
      <w:rPr>
        <w:rFonts w:cs="Times New Roman"/>
        <w:szCs w:val="20"/>
      </w:rPr>
    </w:lvl>
    <w:lvl w:ilvl="3">
      <w:start w:val="1"/>
      <w:numFmt w:val="decimal"/>
      <w:lvlText w:val="%1.%2.%3.%4"/>
      <w:lvlJc w:val="left"/>
      <w:pPr>
        <w:tabs>
          <w:tab w:val="num" w:pos="0"/>
        </w:tabs>
        <w:ind w:left="357" w:hanging="357"/>
      </w:pPr>
      <w:rPr>
        <w:rFonts w:cs="Times New Roman"/>
        <w:szCs w:val="20"/>
      </w:rPr>
    </w:lvl>
    <w:lvl w:ilvl="4">
      <w:start w:val="1"/>
      <w:numFmt w:val="decimal"/>
      <w:lvlText w:val="%1.%2.%3.%4.%5"/>
      <w:lvlJc w:val="left"/>
      <w:pPr>
        <w:tabs>
          <w:tab w:val="num" w:pos="0"/>
        </w:tabs>
        <w:ind w:left="357" w:hanging="357"/>
      </w:pPr>
      <w:rPr>
        <w:rFonts w:cs="Times New Roman"/>
        <w:szCs w:val="20"/>
      </w:rPr>
    </w:lvl>
    <w:lvl w:ilvl="5">
      <w:start w:val="1"/>
      <w:numFmt w:val="decimal"/>
      <w:lvlText w:val="%1.%2.%3.%4.%5.%6"/>
      <w:lvlJc w:val="left"/>
      <w:pPr>
        <w:tabs>
          <w:tab w:val="num" w:pos="0"/>
        </w:tabs>
        <w:ind w:left="357" w:hanging="357"/>
      </w:pPr>
      <w:rPr>
        <w:rFonts w:cs="Times New Roman"/>
        <w:szCs w:val="20"/>
      </w:rPr>
    </w:lvl>
    <w:lvl w:ilvl="6">
      <w:start w:val="1"/>
      <w:numFmt w:val="decimal"/>
      <w:lvlText w:val="%1.%2.%3.%4.%5.%6.%7"/>
      <w:lvlJc w:val="left"/>
      <w:pPr>
        <w:tabs>
          <w:tab w:val="num" w:pos="0"/>
        </w:tabs>
        <w:ind w:left="357" w:hanging="357"/>
      </w:pPr>
      <w:rPr>
        <w:rFonts w:cs="Times New Roman"/>
        <w:szCs w:val="20"/>
      </w:rPr>
    </w:lvl>
    <w:lvl w:ilvl="7">
      <w:start w:val="1"/>
      <w:numFmt w:val="decimal"/>
      <w:lvlText w:val="%1.%2.%3.%4.%5.%6.%7.%8"/>
      <w:lvlJc w:val="left"/>
      <w:pPr>
        <w:tabs>
          <w:tab w:val="num" w:pos="0"/>
        </w:tabs>
        <w:ind w:left="357" w:hanging="357"/>
      </w:pPr>
      <w:rPr>
        <w:rFonts w:cs="Times New Roman"/>
        <w:szCs w:val="20"/>
      </w:rPr>
    </w:lvl>
    <w:lvl w:ilvl="8">
      <w:start w:val="1"/>
      <w:numFmt w:val="decimal"/>
      <w:lvlText w:val="%1.%2.%3.%4.%5.%6.%7.%8.%9"/>
      <w:lvlJc w:val="left"/>
      <w:pPr>
        <w:tabs>
          <w:tab w:val="num" w:pos="0"/>
        </w:tabs>
        <w:ind w:left="357" w:hanging="357"/>
      </w:pPr>
      <w:rPr>
        <w:rFonts w:cs="Times New Roman"/>
        <w:szCs w:val="20"/>
      </w:rPr>
    </w:lvl>
  </w:abstractNum>
  <w:abstractNum w:abstractNumId="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4"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321908"/>
    <w:multiLevelType w:val="multilevel"/>
    <w:tmpl w:val="EBA82116"/>
    <w:lvl w:ilvl="0">
      <w:start w:val="1"/>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0C374F61"/>
    <w:multiLevelType w:val="hybridMultilevel"/>
    <w:tmpl w:val="FA924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DA3DA7"/>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621"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0D9D6ED3"/>
    <w:multiLevelType w:val="multilevel"/>
    <w:tmpl w:val="1212792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Arial" w:hAnsi="Arial" w:cs="Arial" w:hint="default"/>
        <w:b/>
      </w:rPr>
    </w:lvl>
    <w:lvl w:ilvl="2">
      <w:start w:val="1"/>
      <w:numFmt w:val="decimal"/>
      <w:isLgl/>
      <w:lvlText w:val="%1.%2.%3"/>
      <w:lvlJc w:val="left"/>
      <w:pPr>
        <w:ind w:left="1800" w:hanging="720"/>
      </w:pPr>
      <w:rPr>
        <w:rFonts w:ascii="Arial" w:hAnsi="Arial" w:cs="Arial" w:hint="default"/>
        <w:b/>
      </w:rPr>
    </w:lvl>
    <w:lvl w:ilvl="3">
      <w:start w:val="1"/>
      <w:numFmt w:val="decimal"/>
      <w:isLgl/>
      <w:lvlText w:val="%1.%2.%3.%4"/>
      <w:lvlJc w:val="left"/>
      <w:pPr>
        <w:ind w:left="2160" w:hanging="720"/>
      </w:pPr>
      <w:rPr>
        <w:rFonts w:ascii="Arial" w:hAnsi="Arial" w:cs="Arial" w:hint="default"/>
        <w:b/>
      </w:rPr>
    </w:lvl>
    <w:lvl w:ilvl="4">
      <w:start w:val="1"/>
      <w:numFmt w:val="decimal"/>
      <w:isLgl/>
      <w:lvlText w:val="%1.%2.%3.%4.%5"/>
      <w:lvlJc w:val="left"/>
      <w:pPr>
        <w:ind w:left="2520" w:hanging="720"/>
      </w:pPr>
      <w:rPr>
        <w:rFonts w:ascii="Arial" w:hAnsi="Arial" w:cs="Arial" w:hint="default"/>
        <w:b/>
      </w:rPr>
    </w:lvl>
    <w:lvl w:ilvl="5">
      <w:start w:val="1"/>
      <w:numFmt w:val="decimal"/>
      <w:isLgl/>
      <w:lvlText w:val="%1.%2.%3.%4.%5.%6"/>
      <w:lvlJc w:val="left"/>
      <w:pPr>
        <w:ind w:left="3240" w:hanging="1080"/>
      </w:pPr>
      <w:rPr>
        <w:rFonts w:ascii="Arial" w:hAnsi="Arial" w:cs="Arial" w:hint="default"/>
        <w:b/>
      </w:rPr>
    </w:lvl>
    <w:lvl w:ilvl="6">
      <w:start w:val="1"/>
      <w:numFmt w:val="decimal"/>
      <w:isLgl/>
      <w:lvlText w:val="%1.%2.%3.%4.%5.%6.%7"/>
      <w:lvlJc w:val="left"/>
      <w:pPr>
        <w:ind w:left="3600" w:hanging="1080"/>
      </w:pPr>
      <w:rPr>
        <w:rFonts w:ascii="Arial" w:hAnsi="Arial" w:cs="Arial" w:hint="default"/>
        <w:b/>
      </w:rPr>
    </w:lvl>
    <w:lvl w:ilvl="7">
      <w:start w:val="1"/>
      <w:numFmt w:val="decimal"/>
      <w:isLgl/>
      <w:lvlText w:val="%1.%2.%3.%4.%5.%6.%7.%8"/>
      <w:lvlJc w:val="left"/>
      <w:pPr>
        <w:ind w:left="4320" w:hanging="1440"/>
      </w:pPr>
      <w:rPr>
        <w:rFonts w:ascii="Arial" w:hAnsi="Arial" w:cs="Arial" w:hint="default"/>
        <w:b/>
      </w:rPr>
    </w:lvl>
    <w:lvl w:ilvl="8">
      <w:start w:val="1"/>
      <w:numFmt w:val="decimal"/>
      <w:isLgl/>
      <w:lvlText w:val="%1.%2.%3.%4.%5.%6.%7.%8.%9"/>
      <w:lvlJc w:val="left"/>
      <w:pPr>
        <w:ind w:left="4680" w:hanging="1440"/>
      </w:pPr>
      <w:rPr>
        <w:rFonts w:ascii="Arial" w:hAnsi="Arial" w:cs="Arial" w:hint="default"/>
        <w:b/>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lvl>
    <w:lvl w:ilvl="1">
      <w:start w:val="1"/>
      <w:numFmt w:val="decimal"/>
      <w:pStyle w:val="Natevanjestevilkami2"/>
      <w:lvlText w:val="%1.%2"/>
      <w:lvlJc w:val="left"/>
      <w:pPr>
        <w:ind w:left="1021" w:hanging="664"/>
      </w:pPr>
    </w:lvl>
    <w:lvl w:ilvl="2">
      <w:start w:val="1"/>
      <w:numFmt w:val="decimal"/>
      <w:pStyle w:val="Natevanjestevilkami3"/>
      <w:lvlText w:val="%1.%2.%3"/>
      <w:lvlJc w:val="left"/>
      <w:pPr>
        <w:ind w:left="5301" w:hanging="1190"/>
      </w:pPr>
    </w:lvl>
    <w:lvl w:ilvl="3">
      <w:start w:val="1"/>
      <w:numFmt w:val="decimal"/>
      <w:pStyle w:val="Natevanjestevilkami4"/>
      <w:lvlText w:val="%1.%2.%3.%4"/>
      <w:lvlJc w:val="left"/>
      <w:pPr>
        <w:ind w:left="3062" w:hanging="1531"/>
      </w:pPr>
    </w:lvl>
    <w:lvl w:ilvl="4">
      <w:start w:val="1"/>
      <w:numFmt w:val="decimal"/>
      <w:pStyle w:val="Natevanjestevilkami5"/>
      <w:lvlText w:val="%1.%2.%3.%4.%5"/>
      <w:lvlJc w:val="left"/>
      <w:pPr>
        <w:ind w:left="1800" w:hanging="360"/>
      </w:pPr>
    </w:lvl>
    <w:lvl w:ilvl="5">
      <w:start w:val="1"/>
      <w:numFmt w:val="decimal"/>
      <w:pStyle w:val="Natevanjestevilkami6"/>
      <w:lvlText w:val="%1.%2.%3.%4.%5.%6"/>
      <w:lvlJc w:val="left"/>
      <w:pPr>
        <w:ind w:left="2160" w:hanging="360"/>
      </w:pPr>
    </w:lvl>
    <w:lvl w:ilvl="6">
      <w:start w:val="1"/>
      <w:numFmt w:val="decimal"/>
      <w:pStyle w:val="Natevanjestevilkami7"/>
      <w:lvlText w:val="%1.%2.%3.%4.%5.%6.%7"/>
      <w:lvlJc w:val="left"/>
      <w:pPr>
        <w:ind w:left="2520" w:hanging="360"/>
      </w:pPr>
    </w:lvl>
    <w:lvl w:ilvl="7">
      <w:start w:val="1"/>
      <w:numFmt w:val="decimal"/>
      <w:pStyle w:val="Natevanjestevilkami8"/>
      <w:lvlText w:val="%1.%2.%3.%4.%5.%6.%7.%8"/>
      <w:lvlJc w:val="left"/>
      <w:pPr>
        <w:ind w:left="2880" w:hanging="360"/>
      </w:pPr>
    </w:lvl>
    <w:lvl w:ilvl="8">
      <w:start w:val="1"/>
      <w:numFmt w:val="decimal"/>
      <w:pStyle w:val="Natevanjestevilkami9"/>
      <w:lvlText w:val="%1.%2.%3.%4.%5.%6.%7.%8.%9"/>
      <w:lvlJc w:val="left"/>
      <w:pPr>
        <w:ind w:left="3240" w:hanging="360"/>
      </w:pPr>
    </w:lvl>
  </w:abstractNum>
  <w:abstractNum w:abstractNumId="11" w15:restartNumberingAfterBreak="0">
    <w:nsid w:val="0ED116E0"/>
    <w:multiLevelType w:val="hybridMultilevel"/>
    <w:tmpl w:val="DCB0D076"/>
    <w:lvl w:ilvl="0" w:tplc="D0469F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FE031D"/>
    <w:multiLevelType w:val="hybridMultilevel"/>
    <w:tmpl w:val="1FD82A30"/>
    <w:lvl w:ilvl="0" w:tplc="DF44B63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3D4D0B"/>
    <w:multiLevelType w:val="hybridMultilevel"/>
    <w:tmpl w:val="8CAAD4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F47D7F"/>
    <w:multiLevelType w:val="multilevel"/>
    <w:tmpl w:val="84229AC4"/>
    <w:lvl w:ilvl="0">
      <w:start w:val="1"/>
      <w:numFmt w:val="decimal"/>
      <w:lvlText w:val="%1."/>
      <w:lvlJc w:val="left"/>
      <w:pPr>
        <w:ind w:left="360" w:hanging="360"/>
      </w:pPr>
      <w:rPr>
        <w:rFonts w:ascii="Arial" w:hAnsi="Arial" w:cs="Arial" w:hint="default"/>
        <w:b/>
      </w:rPr>
    </w:lvl>
    <w:lvl w:ilvl="1">
      <w:start w:val="7"/>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1080" w:hanging="108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18" w15:restartNumberingAfterBreak="0">
    <w:nsid w:val="2D2347BB"/>
    <w:multiLevelType w:val="multilevel"/>
    <w:tmpl w:val="2DCEBBCC"/>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DC461A5"/>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621"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0"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ED66EC"/>
    <w:multiLevelType w:val="hybridMultilevel"/>
    <w:tmpl w:val="BDAC0458"/>
    <w:lvl w:ilvl="0" w:tplc="C1988A58">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BE1796"/>
    <w:multiLevelType w:val="hybridMultilevel"/>
    <w:tmpl w:val="2996AE88"/>
    <w:lvl w:ilvl="0" w:tplc="1450C55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276F72"/>
    <w:multiLevelType w:val="multilevel"/>
    <w:tmpl w:val="737A77E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F9B5A50"/>
    <w:multiLevelType w:val="hybridMultilevel"/>
    <w:tmpl w:val="CA906B74"/>
    <w:lvl w:ilvl="0" w:tplc="6818D2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377F7E"/>
    <w:multiLevelType w:val="multilevel"/>
    <w:tmpl w:val="BCAC83C8"/>
    <w:lvl w:ilvl="0">
      <w:numFmt w:val="bullet"/>
      <w:lvlText w:val="-"/>
      <w:lvlJc w:val="left"/>
      <w:pPr>
        <w:tabs>
          <w:tab w:val="num" w:pos="720"/>
        </w:tabs>
        <w:ind w:left="720" w:hanging="360"/>
      </w:pPr>
      <w:rPr>
        <w:rFonts w:hint="default"/>
        <w:w w:val="95"/>
        <w:sz w:val="20"/>
        <w:lang w:val="sl-SI" w:eastAsia="en-US" w:bidi="ar-SA"/>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8813AE8"/>
    <w:multiLevelType w:val="hybridMultilevel"/>
    <w:tmpl w:val="8E8860AA"/>
    <w:lvl w:ilvl="0" w:tplc="1BCE1360">
      <w:numFmt w:val="bullet"/>
      <w:lvlText w:val="-"/>
      <w:lvlJc w:val="left"/>
      <w:pPr>
        <w:ind w:left="720" w:hanging="360"/>
      </w:pPr>
      <w:rPr>
        <w:rFonts w:ascii="Calibri" w:eastAsia="Calibri" w:hAnsi="Calibri"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6776BCC"/>
    <w:multiLevelType w:val="multilevel"/>
    <w:tmpl w:val="961417D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3" w15:restartNumberingAfterBreak="0">
    <w:nsid w:val="57175DE8"/>
    <w:multiLevelType w:val="multilevel"/>
    <w:tmpl w:val="8BD0446C"/>
    <w:lvl w:ilvl="0">
      <w:start w:val="1"/>
      <w:numFmt w:val="decimal"/>
      <w:lvlText w:val="%1"/>
      <w:lvlJc w:val="left"/>
      <w:pPr>
        <w:ind w:left="360" w:hanging="360"/>
      </w:pPr>
      <w:rPr>
        <w:rFonts w:ascii="Arial" w:hAnsi="Arial" w:cs="Arial" w:hint="default"/>
        <w:b/>
      </w:rPr>
    </w:lvl>
    <w:lvl w:ilvl="1">
      <w:start w:val="8"/>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4"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5B075C"/>
    <w:multiLevelType w:val="multilevel"/>
    <w:tmpl w:val="2DCEBBCC"/>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9996868"/>
    <w:multiLevelType w:val="multilevel"/>
    <w:tmpl w:val="7A64EAF4"/>
    <w:lvl w:ilvl="0">
      <w:start w:val="1"/>
      <w:numFmt w:val="decimal"/>
      <w:lvlText w:val="%1"/>
      <w:lvlJc w:val="left"/>
      <w:pPr>
        <w:ind w:left="360" w:hanging="360"/>
      </w:pPr>
      <w:rPr>
        <w:rFonts w:ascii="Arial" w:hAnsi="Arial" w:cs="Arial" w:hint="default"/>
        <w:b/>
      </w:rPr>
    </w:lvl>
    <w:lvl w:ilvl="1">
      <w:start w:val="6"/>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cs="Times New Roman" w:hint="default"/>
      </w:rPr>
    </w:lvl>
    <w:lvl w:ilvl="1">
      <w:start w:val="1"/>
      <w:numFmt w:val="bullet"/>
      <w:pStyle w:val="Oznaenseznam2"/>
      <w:lvlText w:val="-"/>
      <w:lvlJc w:val="left"/>
      <w:pPr>
        <w:ind w:left="714" w:hanging="357"/>
      </w:pPr>
      <w:rPr>
        <w:rFonts w:ascii="Arial" w:hAnsi="Arial" w:cs="Times New Roman" w:hint="default"/>
      </w:rPr>
    </w:lvl>
    <w:lvl w:ilvl="2">
      <w:start w:val="1"/>
      <w:numFmt w:val="bullet"/>
      <w:pStyle w:val="Oznaenseznam3"/>
      <w:lvlText w:val="-"/>
      <w:lvlJc w:val="left"/>
      <w:pPr>
        <w:ind w:left="1071" w:hanging="357"/>
      </w:pPr>
      <w:rPr>
        <w:rFonts w:ascii="Arial" w:hAnsi="Arial" w:cs="Times New Roman" w:hint="default"/>
      </w:rPr>
    </w:lvl>
    <w:lvl w:ilvl="3">
      <w:start w:val="1"/>
      <w:numFmt w:val="bullet"/>
      <w:pStyle w:val="Oznaenseznam4"/>
      <w:lvlText w:val="-"/>
      <w:lvlJc w:val="left"/>
      <w:pPr>
        <w:ind w:left="1428" w:hanging="357"/>
      </w:pPr>
      <w:rPr>
        <w:rFonts w:ascii="Arial" w:hAnsi="Arial" w:cs="Times New Roman" w:hint="default"/>
      </w:rPr>
    </w:lvl>
    <w:lvl w:ilvl="4">
      <w:start w:val="1"/>
      <w:numFmt w:val="bullet"/>
      <w:pStyle w:val="Oznaenseznam5"/>
      <w:lvlText w:val="-"/>
      <w:lvlJc w:val="left"/>
      <w:pPr>
        <w:ind w:left="1785" w:hanging="357"/>
      </w:pPr>
      <w:rPr>
        <w:rFonts w:ascii="Arial" w:hAnsi="Arial" w:cs="Times New Roman" w:hint="default"/>
      </w:rPr>
    </w:lvl>
    <w:lvl w:ilvl="5">
      <w:start w:val="1"/>
      <w:numFmt w:val="none"/>
      <w:lvlText w:val=""/>
      <w:lvlJc w:val="left"/>
      <w:pPr>
        <w:ind w:left="2142" w:hanging="357"/>
      </w:pPr>
    </w:lvl>
    <w:lvl w:ilvl="6">
      <w:start w:val="1"/>
      <w:numFmt w:val="none"/>
      <w:lvlText w:val="%7"/>
      <w:lvlJc w:val="left"/>
      <w:pPr>
        <w:ind w:left="2499" w:hanging="357"/>
      </w:pPr>
    </w:lvl>
    <w:lvl w:ilvl="7">
      <w:start w:val="1"/>
      <w:numFmt w:val="none"/>
      <w:lvlText w:val="%8"/>
      <w:lvlJc w:val="left"/>
      <w:pPr>
        <w:ind w:left="2856" w:hanging="357"/>
      </w:pPr>
    </w:lvl>
    <w:lvl w:ilvl="8">
      <w:start w:val="1"/>
      <w:numFmt w:val="none"/>
      <w:lvlText w:val="%9"/>
      <w:lvlJc w:val="left"/>
      <w:pPr>
        <w:ind w:left="3213" w:hanging="357"/>
      </w:p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40"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1"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38891870">
    <w:abstractNumId w:val="8"/>
  </w:num>
  <w:num w:numId="2" w16cid:durableId="1260018878">
    <w:abstractNumId w:val="21"/>
  </w:num>
  <w:num w:numId="3" w16cid:durableId="18185656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9084764">
    <w:abstractNumId w:val="13"/>
  </w:num>
  <w:num w:numId="5" w16cid:durableId="181095408">
    <w:abstractNumId w:val="38"/>
  </w:num>
  <w:num w:numId="6" w16cid:durableId="14000608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111770">
    <w:abstractNumId w:val="36"/>
  </w:num>
  <w:num w:numId="8" w16cid:durableId="430317795">
    <w:abstractNumId w:val="28"/>
  </w:num>
  <w:num w:numId="9" w16cid:durableId="31342287">
    <w:abstractNumId w:val="5"/>
  </w:num>
  <w:num w:numId="10" w16cid:durableId="488255204">
    <w:abstractNumId w:val="15"/>
  </w:num>
  <w:num w:numId="11" w16cid:durableId="1162430162">
    <w:abstractNumId w:val="10"/>
  </w:num>
  <w:num w:numId="12" w16cid:durableId="662241588">
    <w:abstractNumId w:val="39"/>
  </w:num>
  <w:num w:numId="13" w16cid:durableId="261576723">
    <w:abstractNumId w:val="9"/>
  </w:num>
  <w:num w:numId="14" w16cid:durableId="1290279249">
    <w:abstractNumId w:val="11"/>
  </w:num>
  <w:num w:numId="15" w16cid:durableId="1450779816">
    <w:abstractNumId w:val="32"/>
  </w:num>
  <w:num w:numId="16" w16cid:durableId="1468164852">
    <w:abstractNumId w:val="25"/>
  </w:num>
  <w:num w:numId="17" w16cid:durableId="767195160">
    <w:abstractNumId w:val="37"/>
  </w:num>
  <w:num w:numId="18" w16cid:durableId="528373352">
    <w:abstractNumId w:val="7"/>
  </w:num>
  <w:num w:numId="19" w16cid:durableId="2018388209">
    <w:abstractNumId w:val="40"/>
  </w:num>
  <w:num w:numId="20" w16cid:durableId="1661302545">
    <w:abstractNumId w:val="1"/>
  </w:num>
  <w:num w:numId="21" w16cid:durableId="1828520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2362287">
    <w:abstractNumId w:val="3"/>
  </w:num>
  <w:num w:numId="23" w16cid:durableId="1351489550">
    <w:abstractNumId w:val="6"/>
  </w:num>
  <w:num w:numId="24" w16cid:durableId="49621668">
    <w:abstractNumId w:val="2"/>
  </w:num>
  <w:num w:numId="25" w16cid:durableId="443159130">
    <w:abstractNumId w:val="34"/>
  </w:num>
  <w:num w:numId="26" w16cid:durableId="1164666742">
    <w:abstractNumId w:val="30"/>
  </w:num>
  <w:num w:numId="27" w16cid:durableId="1482892797">
    <w:abstractNumId w:val="22"/>
  </w:num>
  <w:num w:numId="28" w16cid:durableId="237400358">
    <w:abstractNumId w:val="40"/>
  </w:num>
  <w:num w:numId="29" w16cid:durableId="492986889">
    <w:abstractNumId w:val="31"/>
  </w:num>
  <w:num w:numId="30" w16cid:durableId="1051613337">
    <w:abstractNumId w:val="20"/>
  </w:num>
  <w:num w:numId="31" w16cid:durableId="1589803060">
    <w:abstractNumId w:val="41"/>
  </w:num>
  <w:num w:numId="32" w16cid:durableId="1549955070">
    <w:abstractNumId w:val="4"/>
  </w:num>
  <w:num w:numId="33" w16cid:durableId="435295057">
    <w:abstractNumId w:val="27"/>
  </w:num>
  <w:num w:numId="34" w16cid:durableId="1620644774">
    <w:abstractNumId w:val="16"/>
  </w:num>
  <w:num w:numId="35" w16cid:durableId="679085844">
    <w:abstractNumId w:val="14"/>
  </w:num>
  <w:num w:numId="36" w16cid:durableId="500006326">
    <w:abstractNumId w:val="18"/>
  </w:num>
  <w:num w:numId="37" w16cid:durableId="16126822">
    <w:abstractNumId w:val="17"/>
  </w:num>
  <w:num w:numId="38" w16cid:durableId="727994318">
    <w:abstractNumId w:val="35"/>
  </w:num>
  <w:num w:numId="39" w16cid:durableId="1945646291">
    <w:abstractNumId w:val="19"/>
  </w:num>
  <w:num w:numId="40" w16cid:durableId="257368280">
    <w:abstractNumId w:val="8"/>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0" w:firstLine="3261"/>
        </w:pPr>
        <w:rPr>
          <w:rFonts w:hint="default"/>
          <w:b/>
          <w:bCs/>
        </w:rPr>
      </w:lvl>
    </w:lvlOverride>
    <w:lvlOverride w:ilvl="2">
      <w:lvl w:ilvl="2">
        <w:start w:val="1"/>
        <w:numFmt w:val="decimal"/>
        <w:isLgl/>
        <w:lvlText w:val="%1.%2.%3"/>
        <w:lvlJc w:val="left"/>
        <w:pPr>
          <w:ind w:left="1440" w:hanging="720"/>
        </w:pPr>
        <w:rPr>
          <w:rFonts w:hint="default"/>
        </w:rPr>
      </w:lvl>
    </w:lvlOverride>
    <w:lvlOverride w:ilvl="3">
      <w:lvl w:ilvl="3">
        <w:start w:val="1"/>
        <w:numFmt w:val="decimal"/>
        <w:isLgl/>
        <w:lvlText w:val="%1.%2.%3.%4"/>
        <w:lvlJc w:val="left"/>
        <w:pPr>
          <w:ind w:left="1800" w:hanging="720"/>
        </w:pPr>
        <w:rPr>
          <w:rFonts w:hint="default"/>
        </w:rPr>
      </w:lvl>
    </w:lvlOverride>
    <w:lvlOverride w:ilvl="4">
      <w:lvl w:ilvl="4">
        <w:start w:val="1"/>
        <w:numFmt w:val="decimal"/>
        <w:isLgl/>
        <w:lvlText w:val="%1.%2.%3.%4.%5"/>
        <w:lvlJc w:val="left"/>
        <w:pPr>
          <w:ind w:left="2160" w:hanging="720"/>
        </w:pPr>
        <w:rPr>
          <w:rFonts w:hint="default"/>
        </w:rPr>
      </w:lvl>
    </w:lvlOverride>
    <w:lvlOverride w:ilvl="5">
      <w:lvl w:ilvl="5">
        <w:start w:val="1"/>
        <w:numFmt w:val="decimal"/>
        <w:isLgl/>
        <w:lvlText w:val="%1.%2.%3.%4.%5.%6"/>
        <w:lvlJc w:val="left"/>
        <w:pPr>
          <w:ind w:left="2880" w:hanging="1080"/>
        </w:pPr>
        <w:rPr>
          <w:rFonts w:hint="default"/>
        </w:rPr>
      </w:lvl>
    </w:lvlOverride>
    <w:lvlOverride w:ilvl="6">
      <w:lvl w:ilvl="6">
        <w:start w:val="1"/>
        <w:numFmt w:val="decimal"/>
        <w:isLgl/>
        <w:lvlText w:val="%1.%2.%3.%4.%5.%6.%7"/>
        <w:lvlJc w:val="left"/>
        <w:pPr>
          <w:ind w:left="3240" w:hanging="1080"/>
        </w:pPr>
        <w:rPr>
          <w:rFonts w:hint="default"/>
        </w:rPr>
      </w:lvl>
    </w:lvlOverride>
    <w:lvlOverride w:ilvl="7">
      <w:lvl w:ilvl="7">
        <w:start w:val="1"/>
        <w:numFmt w:val="decimal"/>
        <w:isLgl/>
        <w:lvlText w:val="%1.%2.%3.%4.%5.%6.%7.%8"/>
        <w:lvlJc w:val="left"/>
        <w:pPr>
          <w:ind w:left="3960" w:hanging="1440"/>
        </w:pPr>
        <w:rPr>
          <w:rFonts w:hint="default"/>
        </w:rPr>
      </w:lvl>
    </w:lvlOverride>
    <w:lvlOverride w:ilvl="8">
      <w:lvl w:ilvl="8">
        <w:start w:val="1"/>
        <w:numFmt w:val="decimal"/>
        <w:isLgl/>
        <w:lvlText w:val="%1.%2.%3.%4.%5.%6.%7.%8.%9"/>
        <w:lvlJc w:val="left"/>
        <w:pPr>
          <w:ind w:left="4320" w:hanging="1440"/>
        </w:pPr>
        <w:rPr>
          <w:rFonts w:hint="default"/>
        </w:rPr>
      </w:lvl>
    </w:lvlOverride>
  </w:num>
  <w:num w:numId="41" w16cid:durableId="273097735">
    <w:abstractNumId w:val="8"/>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0" w:firstLine="0"/>
        </w:pPr>
        <w:rPr>
          <w:rFonts w:hint="default"/>
          <w:b/>
          <w:bCs/>
        </w:rPr>
      </w:lvl>
    </w:lvlOverride>
    <w:lvlOverride w:ilvl="2">
      <w:lvl w:ilvl="2">
        <w:start w:val="1"/>
        <w:numFmt w:val="decimal"/>
        <w:isLgl/>
        <w:lvlText w:val="%1.%2.%3"/>
        <w:lvlJc w:val="left"/>
        <w:pPr>
          <w:ind w:left="1440" w:hanging="720"/>
        </w:pPr>
        <w:rPr>
          <w:rFonts w:hint="default"/>
        </w:rPr>
      </w:lvl>
    </w:lvlOverride>
    <w:lvlOverride w:ilvl="3">
      <w:lvl w:ilvl="3">
        <w:start w:val="1"/>
        <w:numFmt w:val="decimal"/>
        <w:isLgl/>
        <w:lvlText w:val="%1.%2.%3.%4"/>
        <w:lvlJc w:val="left"/>
        <w:pPr>
          <w:ind w:left="1800" w:hanging="720"/>
        </w:pPr>
        <w:rPr>
          <w:rFonts w:hint="default"/>
        </w:rPr>
      </w:lvl>
    </w:lvlOverride>
    <w:lvlOverride w:ilvl="4">
      <w:lvl w:ilvl="4">
        <w:start w:val="1"/>
        <w:numFmt w:val="decimal"/>
        <w:isLgl/>
        <w:lvlText w:val="%1.%2.%3.%4.%5"/>
        <w:lvlJc w:val="left"/>
        <w:pPr>
          <w:ind w:left="2160" w:hanging="720"/>
        </w:pPr>
        <w:rPr>
          <w:rFonts w:hint="default"/>
        </w:rPr>
      </w:lvl>
    </w:lvlOverride>
    <w:lvlOverride w:ilvl="5">
      <w:lvl w:ilvl="5">
        <w:start w:val="1"/>
        <w:numFmt w:val="decimal"/>
        <w:isLgl/>
        <w:lvlText w:val="%1.%2.%3.%4.%5.%6"/>
        <w:lvlJc w:val="left"/>
        <w:pPr>
          <w:ind w:left="2880" w:hanging="1080"/>
        </w:pPr>
        <w:rPr>
          <w:rFonts w:hint="default"/>
        </w:rPr>
      </w:lvl>
    </w:lvlOverride>
    <w:lvlOverride w:ilvl="6">
      <w:lvl w:ilvl="6">
        <w:start w:val="1"/>
        <w:numFmt w:val="decimal"/>
        <w:isLgl/>
        <w:lvlText w:val="%1.%2.%3.%4.%5.%6.%7"/>
        <w:lvlJc w:val="left"/>
        <w:pPr>
          <w:ind w:left="3240" w:hanging="1080"/>
        </w:pPr>
        <w:rPr>
          <w:rFonts w:hint="default"/>
        </w:rPr>
      </w:lvl>
    </w:lvlOverride>
    <w:lvlOverride w:ilvl="7">
      <w:lvl w:ilvl="7">
        <w:start w:val="1"/>
        <w:numFmt w:val="decimal"/>
        <w:isLgl/>
        <w:lvlText w:val="%1.%2.%3.%4.%5.%6.%7.%8"/>
        <w:lvlJc w:val="left"/>
        <w:pPr>
          <w:ind w:left="3960" w:hanging="1440"/>
        </w:pPr>
        <w:rPr>
          <w:rFonts w:hint="default"/>
        </w:rPr>
      </w:lvl>
    </w:lvlOverride>
    <w:lvlOverride w:ilvl="8">
      <w:lvl w:ilvl="8">
        <w:start w:val="1"/>
        <w:numFmt w:val="decimal"/>
        <w:isLgl/>
        <w:lvlText w:val="%1.%2.%3.%4.%5.%6.%7.%8.%9"/>
        <w:lvlJc w:val="left"/>
        <w:pPr>
          <w:ind w:left="4320" w:hanging="1440"/>
        </w:pPr>
        <w:rPr>
          <w:rFonts w:hint="default"/>
        </w:rPr>
      </w:lvl>
    </w:lvlOverride>
  </w:num>
  <w:num w:numId="42" w16cid:durableId="684331812">
    <w:abstractNumId w:val="33"/>
  </w:num>
  <w:num w:numId="43" w16cid:durableId="826019375">
    <w:abstractNumId w:val="23"/>
  </w:num>
  <w:num w:numId="44" w16cid:durableId="1875730589">
    <w:abstractNumId w:val="29"/>
  </w:num>
  <w:num w:numId="45" w16cid:durableId="896357978">
    <w:abstractNumId w:val="12"/>
  </w:num>
  <w:num w:numId="46" w16cid:durableId="169957311">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1B5"/>
    <w:rsid w:val="0000044B"/>
    <w:rsid w:val="00000868"/>
    <w:rsid w:val="00002289"/>
    <w:rsid w:val="00006F54"/>
    <w:rsid w:val="0000772F"/>
    <w:rsid w:val="000116EE"/>
    <w:rsid w:val="00011AA3"/>
    <w:rsid w:val="00014DBD"/>
    <w:rsid w:val="000151C4"/>
    <w:rsid w:val="000159AE"/>
    <w:rsid w:val="00020215"/>
    <w:rsid w:val="0002260D"/>
    <w:rsid w:val="00022D95"/>
    <w:rsid w:val="00023659"/>
    <w:rsid w:val="000252DD"/>
    <w:rsid w:val="00025C3F"/>
    <w:rsid w:val="000272FE"/>
    <w:rsid w:val="000323D5"/>
    <w:rsid w:val="000328B3"/>
    <w:rsid w:val="0003544F"/>
    <w:rsid w:val="00037245"/>
    <w:rsid w:val="000379FB"/>
    <w:rsid w:val="00040035"/>
    <w:rsid w:val="00041960"/>
    <w:rsid w:val="000420ED"/>
    <w:rsid w:val="000443BA"/>
    <w:rsid w:val="00045F70"/>
    <w:rsid w:val="0004600A"/>
    <w:rsid w:val="00047183"/>
    <w:rsid w:val="00047E30"/>
    <w:rsid w:val="000508B6"/>
    <w:rsid w:val="000519C7"/>
    <w:rsid w:val="00051BB3"/>
    <w:rsid w:val="000536DC"/>
    <w:rsid w:val="000562A1"/>
    <w:rsid w:val="00056B22"/>
    <w:rsid w:val="00056BA2"/>
    <w:rsid w:val="000570C8"/>
    <w:rsid w:val="00060AEC"/>
    <w:rsid w:val="00061B1E"/>
    <w:rsid w:val="00061C87"/>
    <w:rsid w:val="0006288C"/>
    <w:rsid w:val="00064C04"/>
    <w:rsid w:val="0006515C"/>
    <w:rsid w:val="00065BBF"/>
    <w:rsid w:val="00067EB0"/>
    <w:rsid w:val="0007145F"/>
    <w:rsid w:val="0007254C"/>
    <w:rsid w:val="0007311E"/>
    <w:rsid w:val="00074099"/>
    <w:rsid w:val="000771C4"/>
    <w:rsid w:val="00080A3C"/>
    <w:rsid w:val="00080C19"/>
    <w:rsid w:val="00083CA4"/>
    <w:rsid w:val="00085DF4"/>
    <w:rsid w:val="0008710D"/>
    <w:rsid w:val="00087199"/>
    <w:rsid w:val="0008746E"/>
    <w:rsid w:val="00087D59"/>
    <w:rsid w:val="00090FB8"/>
    <w:rsid w:val="000958EA"/>
    <w:rsid w:val="000A0C2C"/>
    <w:rsid w:val="000A1B3C"/>
    <w:rsid w:val="000A2ADA"/>
    <w:rsid w:val="000A2C7F"/>
    <w:rsid w:val="000A4D15"/>
    <w:rsid w:val="000A590D"/>
    <w:rsid w:val="000A72E5"/>
    <w:rsid w:val="000B0BCC"/>
    <w:rsid w:val="000B11AF"/>
    <w:rsid w:val="000B159B"/>
    <w:rsid w:val="000B2DBE"/>
    <w:rsid w:val="000B350E"/>
    <w:rsid w:val="000B50F4"/>
    <w:rsid w:val="000B5726"/>
    <w:rsid w:val="000B673A"/>
    <w:rsid w:val="000B7D2C"/>
    <w:rsid w:val="000C0940"/>
    <w:rsid w:val="000C1ACB"/>
    <w:rsid w:val="000C1B07"/>
    <w:rsid w:val="000C4A52"/>
    <w:rsid w:val="000C6116"/>
    <w:rsid w:val="000C72FA"/>
    <w:rsid w:val="000C776E"/>
    <w:rsid w:val="000D0579"/>
    <w:rsid w:val="000D0AE0"/>
    <w:rsid w:val="000D19B2"/>
    <w:rsid w:val="000D1BFB"/>
    <w:rsid w:val="000D523E"/>
    <w:rsid w:val="000D53E3"/>
    <w:rsid w:val="000D5DE4"/>
    <w:rsid w:val="000D64F9"/>
    <w:rsid w:val="000D7A0C"/>
    <w:rsid w:val="000E11E4"/>
    <w:rsid w:val="000E1CFB"/>
    <w:rsid w:val="000E3992"/>
    <w:rsid w:val="000E5535"/>
    <w:rsid w:val="000E5683"/>
    <w:rsid w:val="000E7DF8"/>
    <w:rsid w:val="000F05A3"/>
    <w:rsid w:val="000F1BF7"/>
    <w:rsid w:val="000F240F"/>
    <w:rsid w:val="000F5096"/>
    <w:rsid w:val="000F7354"/>
    <w:rsid w:val="000F7C87"/>
    <w:rsid w:val="001015E8"/>
    <w:rsid w:val="00101A08"/>
    <w:rsid w:val="00102DEA"/>
    <w:rsid w:val="00105F7E"/>
    <w:rsid w:val="00107543"/>
    <w:rsid w:val="00107F71"/>
    <w:rsid w:val="00112C4E"/>
    <w:rsid w:val="00113B7A"/>
    <w:rsid w:val="001165CE"/>
    <w:rsid w:val="00117121"/>
    <w:rsid w:val="00122012"/>
    <w:rsid w:val="00122964"/>
    <w:rsid w:val="0012511A"/>
    <w:rsid w:val="001257F0"/>
    <w:rsid w:val="00126C61"/>
    <w:rsid w:val="00131193"/>
    <w:rsid w:val="001332FF"/>
    <w:rsid w:val="00136EB8"/>
    <w:rsid w:val="001429AB"/>
    <w:rsid w:val="00144992"/>
    <w:rsid w:val="001451C5"/>
    <w:rsid w:val="00145700"/>
    <w:rsid w:val="001514C7"/>
    <w:rsid w:val="001529FC"/>
    <w:rsid w:val="00153B86"/>
    <w:rsid w:val="00155AEE"/>
    <w:rsid w:val="0015612C"/>
    <w:rsid w:val="001571CE"/>
    <w:rsid w:val="00160C8D"/>
    <w:rsid w:val="00164415"/>
    <w:rsid w:val="00164F85"/>
    <w:rsid w:val="0016636A"/>
    <w:rsid w:val="0016648A"/>
    <w:rsid w:val="00166691"/>
    <w:rsid w:val="00167154"/>
    <w:rsid w:val="00170276"/>
    <w:rsid w:val="00174A91"/>
    <w:rsid w:val="00175031"/>
    <w:rsid w:val="00177EDA"/>
    <w:rsid w:val="00180EC9"/>
    <w:rsid w:val="00190CC3"/>
    <w:rsid w:val="00191245"/>
    <w:rsid w:val="00191B90"/>
    <w:rsid w:val="00195509"/>
    <w:rsid w:val="00195F1D"/>
    <w:rsid w:val="001966B8"/>
    <w:rsid w:val="00196B39"/>
    <w:rsid w:val="00197250"/>
    <w:rsid w:val="00197D3E"/>
    <w:rsid w:val="001A019D"/>
    <w:rsid w:val="001A0E89"/>
    <w:rsid w:val="001A2243"/>
    <w:rsid w:val="001A38D3"/>
    <w:rsid w:val="001A4F08"/>
    <w:rsid w:val="001A7C97"/>
    <w:rsid w:val="001A7FBC"/>
    <w:rsid w:val="001B149A"/>
    <w:rsid w:val="001B1909"/>
    <w:rsid w:val="001B3738"/>
    <w:rsid w:val="001B7487"/>
    <w:rsid w:val="001C150A"/>
    <w:rsid w:val="001C2386"/>
    <w:rsid w:val="001C2C98"/>
    <w:rsid w:val="001C2E76"/>
    <w:rsid w:val="001C2F1E"/>
    <w:rsid w:val="001C2FB4"/>
    <w:rsid w:val="001C6CA8"/>
    <w:rsid w:val="001D0849"/>
    <w:rsid w:val="001D342B"/>
    <w:rsid w:val="001D4994"/>
    <w:rsid w:val="001D5140"/>
    <w:rsid w:val="001D5A08"/>
    <w:rsid w:val="001D72E7"/>
    <w:rsid w:val="001D79DA"/>
    <w:rsid w:val="001E52CE"/>
    <w:rsid w:val="001F0F6A"/>
    <w:rsid w:val="001F1CAB"/>
    <w:rsid w:val="002047B3"/>
    <w:rsid w:val="0020715E"/>
    <w:rsid w:val="00207486"/>
    <w:rsid w:val="002123EC"/>
    <w:rsid w:val="00214656"/>
    <w:rsid w:val="00214EE5"/>
    <w:rsid w:val="0022185B"/>
    <w:rsid w:val="00221A2D"/>
    <w:rsid w:val="00222092"/>
    <w:rsid w:val="00223AED"/>
    <w:rsid w:val="002241CC"/>
    <w:rsid w:val="00225C06"/>
    <w:rsid w:val="0022705C"/>
    <w:rsid w:val="002273DB"/>
    <w:rsid w:val="002277B8"/>
    <w:rsid w:val="00234D57"/>
    <w:rsid w:val="00235F92"/>
    <w:rsid w:val="002367A2"/>
    <w:rsid w:val="00236D9A"/>
    <w:rsid w:val="002404EE"/>
    <w:rsid w:val="002415AE"/>
    <w:rsid w:val="00250021"/>
    <w:rsid w:val="00250966"/>
    <w:rsid w:val="00251621"/>
    <w:rsid w:val="0025383A"/>
    <w:rsid w:val="00253E25"/>
    <w:rsid w:val="00255E58"/>
    <w:rsid w:val="00257CF5"/>
    <w:rsid w:val="00260BAD"/>
    <w:rsid w:val="002616AD"/>
    <w:rsid w:val="002618D6"/>
    <w:rsid w:val="0026299D"/>
    <w:rsid w:val="002662E9"/>
    <w:rsid w:val="00266C8A"/>
    <w:rsid w:val="00270650"/>
    <w:rsid w:val="00271EDA"/>
    <w:rsid w:val="002724AF"/>
    <w:rsid w:val="0027317F"/>
    <w:rsid w:val="002736F3"/>
    <w:rsid w:val="00275097"/>
    <w:rsid w:val="0027595C"/>
    <w:rsid w:val="00276896"/>
    <w:rsid w:val="00280B7B"/>
    <w:rsid w:val="0028596E"/>
    <w:rsid w:val="00290751"/>
    <w:rsid w:val="002951F4"/>
    <w:rsid w:val="002A1544"/>
    <w:rsid w:val="002A278D"/>
    <w:rsid w:val="002A55B6"/>
    <w:rsid w:val="002B06AF"/>
    <w:rsid w:val="002B0E0F"/>
    <w:rsid w:val="002B10D9"/>
    <w:rsid w:val="002B3636"/>
    <w:rsid w:val="002B3F20"/>
    <w:rsid w:val="002B4425"/>
    <w:rsid w:val="002C1471"/>
    <w:rsid w:val="002C16D1"/>
    <w:rsid w:val="002C3275"/>
    <w:rsid w:val="002C5B91"/>
    <w:rsid w:val="002D26F0"/>
    <w:rsid w:val="002D2AED"/>
    <w:rsid w:val="002D4120"/>
    <w:rsid w:val="002E231D"/>
    <w:rsid w:val="002E254A"/>
    <w:rsid w:val="002E5E4C"/>
    <w:rsid w:val="002E6999"/>
    <w:rsid w:val="002E6A38"/>
    <w:rsid w:val="002E6E13"/>
    <w:rsid w:val="002E77FB"/>
    <w:rsid w:val="002F0D02"/>
    <w:rsid w:val="002F0E0C"/>
    <w:rsid w:val="002F1572"/>
    <w:rsid w:val="002F2BA6"/>
    <w:rsid w:val="002F72BB"/>
    <w:rsid w:val="00300027"/>
    <w:rsid w:val="00301EAE"/>
    <w:rsid w:val="00303856"/>
    <w:rsid w:val="003049C3"/>
    <w:rsid w:val="0030557A"/>
    <w:rsid w:val="00305753"/>
    <w:rsid w:val="00307A1B"/>
    <w:rsid w:val="00307B07"/>
    <w:rsid w:val="003103AC"/>
    <w:rsid w:val="00310EB8"/>
    <w:rsid w:val="003118C0"/>
    <w:rsid w:val="00315200"/>
    <w:rsid w:val="0031593D"/>
    <w:rsid w:val="00320B17"/>
    <w:rsid w:val="00320E74"/>
    <w:rsid w:val="0032416C"/>
    <w:rsid w:val="003279DD"/>
    <w:rsid w:val="0033087B"/>
    <w:rsid w:val="00330FB4"/>
    <w:rsid w:val="00332859"/>
    <w:rsid w:val="00335A6F"/>
    <w:rsid w:val="0033669A"/>
    <w:rsid w:val="0033776B"/>
    <w:rsid w:val="00340050"/>
    <w:rsid w:val="0034352E"/>
    <w:rsid w:val="0034394D"/>
    <w:rsid w:val="0034429F"/>
    <w:rsid w:val="003450BE"/>
    <w:rsid w:val="00346736"/>
    <w:rsid w:val="00346CFF"/>
    <w:rsid w:val="00346E9F"/>
    <w:rsid w:val="00347641"/>
    <w:rsid w:val="0035348F"/>
    <w:rsid w:val="003615A8"/>
    <w:rsid w:val="00363A37"/>
    <w:rsid w:val="00364731"/>
    <w:rsid w:val="00365532"/>
    <w:rsid w:val="00365B38"/>
    <w:rsid w:val="00366EC2"/>
    <w:rsid w:val="00367DE1"/>
    <w:rsid w:val="00371364"/>
    <w:rsid w:val="00374D05"/>
    <w:rsid w:val="0037686E"/>
    <w:rsid w:val="003776F1"/>
    <w:rsid w:val="00377753"/>
    <w:rsid w:val="0038121D"/>
    <w:rsid w:val="00382295"/>
    <w:rsid w:val="0038321C"/>
    <w:rsid w:val="00384069"/>
    <w:rsid w:val="00385656"/>
    <w:rsid w:val="003856C7"/>
    <w:rsid w:val="003867E3"/>
    <w:rsid w:val="00391492"/>
    <w:rsid w:val="0039234B"/>
    <w:rsid w:val="00393DFD"/>
    <w:rsid w:val="003943C3"/>
    <w:rsid w:val="00396728"/>
    <w:rsid w:val="00396CD8"/>
    <w:rsid w:val="003979E7"/>
    <w:rsid w:val="003A3A36"/>
    <w:rsid w:val="003A3CC8"/>
    <w:rsid w:val="003A3DD9"/>
    <w:rsid w:val="003A6401"/>
    <w:rsid w:val="003B06EF"/>
    <w:rsid w:val="003B530C"/>
    <w:rsid w:val="003B5937"/>
    <w:rsid w:val="003B7E2E"/>
    <w:rsid w:val="003C0312"/>
    <w:rsid w:val="003C0DB2"/>
    <w:rsid w:val="003C3869"/>
    <w:rsid w:val="003C453B"/>
    <w:rsid w:val="003C49A6"/>
    <w:rsid w:val="003C4F25"/>
    <w:rsid w:val="003C74A7"/>
    <w:rsid w:val="003C7820"/>
    <w:rsid w:val="003C789C"/>
    <w:rsid w:val="003D1E08"/>
    <w:rsid w:val="003D3800"/>
    <w:rsid w:val="003D4710"/>
    <w:rsid w:val="003D72C9"/>
    <w:rsid w:val="003D792D"/>
    <w:rsid w:val="003E0836"/>
    <w:rsid w:val="003E0D72"/>
    <w:rsid w:val="003E3E64"/>
    <w:rsid w:val="003E4E22"/>
    <w:rsid w:val="003F0B35"/>
    <w:rsid w:val="003F7B91"/>
    <w:rsid w:val="003F7F10"/>
    <w:rsid w:val="00404C52"/>
    <w:rsid w:val="00405E95"/>
    <w:rsid w:val="00411B66"/>
    <w:rsid w:val="00412D3A"/>
    <w:rsid w:val="0041455D"/>
    <w:rsid w:val="00415CCA"/>
    <w:rsid w:val="004168DA"/>
    <w:rsid w:val="00416D5A"/>
    <w:rsid w:val="004231AA"/>
    <w:rsid w:val="00423BF1"/>
    <w:rsid w:val="00425617"/>
    <w:rsid w:val="00426052"/>
    <w:rsid w:val="004269B1"/>
    <w:rsid w:val="00426D19"/>
    <w:rsid w:val="004276EB"/>
    <w:rsid w:val="004279D7"/>
    <w:rsid w:val="00427AB7"/>
    <w:rsid w:val="00427F36"/>
    <w:rsid w:val="00432649"/>
    <w:rsid w:val="00432D07"/>
    <w:rsid w:val="00435F08"/>
    <w:rsid w:val="00436214"/>
    <w:rsid w:val="00436EF8"/>
    <w:rsid w:val="00440141"/>
    <w:rsid w:val="00440FA6"/>
    <w:rsid w:val="004419B8"/>
    <w:rsid w:val="00441BB8"/>
    <w:rsid w:val="00445D8A"/>
    <w:rsid w:val="004533FF"/>
    <w:rsid w:val="00453CBA"/>
    <w:rsid w:val="00456665"/>
    <w:rsid w:val="004600F2"/>
    <w:rsid w:val="004605E0"/>
    <w:rsid w:val="004635AE"/>
    <w:rsid w:val="00463FCD"/>
    <w:rsid w:val="00465687"/>
    <w:rsid w:val="004668A9"/>
    <w:rsid w:val="00470F3B"/>
    <w:rsid w:val="00471949"/>
    <w:rsid w:val="00471BBA"/>
    <w:rsid w:val="00472713"/>
    <w:rsid w:val="00473E7D"/>
    <w:rsid w:val="0047409A"/>
    <w:rsid w:val="00475370"/>
    <w:rsid w:val="00481326"/>
    <w:rsid w:val="00481D4E"/>
    <w:rsid w:val="0048746B"/>
    <w:rsid w:val="00487C36"/>
    <w:rsid w:val="0049000D"/>
    <w:rsid w:val="00490A31"/>
    <w:rsid w:val="00490DD3"/>
    <w:rsid w:val="00490E93"/>
    <w:rsid w:val="004962D5"/>
    <w:rsid w:val="004978DD"/>
    <w:rsid w:val="004A1FA2"/>
    <w:rsid w:val="004A36A6"/>
    <w:rsid w:val="004A3DE1"/>
    <w:rsid w:val="004A4DC1"/>
    <w:rsid w:val="004A6416"/>
    <w:rsid w:val="004B275D"/>
    <w:rsid w:val="004B4F32"/>
    <w:rsid w:val="004B6F9A"/>
    <w:rsid w:val="004B7A4B"/>
    <w:rsid w:val="004C0780"/>
    <w:rsid w:val="004C125C"/>
    <w:rsid w:val="004C1BA7"/>
    <w:rsid w:val="004C243E"/>
    <w:rsid w:val="004C3C68"/>
    <w:rsid w:val="004C71CD"/>
    <w:rsid w:val="004D5203"/>
    <w:rsid w:val="004E1341"/>
    <w:rsid w:val="004E3E79"/>
    <w:rsid w:val="004E764A"/>
    <w:rsid w:val="004E7CF1"/>
    <w:rsid w:val="004F19C1"/>
    <w:rsid w:val="004F2BEA"/>
    <w:rsid w:val="004F3508"/>
    <w:rsid w:val="004F586F"/>
    <w:rsid w:val="004F7510"/>
    <w:rsid w:val="004F79CF"/>
    <w:rsid w:val="004F7ACB"/>
    <w:rsid w:val="004F7DF7"/>
    <w:rsid w:val="0050054C"/>
    <w:rsid w:val="00502F29"/>
    <w:rsid w:val="00504BF5"/>
    <w:rsid w:val="005129B9"/>
    <w:rsid w:val="00512C9C"/>
    <w:rsid w:val="00513A1D"/>
    <w:rsid w:val="00514770"/>
    <w:rsid w:val="00521776"/>
    <w:rsid w:val="00522D4B"/>
    <w:rsid w:val="005230DA"/>
    <w:rsid w:val="00523C22"/>
    <w:rsid w:val="00523EED"/>
    <w:rsid w:val="0052638D"/>
    <w:rsid w:val="00526431"/>
    <w:rsid w:val="005318F4"/>
    <w:rsid w:val="00533FB9"/>
    <w:rsid w:val="00534487"/>
    <w:rsid w:val="00536498"/>
    <w:rsid w:val="00540C58"/>
    <w:rsid w:val="00541AAB"/>
    <w:rsid w:val="00541D98"/>
    <w:rsid w:val="0054396E"/>
    <w:rsid w:val="0054416C"/>
    <w:rsid w:val="005457A4"/>
    <w:rsid w:val="00546F78"/>
    <w:rsid w:val="005470C5"/>
    <w:rsid w:val="005527DD"/>
    <w:rsid w:val="00560890"/>
    <w:rsid w:val="005611DB"/>
    <w:rsid w:val="0056430A"/>
    <w:rsid w:val="00564DB2"/>
    <w:rsid w:val="00565EAF"/>
    <w:rsid w:val="005670C8"/>
    <w:rsid w:val="00567B38"/>
    <w:rsid w:val="005715FF"/>
    <w:rsid w:val="00572BCD"/>
    <w:rsid w:val="00572DE1"/>
    <w:rsid w:val="00573932"/>
    <w:rsid w:val="00573F56"/>
    <w:rsid w:val="005745A6"/>
    <w:rsid w:val="005747AB"/>
    <w:rsid w:val="00577688"/>
    <w:rsid w:val="00577B2A"/>
    <w:rsid w:val="0058067F"/>
    <w:rsid w:val="005810DB"/>
    <w:rsid w:val="00581D0D"/>
    <w:rsid w:val="005820A3"/>
    <w:rsid w:val="00583B60"/>
    <w:rsid w:val="00585A88"/>
    <w:rsid w:val="00590394"/>
    <w:rsid w:val="0059201E"/>
    <w:rsid w:val="00593881"/>
    <w:rsid w:val="005946DE"/>
    <w:rsid w:val="00594FC4"/>
    <w:rsid w:val="00596AA6"/>
    <w:rsid w:val="005A2E1C"/>
    <w:rsid w:val="005A35C6"/>
    <w:rsid w:val="005A6776"/>
    <w:rsid w:val="005A6A83"/>
    <w:rsid w:val="005A6CD2"/>
    <w:rsid w:val="005A7042"/>
    <w:rsid w:val="005A78F5"/>
    <w:rsid w:val="005B0D22"/>
    <w:rsid w:val="005B17E1"/>
    <w:rsid w:val="005B383F"/>
    <w:rsid w:val="005B38BA"/>
    <w:rsid w:val="005B45F7"/>
    <w:rsid w:val="005B6A48"/>
    <w:rsid w:val="005B7EB7"/>
    <w:rsid w:val="005C3785"/>
    <w:rsid w:val="005C3E32"/>
    <w:rsid w:val="005C5500"/>
    <w:rsid w:val="005D25B0"/>
    <w:rsid w:val="005D3F70"/>
    <w:rsid w:val="005D461F"/>
    <w:rsid w:val="005D50A7"/>
    <w:rsid w:val="005D5BDB"/>
    <w:rsid w:val="005E5729"/>
    <w:rsid w:val="005E6D10"/>
    <w:rsid w:val="005E7EB7"/>
    <w:rsid w:val="005F2C1F"/>
    <w:rsid w:val="005F3852"/>
    <w:rsid w:val="005F52F8"/>
    <w:rsid w:val="005F55D6"/>
    <w:rsid w:val="005F6741"/>
    <w:rsid w:val="006000C3"/>
    <w:rsid w:val="00603BDD"/>
    <w:rsid w:val="00604C69"/>
    <w:rsid w:val="00606463"/>
    <w:rsid w:val="00610850"/>
    <w:rsid w:val="006114BD"/>
    <w:rsid w:val="00612281"/>
    <w:rsid w:val="00613DF3"/>
    <w:rsid w:val="00614936"/>
    <w:rsid w:val="00615291"/>
    <w:rsid w:val="006161A0"/>
    <w:rsid w:val="00622DA4"/>
    <w:rsid w:val="00623D78"/>
    <w:rsid w:val="00624DB0"/>
    <w:rsid w:val="00625BA7"/>
    <w:rsid w:val="00626DE1"/>
    <w:rsid w:val="0062746C"/>
    <w:rsid w:val="00627FB7"/>
    <w:rsid w:val="006307F4"/>
    <w:rsid w:val="00630DE3"/>
    <w:rsid w:val="006317CB"/>
    <w:rsid w:val="006325C5"/>
    <w:rsid w:val="00632881"/>
    <w:rsid w:val="00632B02"/>
    <w:rsid w:val="00632DE7"/>
    <w:rsid w:val="00633FEE"/>
    <w:rsid w:val="0063491B"/>
    <w:rsid w:val="0063748C"/>
    <w:rsid w:val="00637FE2"/>
    <w:rsid w:val="0064367B"/>
    <w:rsid w:val="00644689"/>
    <w:rsid w:val="006453FE"/>
    <w:rsid w:val="006456BF"/>
    <w:rsid w:val="00646C59"/>
    <w:rsid w:val="006511E1"/>
    <w:rsid w:val="00653B66"/>
    <w:rsid w:val="00656139"/>
    <w:rsid w:val="00656A8C"/>
    <w:rsid w:val="00656C1C"/>
    <w:rsid w:val="00656D6D"/>
    <w:rsid w:val="0066021D"/>
    <w:rsid w:val="00662419"/>
    <w:rsid w:val="00662E91"/>
    <w:rsid w:val="00662EE8"/>
    <w:rsid w:val="00666685"/>
    <w:rsid w:val="0066669D"/>
    <w:rsid w:val="006673CA"/>
    <w:rsid w:val="00667943"/>
    <w:rsid w:val="00670B6B"/>
    <w:rsid w:val="0067127D"/>
    <w:rsid w:val="00674B4C"/>
    <w:rsid w:val="00677605"/>
    <w:rsid w:val="00680551"/>
    <w:rsid w:val="006811AD"/>
    <w:rsid w:val="00682C0C"/>
    <w:rsid w:val="00683C28"/>
    <w:rsid w:val="00683E0A"/>
    <w:rsid w:val="00686197"/>
    <w:rsid w:val="006867E2"/>
    <w:rsid w:val="00687B3C"/>
    <w:rsid w:val="006939BE"/>
    <w:rsid w:val="0069554D"/>
    <w:rsid w:val="00696BC8"/>
    <w:rsid w:val="00696E26"/>
    <w:rsid w:val="00697C6B"/>
    <w:rsid w:val="006A0D33"/>
    <w:rsid w:val="006A49E9"/>
    <w:rsid w:val="006A6139"/>
    <w:rsid w:val="006B0476"/>
    <w:rsid w:val="006B22A9"/>
    <w:rsid w:val="006B24E7"/>
    <w:rsid w:val="006B2CC2"/>
    <w:rsid w:val="006B436E"/>
    <w:rsid w:val="006B7953"/>
    <w:rsid w:val="006B7D9E"/>
    <w:rsid w:val="006B7DCB"/>
    <w:rsid w:val="006C1282"/>
    <w:rsid w:val="006C1C38"/>
    <w:rsid w:val="006C1E94"/>
    <w:rsid w:val="006C627B"/>
    <w:rsid w:val="006C6D50"/>
    <w:rsid w:val="006D0E4F"/>
    <w:rsid w:val="006D1243"/>
    <w:rsid w:val="006D254E"/>
    <w:rsid w:val="006D37D6"/>
    <w:rsid w:val="006D46C5"/>
    <w:rsid w:val="006D5F21"/>
    <w:rsid w:val="006D5F35"/>
    <w:rsid w:val="006D73F3"/>
    <w:rsid w:val="006D78DA"/>
    <w:rsid w:val="006D7FF6"/>
    <w:rsid w:val="006E0763"/>
    <w:rsid w:val="006E0FAF"/>
    <w:rsid w:val="006E3A97"/>
    <w:rsid w:val="006E41C4"/>
    <w:rsid w:val="006E489A"/>
    <w:rsid w:val="006E558E"/>
    <w:rsid w:val="006E5D18"/>
    <w:rsid w:val="006E777F"/>
    <w:rsid w:val="006F03C1"/>
    <w:rsid w:val="006F4C4A"/>
    <w:rsid w:val="006F5772"/>
    <w:rsid w:val="006F64CF"/>
    <w:rsid w:val="006F6C85"/>
    <w:rsid w:val="006F6FB2"/>
    <w:rsid w:val="006F703C"/>
    <w:rsid w:val="00703D76"/>
    <w:rsid w:val="00704A99"/>
    <w:rsid w:val="00705327"/>
    <w:rsid w:val="007126CD"/>
    <w:rsid w:val="00714F8C"/>
    <w:rsid w:val="007207B2"/>
    <w:rsid w:val="007207BE"/>
    <w:rsid w:val="00720FB2"/>
    <w:rsid w:val="007254D8"/>
    <w:rsid w:val="00725B67"/>
    <w:rsid w:val="00726734"/>
    <w:rsid w:val="00730685"/>
    <w:rsid w:val="00730822"/>
    <w:rsid w:val="007328F1"/>
    <w:rsid w:val="00733D57"/>
    <w:rsid w:val="00733D7E"/>
    <w:rsid w:val="00734DC2"/>
    <w:rsid w:val="00736A0E"/>
    <w:rsid w:val="0074071D"/>
    <w:rsid w:val="00742B8B"/>
    <w:rsid w:val="00743BA9"/>
    <w:rsid w:val="00745DA2"/>
    <w:rsid w:val="00750C67"/>
    <w:rsid w:val="00750ECA"/>
    <w:rsid w:val="00751266"/>
    <w:rsid w:val="00751B70"/>
    <w:rsid w:val="00751DF9"/>
    <w:rsid w:val="00752281"/>
    <w:rsid w:val="007545B0"/>
    <w:rsid w:val="007561EC"/>
    <w:rsid w:val="00756CAF"/>
    <w:rsid w:val="007575FC"/>
    <w:rsid w:val="00760B26"/>
    <w:rsid w:val="00762BDF"/>
    <w:rsid w:val="00763201"/>
    <w:rsid w:val="00764ED3"/>
    <w:rsid w:val="00765D44"/>
    <w:rsid w:val="00767B45"/>
    <w:rsid w:val="00771CDA"/>
    <w:rsid w:val="00772F7F"/>
    <w:rsid w:val="007737D2"/>
    <w:rsid w:val="00773EE4"/>
    <w:rsid w:val="00777174"/>
    <w:rsid w:val="0077777D"/>
    <w:rsid w:val="00777D26"/>
    <w:rsid w:val="007818C6"/>
    <w:rsid w:val="00781924"/>
    <w:rsid w:val="007825BD"/>
    <w:rsid w:val="00784064"/>
    <w:rsid w:val="007845BF"/>
    <w:rsid w:val="00784D3A"/>
    <w:rsid w:val="00784DC8"/>
    <w:rsid w:val="00790AA4"/>
    <w:rsid w:val="00790AE4"/>
    <w:rsid w:val="007935F7"/>
    <w:rsid w:val="00797483"/>
    <w:rsid w:val="007A01DA"/>
    <w:rsid w:val="007A3E2D"/>
    <w:rsid w:val="007B0CD9"/>
    <w:rsid w:val="007B3371"/>
    <w:rsid w:val="007B5AD5"/>
    <w:rsid w:val="007B5B12"/>
    <w:rsid w:val="007B75F5"/>
    <w:rsid w:val="007B7C62"/>
    <w:rsid w:val="007C3020"/>
    <w:rsid w:val="007C3FC2"/>
    <w:rsid w:val="007C4A8E"/>
    <w:rsid w:val="007C4C50"/>
    <w:rsid w:val="007C5D43"/>
    <w:rsid w:val="007C738A"/>
    <w:rsid w:val="007D139C"/>
    <w:rsid w:val="007D386B"/>
    <w:rsid w:val="007D3CE1"/>
    <w:rsid w:val="007D4754"/>
    <w:rsid w:val="007D56CE"/>
    <w:rsid w:val="007D5A78"/>
    <w:rsid w:val="007D6072"/>
    <w:rsid w:val="007D6718"/>
    <w:rsid w:val="007D7335"/>
    <w:rsid w:val="007E1517"/>
    <w:rsid w:val="007E40D0"/>
    <w:rsid w:val="007E4D56"/>
    <w:rsid w:val="007E5AA3"/>
    <w:rsid w:val="007E5D30"/>
    <w:rsid w:val="007E60E7"/>
    <w:rsid w:val="007E6DE0"/>
    <w:rsid w:val="007E6FA2"/>
    <w:rsid w:val="007E7500"/>
    <w:rsid w:val="007F0254"/>
    <w:rsid w:val="007F0D56"/>
    <w:rsid w:val="007F6053"/>
    <w:rsid w:val="007F6626"/>
    <w:rsid w:val="007F7278"/>
    <w:rsid w:val="007F79D6"/>
    <w:rsid w:val="00800DFC"/>
    <w:rsid w:val="00802840"/>
    <w:rsid w:val="00805F1A"/>
    <w:rsid w:val="008064BC"/>
    <w:rsid w:val="00807458"/>
    <w:rsid w:val="00807502"/>
    <w:rsid w:val="0080798B"/>
    <w:rsid w:val="008100D0"/>
    <w:rsid w:val="008130BE"/>
    <w:rsid w:val="0081326E"/>
    <w:rsid w:val="0081431F"/>
    <w:rsid w:val="00814396"/>
    <w:rsid w:val="008146A6"/>
    <w:rsid w:val="00814F49"/>
    <w:rsid w:val="00817CBD"/>
    <w:rsid w:val="00820A69"/>
    <w:rsid w:val="00823F0B"/>
    <w:rsid w:val="008247E1"/>
    <w:rsid w:val="00825F26"/>
    <w:rsid w:val="00825FFA"/>
    <w:rsid w:val="008279B2"/>
    <w:rsid w:val="00830717"/>
    <w:rsid w:val="00831C1C"/>
    <w:rsid w:val="00832566"/>
    <w:rsid w:val="008336E3"/>
    <w:rsid w:val="00835691"/>
    <w:rsid w:val="008377C6"/>
    <w:rsid w:val="008402C8"/>
    <w:rsid w:val="0084149F"/>
    <w:rsid w:val="00841D9E"/>
    <w:rsid w:val="00842693"/>
    <w:rsid w:val="0084279A"/>
    <w:rsid w:val="0084368F"/>
    <w:rsid w:val="00850A1A"/>
    <w:rsid w:val="00851153"/>
    <w:rsid w:val="0085280B"/>
    <w:rsid w:val="00857843"/>
    <w:rsid w:val="00857B65"/>
    <w:rsid w:val="00860B3D"/>
    <w:rsid w:val="00861D68"/>
    <w:rsid w:val="008648D2"/>
    <w:rsid w:val="00865750"/>
    <w:rsid w:val="0086582C"/>
    <w:rsid w:val="00865C66"/>
    <w:rsid w:val="00866A07"/>
    <w:rsid w:val="00867CBF"/>
    <w:rsid w:val="00870A92"/>
    <w:rsid w:val="00871F78"/>
    <w:rsid w:val="0087305A"/>
    <w:rsid w:val="0087368E"/>
    <w:rsid w:val="00874A11"/>
    <w:rsid w:val="00875341"/>
    <w:rsid w:val="00875FCE"/>
    <w:rsid w:val="00881DAF"/>
    <w:rsid w:val="0088224C"/>
    <w:rsid w:val="00882555"/>
    <w:rsid w:val="0088322D"/>
    <w:rsid w:val="00883448"/>
    <w:rsid w:val="00885263"/>
    <w:rsid w:val="008858CA"/>
    <w:rsid w:val="00887F63"/>
    <w:rsid w:val="00891481"/>
    <w:rsid w:val="008928A6"/>
    <w:rsid w:val="008933AE"/>
    <w:rsid w:val="008940EA"/>
    <w:rsid w:val="00896476"/>
    <w:rsid w:val="008A2DDF"/>
    <w:rsid w:val="008A33AF"/>
    <w:rsid w:val="008A3A39"/>
    <w:rsid w:val="008A72BD"/>
    <w:rsid w:val="008B0A2D"/>
    <w:rsid w:val="008B10EC"/>
    <w:rsid w:val="008B1B2B"/>
    <w:rsid w:val="008B5EBF"/>
    <w:rsid w:val="008B64FC"/>
    <w:rsid w:val="008B6849"/>
    <w:rsid w:val="008C0CAB"/>
    <w:rsid w:val="008C2F75"/>
    <w:rsid w:val="008C313B"/>
    <w:rsid w:val="008C432D"/>
    <w:rsid w:val="008C568A"/>
    <w:rsid w:val="008C6418"/>
    <w:rsid w:val="008C775B"/>
    <w:rsid w:val="008D12AB"/>
    <w:rsid w:val="008D4DFD"/>
    <w:rsid w:val="008D6661"/>
    <w:rsid w:val="008E06B3"/>
    <w:rsid w:val="008E3318"/>
    <w:rsid w:val="008E5A90"/>
    <w:rsid w:val="008E73C3"/>
    <w:rsid w:val="008F5D5F"/>
    <w:rsid w:val="0090402E"/>
    <w:rsid w:val="009056DB"/>
    <w:rsid w:val="0090643D"/>
    <w:rsid w:val="009072CC"/>
    <w:rsid w:val="00907C76"/>
    <w:rsid w:val="00907DE0"/>
    <w:rsid w:val="00911392"/>
    <w:rsid w:val="0091209C"/>
    <w:rsid w:val="00913C17"/>
    <w:rsid w:val="009149E3"/>
    <w:rsid w:val="00914F61"/>
    <w:rsid w:val="0091547D"/>
    <w:rsid w:val="0091659A"/>
    <w:rsid w:val="00917F4E"/>
    <w:rsid w:val="0092031C"/>
    <w:rsid w:val="00922A67"/>
    <w:rsid w:val="00926450"/>
    <w:rsid w:val="009274A4"/>
    <w:rsid w:val="009305AB"/>
    <w:rsid w:val="00930F33"/>
    <w:rsid w:val="009324F9"/>
    <w:rsid w:val="009336EB"/>
    <w:rsid w:val="00933EB1"/>
    <w:rsid w:val="0093474E"/>
    <w:rsid w:val="0093581E"/>
    <w:rsid w:val="009372D2"/>
    <w:rsid w:val="00940F72"/>
    <w:rsid w:val="00942E46"/>
    <w:rsid w:val="009439DC"/>
    <w:rsid w:val="009469F3"/>
    <w:rsid w:val="009470C4"/>
    <w:rsid w:val="00947F1B"/>
    <w:rsid w:val="00954095"/>
    <w:rsid w:val="00954792"/>
    <w:rsid w:val="00956B82"/>
    <w:rsid w:val="00961DEE"/>
    <w:rsid w:val="00965D24"/>
    <w:rsid w:val="0096662A"/>
    <w:rsid w:val="00966F42"/>
    <w:rsid w:val="00970D51"/>
    <w:rsid w:val="00971AE8"/>
    <w:rsid w:val="00974279"/>
    <w:rsid w:val="0097484B"/>
    <w:rsid w:val="00974D9C"/>
    <w:rsid w:val="00975036"/>
    <w:rsid w:val="00980154"/>
    <w:rsid w:val="00980A32"/>
    <w:rsid w:val="0098386D"/>
    <w:rsid w:val="009842C3"/>
    <w:rsid w:val="0098566A"/>
    <w:rsid w:val="0099128C"/>
    <w:rsid w:val="009922BD"/>
    <w:rsid w:val="009A01DD"/>
    <w:rsid w:val="009A09D2"/>
    <w:rsid w:val="009A0C95"/>
    <w:rsid w:val="009A16AE"/>
    <w:rsid w:val="009A20C2"/>
    <w:rsid w:val="009A28C8"/>
    <w:rsid w:val="009B0D8B"/>
    <w:rsid w:val="009B0DB1"/>
    <w:rsid w:val="009B14CA"/>
    <w:rsid w:val="009B1CF4"/>
    <w:rsid w:val="009B69CD"/>
    <w:rsid w:val="009C24E4"/>
    <w:rsid w:val="009C3C46"/>
    <w:rsid w:val="009C470A"/>
    <w:rsid w:val="009C670E"/>
    <w:rsid w:val="009D0119"/>
    <w:rsid w:val="009D24E1"/>
    <w:rsid w:val="009D5DB5"/>
    <w:rsid w:val="009D6B73"/>
    <w:rsid w:val="009D735A"/>
    <w:rsid w:val="009E04FE"/>
    <w:rsid w:val="009E2858"/>
    <w:rsid w:val="009E2A61"/>
    <w:rsid w:val="009E2BA2"/>
    <w:rsid w:val="009E3817"/>
    <w:rsid w:val="009E6302"/>
    <w:rsid w:val="009F00A1"/>
    <w:rsid w:val="009F1687"/>
    <w:rsid w:val="009F1A9D"/>
    <w:rsid w:val="009F1AD2"/>
    <w:rsid w:val="009F239F"/>
    <w:rsid w:val="009F618D"/>
    <w:rsid w:val="009F630B"/>
    <w:rsid w:val="009F75E5"/>
    <w:rsid w:val="009F765A"/>
    <w:rsid w:val="00A0170E"/>
    <w:rsid w:val="00A0388D"/>
    <w:rsid w:val="00A040FA"/>
    <w:rsid w:val="00A04F8C"/>
    <w:rsid w:val="00A06D4D"/>
    <w:rsid w:val="00A07194"/>
    <w:rsid w:val="00A076A5"/>
    <w:rsid w:val="00A07C6A"/>
    <w:rsid w:val="00A10082"/>
    <w:rsid w:val="00A1018D"/>
    <w:rsid w:val="00A10595"/>
    <w:rsid w:val="00A1066D"/>
    <w:rsid w:val="00A15B44"/>
    <w:rsid w:val="00A16130"/>
    <w:rsid w:val="00A16454"/>
    <w:rsid w:val="00A175ED"/>
    <w:rsid w:val="00A2030D"/>
    <w:rsid w:val="00A24B12"/>
    <w:rsid w:val="00A26A27"/>
    <w:rsid w:val="00A30B1A"/>
    <w:rsid w:val="00A3321A"/>
    <w:rsid w:val="00A34B44"/>
    <w:rsid w:val="00A4159B"/>
    <w:rsid w:val="00A41CD1"/>
    <w:rsid w:val="00A51EF7"/>
    <w:rsid w:val="00A5422E"/>
    <w:rsid w:val="00A55928"/>
    <w:rsid w:val="00A563CC"/>
    <w:rsid w:val="00A568DF"/>
    <w:rsid w:val="00A621FD"/>
    <w:rsid w:val="00A6292B"/>
    <w:rsid w:val="00A63747"/>
    <w:rsid w:val="00A63AA3"/>
    <w:rsid w:val="00A648C9"/>
    <w:rsid w:val="00A64C95"/>
    <w:rsid w:val="00A652F6"/>
    <w:rsid w:val="00A66C67"/>
    <w:rsid w:val="00A673E9"/>
    <w:rsid w:val="00A674E2"/>
    <w:rsid w:val="00A67EDC"/>
    <w:rsid w:val="00A70149"/>
    <w:rsid w:val="00A70A3E"/>
    <w:rsid w:val="00A70EC7"/>
    <w:rsid w:val="00A71B07"/>
    <w:rsid w:val="00A727BD"/>
    <w:rsid w:val="00A74363"/>
    <w:rsid w:val="00A76F50"/>
    <w:rsid w:val="00A775D5"/>
    <w:rsid w:val="00A77967"/>
    <w:rsid w:val="00A81659"/>
    <w:rsid w:val="00A8167E"/>
    <w:rsid w:val="00A81BF4"/>
    <w:rsid w:val="00A81E7A"/>
    <w:rsid w:val="00A8281C"/>
    <w:rsid w:val="00A82A8B"/>
    <w:rsid w:val="00A858B3"/>
    <w:rsid w:val="00A90595"/>
    <w:rsid w:val="00A925BE"/>
    <w:rsid w:val="00A9308D"/>
    <w:rsid w:val="00A930F1"/>
    <w:rsid w:val="00A947B1"/>
    <w:rsid w:val="00A9537F"/>
    <w:rsid w:val="00A97A72"/>
    <w:rsid w:val="00AA110A"/>
    <w:rsid w:val="00AA3190"/>
    <w:rsid w:val="00AA635E"/>
    <w:rsid w:val="00AA6E9E"/>
    <w:rsid w:val="00AA6F4D"/>
    <w:rsid w:val="00AA7340"/>
    <w:rsid w:val="00AB0334"/>
    <w:rsid w:val="00AB24AA"/>
    <w:rsid w:val="00AB24C1"/>
    <w:rsid w:val="00AB2B40"/>
    <w:rsid w:val="00AB3997"/>
    <w:rsid w:val="00AB449A"/>
    <w:rsid w:val="00AB5461"/>
    <w:rsid w:val="00AB5841"/>
    <w:rsid w:val="00AB7DA1"/>
    <w:rsid w:val="00AC1502"/>
    <w:rsid w:val="00AC1ECF"/>
    <w:rsid w:val="00AC2C87"/>
    <w:rsid w:val="00AC4105"/>
    <w:rsid w:val="00AC5128"/>
    <w:rsid w:val="00AC6CF9"/>
    <w:rsid w:val="00AC6D3B"/>
    <w:rsid w:val="00AD04F4"/>
    <w:rsid w:val="00AD0E5B"/>
    <w:rsid w:val="00AD3210"/>
    <w:rsid w:val="00AD42D0"/>
    <w:rsid w:val="00AD4E98"/>
    <w:rsid w:val="00AD5771"/>
    <w:rsid w:val="00AD5F19"/>
    <w:rsid w:val="00AD6ED2"/>
    <w:rsid w:val="00AD77AF"/>
    <w:rsid w:val="00AD77BD"/>
    <w:rsid w:val="00AE0798"/>
    <w:rsid w:val="00AE1AB8"/>
    <w:rsid w:val="00AE377D"/>
    <w:rsid w:val="00AE428A"/>
    <w:rsid w:val="00AE785A"/>
    <w:rsid w:val="00AF0853"/>
    <w:rsid w:val="00AF1FE1"/>
    <w:rsid w:val="00AF2B94"/>
    <w:rsid w:val="00AF5560"/>
    <w:rsid w:val="00B00080"/>
    <w:rsid w:val="00B02889"/>
    <w:rsid w:val="00B0359A"/>
    <w:rsid w:val="00B0455C"/>
    <w:rsid w:val="00B07DEB"/>
    <w:rsid w:val="00B11B4A"/>
    <w:rsid w:val="00B11D60"/>
    <w:rsid w:val="00B15B2B"/>
    <w:rsid w:val="00B16BA7"/>
    <w:rsid w:val="00B2023E"/>
    <w:rsid w:val="00B236C9"/>
    <w:rsid w:val="00B23AB8"/>
    <w:rsid w:val="00B24A24"/>
    <w:rsid w:val="00B24E52"/>
    <w:rsid w:val="00B30667"/>
    <w:rsid w:val="00B400FE"/>
    <w:rsid w:val="00B405A3"/>
    <w:rsid w:val="00B43504"/>
    <w:rsid w:val="00B44DF1"/>
    <w:rsid w:val="00B4523E"/>
    <w:rsid w:val="00B46392"/>
    <w:rsid w:val="00B47537"/>
    <w:rsid w:val="00B50331"/>
    <w:rsid w:val="00B5106E"/>
    <w:rsid w:val="00B517D0"/>
    <w:rsid w:val="00B52D0B"/>
    <w:rsid w:val="00B53DA0"/>
    <w:rsid w:val="00B5716C"/>
    <w:rsid w:val="00B57CD0"/>
    <w:rsid w:val="00B61ECD"/>
    <w:rsid w:val="00B650C0"/>
    <w:rsid w:val="00B65160"/>
    <w:rsid w:val="00B659FA"/>
    <w:rsid w:val="00B66570"/>
    <w:rsid w:val="00B7037F"/>
    <w:rsid w:val="00B70FC5"/>
    <w:rsid w:val="00B72A86"/>
    <w:rsid w:val="00B73FBA"/>
    <w:rsid w:val="00B76E8E"/>
    <w:rsid w:val="00B84393"/>
    <w:rsid w:val="00B86F22"/>
    <w:rsid w:val="00B87054"/>
    <w:rsid w:val="00B907F0"/>
    <w:rsid w:val="00B93AF8"/>
    <w:rsid w:val="00B940F9"/>
    <w:rsid w:val="00B974E8"/>
    <w:rsid w:val="00B97640"/>
    <w:rsid w:val="00BA1900"/>
    <w:rsid w:val="00BA1C47"/>
    <w:rsid w:val="00BA4124"/>
    <w:rsid w:val="00BA4F15"/>
    <w:rsid w:val="00BA550B"/>
    <w:rsid w:val="00BB04CD"/>
    <w:rsid w:val="00BB0ACA"/>
    <w:rsid w:val="00BB0F17"/>
    <w:rsid w:val="00BB1BB1"/>
    <w:rsid w:val="00BB4763"/>
    <w:rsid w:val="00BB533A"/>
    <w:rsid w:val="00BB5BD9"/>
    <w:rsid w:val="00BC12FA"/>
    <w:rsid w:val="00BC3120"/>
    <w:rsid w:val="00BC5D99"/>
    <w:rsid w:val="00BD329B"/>
    <w:rsid w:val="00BD39D2"/>
    <w:rsid w:val="00BD3A81"/>
    <w:rsid w:val="00BD5C0C"/>
    <w:rsid w:val="00BD74AD"/>
    <w:rsid w:val="00BE0799"/>
    <w:rsid w:val="00BE5586"/>
    <w:rsid w:val="00BE5F76"/>
    <w:rsid w:val="00BF1954"/>
    <w:rsid w:val="00BF1F7E"/>
    <w:rsid w:val="00BF77DA"/>
    <w:rsid w:val="00C00694"/>
    <w:rsid w:val="00C06DED"/>
    <w:rsid w:val="00C10714"/>
    <w:rsid w:val="00C16106"/>
    <w:rsid w:val="00C229C9"/>
    <w:rsid w:val="00C25280"/>
    <w:rsid w:val="00C2773A"/>
    <w:rsid w:val="00C30C77"/>
    <w:rsid w:val="00C30F04"/>
    <w:rsid w:val="00C31923"/>
    <w:rsid w:val="00C32341"/>
    <w:rsid w:val="00C3324D"/>
    <w:rsid w:val="00C360C4"/>
    <w:rsid w:val="00C37303"/>
    <w:rsid w:val="00C412DD"/>
    <w:rsid w:val="00C42DE7"/>
    <w:rsid w:val="00C42E32"/>
    <w:rsid w:val="00C43FDD"/>
    <w:rsid w:val="00C4513B"/>
    <w:rsid w:val="00C4665E"/>
    <w:rsid w:val="00C51071"/>
    <w:rsid w:val="00C512B1"/>
    <w:rsid w:val="00C5180A"/>
    <w:rsid w:val="00C53D0F"/>
    <w:rsid w:val="00C542B9"/>
    <w:rsid w:val="00C5687D"/>
    <w:rsid w:val="00C609EC"/>
    <w:rsid w:val="00C626E1"/>
    <w:rsid w:val="00C6337F"/>
    <w:rsid w:val="00C6389A"/>
    <w:rsid w:val="00C65B07"/>
    <w:rsid w:val="00C706A4"/>
    <w:rsid w:val="00C71607"/>
    <w:rsid w:val="00C7192B"/>
    <w:rsid w:val="00C72841"/>
    <w:rsid w:val="00C7381D"/>
    <w:rsid w:val="00C74302"/>
    <w:rsid w:val="00C80093"/>
    <w:rsid w:val="00C814D7"/>
    <w:rsid w:val="00C83CAF"/>
    <w:rsid w:val="00C84B29"/>
    <w:rsid w:val="00C85956"/>
    <w:rsid w:val="00C860A2"/>
    <w:rsid w:val="00C87703"/>
    <w:rsid w:val="00C87E00"/>
    <w:rsid w:val="00C91A98"/>
    <w:rsid w:val="00C93960"/>
    <w:rsid w:val="00C93C4E"/>
    <w:rsid w:val="00C9441E"/>
    <w:rsid w:val="00C95A65"/>
    <w:rsid w:val="00C968F0"/>
    <w:rsid w:val="00C97EB1"/>
    <w:rsid w:val="00CA1718"/>
    <w:rsid w:val="00CA32D4"/>
    <w:rsid w:val="00CA3853"/>
    <w:rsid w:val="00CA5954"/>
    <w:rsid w:val="00CA6455"/>
    <w:rsid w:val="00CA75DB"/>
    <w:rsid w:val="00CA7CB4"/>
    <w:rsid w:val="00CB1C18"/>
    <w:rsid w:val="00CB2B5E"/>
    <w:rsid w:val="00CB42F3"/>
    <w:rsid w:val="00CB6A41"/>
    <w:rsid w:val="00CC3FFA"/>
    <w:rsid w:val="00CC51F9"/>
    <w:rsid w:val="00CC5E05"/>
    <w:rsid w:val="00CD1DA4"/>
    <w:rsid w:val="00CD3F65"/>
    <w:rsid w:val="00CD57EC"/>
    <w:rsid w:val="00CD7736"/>
    <w:rsid w:val="00CE07D7"/>
    <w:rsid w:val="00CE20C9"/>
    <w:rsid w:val="00CE2B68"/>
    <w:rsid w:val="00CE4ECB"/>
    <w:rsid w:val="00CE711E"/>
    <w:rsid w:val="00CF0BA1"/>
    <w:rsid w:val="00CF1006"/>
    <w:rsid w:val="00CF2150"/>
    <w:rsid w:val="00CF2C14"/>
    <w:rsid w:val="00CF684D"/>
    <w:rsid w:val="00D02C05"/>
    <w:rsid w:val="00D06E58"/>
    <w:rsid w:val="00D11742"/>
    <w:rsid w:val="00D12382"/>
    <w:rsid w:val="00D169DA"/>
    <w:rsid w:val="00D2084E"/>
    <w:rsid w:val="00D23244"/>
    <w:rsid w:val="00D25F87"/>
    <w:rsid w:val="00D2622D"/>
    <w:rsid w:val="00D26D1C"/>
    <w:rsid w:val="00D32515"/>
    <w:rsid w:val="00D40493"/>
    <w:rsid w:val="00D4189A"/>
    <w:rsid w:val="00D43033"/>
    <w:rsid w:val="00D43769"/>
    <w:rsid w:val="00D43E1E"/>
    <w:rsid w:val="00D47969"/>
    <w:rsid w:val="00D51FC0"/>
    <w:rsid w:val="00D5393F"/>
    <w:rsid w:val="00D55C13"/>
    <w:rsid w:val="00D60AE7"/>
    <w:rsid w:val="00D63996"/>
    <w:rsid w:val="00D656D5"/>
    <w:rsid w:val="00D706A7"/>
    <w:rsid w:val="00D70BC4"/>
    <w:rsid w:val="00D70DBA"/>
    <w:rsid w:val="00D7373E"/>
    <w:rsid w:val="00D738EF"/>
    <w:rsid w:val="00D747E5"/>
    <w:rsid w:val="00D753F4"/>
    <w:rsid w:val="00D76F99"/>
    <w:rsid w:val="00D816C4"/>
    <w:rsid w:val="00D836AB"/>
    <w:rsid w:val="00D84B04"/>
    <w:rsid w:val="00D94A75"/>
    <w:rsid w:val="00DA14AE"/>
    <w:rsid w:val="00DA64E3"/>
    <w:rsid w:val="00DA749C"/>
    <w:rsid w:val="00DB0459"/>
    <w:rsid w:val="00DB0F62"/>
    <w:rsid w:val="00DB1421"/>
    <w:rsid w:val="00DB2448"/>
    <w:rsid w:val="00DB300F"/>
    <w:rsid w:val="00DB44A4"/>
    <w:rsid w:val="00DB51BD"/>
    <w:rsid w:val="00DB58A9"/>
    <w:rsid w:val="00DC0AB9"/>
    <w:rsid w:val="00DC10DF"/>
    <w:rsid w:val="00DC16F1"/>
    <w:rsid w:val="00DC4769"/>
    <w:rsid w:val="00DC5E56"/>
    <w:rsid w:val="00DC7A01"/>
    <w:rsid w:val="00DD0659"/>
    <w:rsid w:val="00DD3904"/>
    <w:rsid w:val="00DD4517"/>
    <w:rsid w:val="00DD6320"/>
    <w:rsid w:val="00DD669B"/>
    <w:rsid w:val="00DD6FED"/>
    <w:rsid w:val="00DE0360"/>
    <w:rsid w:val="00DE12F2"/>
    <w:rsid w:val="00DE3FEE"/>
    <w:rsid w:val="00DE45D8"/>
    <w:rsid w:val="00DF2E43"/>
    <w:rsid w:val="00DF4A2F"/>
    <w:rsid w:val="00DF4E70"/>
    <w:rsid w:val="00DF5D71"/>
    <w:rsid w:val="00DF6E62"/>
    <w:rsid w:val="00E000DC"/>
    <w:rsid w:val="00E0216B"/>
    <w:rsid w:val="00E10A96"/>
    <w:rsid w:val="00E1148B"/>
    <w:rsid w:val="00E12099"/>
    <w:rsid w:val="00E17534"/>
    <w:rsid w:val="00E17F68"/>
    <w:rsid w:val="00E21B8A"/>
    <w:rsid w:val="00E223D0"/>
    <w:rsid w:val="00E26D5E"/>
    <w:rsid w:val="00E32291"/>
    <w:rsid w:val="00E32383"/>
    <w:rsid w:val="00E3281E"/>
    <w:rsid w:val="00E34027"/>
    <w:rsid w:val="00E35BB3"/>
    <w:rsid w:val="00E36362"/>
    <w:rsid w:val="00E407CB"/>
    <w:rsid w:val="00E4653B"/>
    <w:rsid w:val="00E4668F"/>
    <w:rsid w:val="00E4683A"/>
    <w:rsid w:val="00E5007B"/>
    <w:rsid w:val="00E5016E"/>
    <w:rsid w:val="00E50774"/>
    <w:rsid w:val="00E51145"/>
    <w:rsid w:val="00E512DA"/>
    <w:rsid w:val="00E54D2A"/>
    <w:rsid w:val="00E55AA6"/>
    <w:rsid w:val="00E56CE6"/>
    <w:rsid w:val="00E5739C"/>
    <w:rsid w:val="00E57CA5"/>
    <w:rsid w:val="00E621B5"/>
    <w:rsid w:val="00E63E41"/>
    <w:rsid w:val="00E65D90"/>
    <w:rsid w:val="00E7131A"/>
    <w:rsid w:val="00E71367"/>
    <w:rsid w:val="00E72049"/>
    <w:rsid w:val="00E7249D"/>
    <w:rsid w:val="00E72FDC"/>
    <w:rsid w:val="00E7585F"/>
    <w:rsid w:val="00E77EA8"/>
    <w:rsid w:val="00E807CE"/>
    <w:rsid w:val="00E82531"/>
    <w:rsid w:val="00E82DF0"/>
    <w:rsid w:val="00E83CD9"/>
    <w:rsid w:val="00E84710"/>
    <w:rsid w:val="00E84D14"/>
    <w:rsid w:val="00E852DB"/>
    <w:rsid w:val="00E877EF"/>
    <w:rsid w:val="00E926DD"/>
    <w:rsid w:val="00E9273D"/>
    <w:rsid w:val="00E93136"/>
    <w:rsid w:val="00E95AA1"/>
    <w:rsid w:val="00E961C5"/>
    <w:rsid w:val="00EA00FE"/>
    <w:rsid w:val="00EA3825"/>
    <w:rsid w:val="00EA4EA3"/>
    <w:rsid w:val="00EA5A1F"/>
    <w:rsid w:val="00EB2257"/>
    <w:rsid w:val="00EB4306"/>
    <w:rsid w:val="00EB6486"/>
    <w:rsid w:val="00EB722E"/>
    <w:rsid w:val="00EC0492"/>
    <w:rsid w:val="00EC610E"/>
    <w:rsid w:val="00ED01F0"/>
    <w:rsid w:val="00ED2FFB"/>
    <w:rsid w:val="00ED5714"/>
    <w:rsid w:val="00ED5E62"/>
    <w:rsid w:val="00EE10F2"/>
    <w:rsid w:val="00EE138B"/>
    <w:rsid w:val="00EE38E0"/>
    <w:rsid w:val="00EE4DAA"/>
    <w:rsid w:val="00EE5FF6"/>
    <w:rsid w:val="00EE6DED"/>
    <w:rsid w:val="00EF24BE"/>
    <w:rsid w:val="00EF284A"/>
    <w:rsid w:val="00EF37EB"/>
    <w:rsid w:val="00EF380B"/>
    <w:rsid w:val="00EF47CD"/>
    <w:rsid w:val="00EF5E8D"/>
    <w:rsid w:val="00EF7B26"/>
    <w:rsid w:val="00F02995"/>
    <w:rsid w:val="00F03661"/>
    <w:rsid w:val="00F040FA"/>
    <w:rsid w:val="00F05CA9"/>
    <w:rsid w:val="00F05ECC"/>
    <w:rsid w:val="00F10BDF"/>
    <w:rsid w:val="00F1256B"/>
    <w:rsid w:val="00F13C9F"/>
    <w:rsid w:val="00F153E0"/>
    <w:rsid w:val="00F15CBA"/>
    <w:rsid w:val="00F17C9D"/>
    <w:rsid w:val="00F211A8"/>
    <w:rsid w:val="00F21D40"/>
    <w:rsid w:val="00F23983"/>
    <w:rsid w:val="00F25972"/>
    <w:rsid w:val="00F261E5"/>
    <w:rsid w:val="00F3012B"/>
    <w:rsid w:val="00F315EE"/>
    <w:rsid w:val="00F32FEF"/>
    <w:rsid w:val="00F335E3"/>
    <w:rsid w:val="00F34944"/>
    <w:rsid w:val="00F34F1B"/>
    <w:rsid w:val="00F4212A"/>
    <w:rsid w:val="00F42D4B"/>
    <w:rsid w:val="00F4392C"/>
    <w:rsid w:val="00F43A64"/>
    <w:rsid w:val="00F43BC1"/>
    <w:rsid w:val="00F45319"/>
    <w:rsid w:val="00F454D2"/>
    <w:rsid w:val="00F461C8"/>
    <w:rsid w:val="00F46ADE"/>
    <w:rsid w:val="00F47BDE"/>
    <w:rsid w:val="00F5042E"/>
    <w:rsid w:val="00F5490E"/>
    <w:rsid w:val="00F57969"/>
    <w:rsid w:val="00F611AD"/>
    <w:rsid w:val="00F61F99"/>
    <w:rsid w:val="00F6748E"/>
    <w:rsid w:val="00F67548"/>
    <w:rsid w:val="00F67713"/>
    <w:rsid w:val="00F713F8"/>
    <w:rsid w:val="00F71737"/>
    <w:rsid w:val="00F71F41"/>
    <w:rsid w:val="00F7310F"/>
    <w:rsid w:val="00F74624"/>
    <w:rsid w:val="00F75321"/>
    <w:rsid w:val="00F773AB"/>
    <w:rsid w:val="00F77C25"/>
    <w:rsid w:val="00F77D06"/>
    <w:rsid w:val="00F818AC"/>
    <w:rsid w:val="00F81B22"/>
    <w:rsid w:val="00F81D5C"/>
    <w:rsid w:val="00F82921"/>
    <w:rsid w:val="00F87D74"/>
    <w:rsid w:val="00F87E9E"/>
    <w:rsid w:val="00F9193E"/>
    <w:rsid w:val="00F92C30"/>
    <w:rsid w:val="00F940C6"/>
    <w:rsid w:val="00F94679"/>
    <w:rsid w:val="00F951FA"/>
    <w:rsid w:val="00F95816"/>
    <w:rsid w:val="00FA15E1"/>
    <w:rsid w:val="00FA1CBF"/>
    <w:rsid w:val="00FA2640"/>
    <w:rsid w:val="00FA34F5"/>
    <w:rsid w:val="00FA49E1"/>
    <w:rsid w:val="00FA59D1"/>
    <w:rsid w:val="00FB03AF"/>
    <w:rsid w:val="00FB04EC"/>
    <w:rsid w:val="00FB089E"/>
    <w:rsid w:val="00FB0C89"/>
    <w:rsid w:val="00FB21FE"/>
    <w:rsid w:val="00FB2727"/>
    <w:rsid w:val="00FB28C4"/>
    <w:rsid w:val="00FC0004"/>
    <w:rsid w:val="00FC31DF"/>
    <w:rsid w:val="00FD1467"/>
    <w:rsid w:val="00FD1889"/>
    <w:rsid w:val="00FD33AD"/>
    <w:rsid w:val="00FD3574"/>
    <w:rsid w:val="00FD446C"/>
    <w:rsid w:val="00FD6952"/>
    <w:rsid w:val="00FD6B97"/>
    <w:rsid w:val="00FD7E18"/>
    <w:rsid w:val="00FE02CF"/>
    <w:rsid w:val="00FE198B"/>
    <w:rsid w:val="00FE1A4A"/>
    <w:rsid w:val="00FE54C4"/>
    <w:rsid w:val="00FE617B"/>
    <w:rsid w:val="00FE652E"/>
    <w:rsid w:val="00FE6DDD"/>
    <w:rsid w:val="00FE7347"/>
    <w:rsid w:val="00FF3602"/>
    <w:rsid w:val="00FF589F"/>
    <w:rsid w:val="00FF5BC6"/>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230FD"/>
  <w15:docId w15:val="{48B04DBD-E4BD-4955-9729-0D10C896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7C97"/>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2D4120"/>
    <w:pPr>
      <w:keepNext/>
      <w:tabs>
        <w:tab w:val="left" w:pos="567"/>
      </w:tabs>
      <w:overflowPunct w:val="0"/>
      <w:autoSpaceDE w:val="0"/>
      <w:autoSpaceDN w:val="0"/>
      <w:adjustRightInd w:val="0"/>
      <w:ind w:left="568" w:hanging="283"/>
      <w:jc w:val="both"/>
      <w:textAlignment w:val="baseline"/>
      <w:outlineLvl w:val="0"/>
    </w:pPr>
    <w:rPr>
      <w:b/>
      <w:sz w:val="24"/>
    </w:rPr>
  </w:style>
  <w:style w:type="paragraph" w:styleId="Naslov2">
    <w:name w:val="heading 2"/>
    <w:basedOn w:val="Navaden"/>
    <w:next w:val="Navaden"/>
    <w:link w:val="Naslov2Znak"/>
    <w:autoRedefine/>
    <w:uiPriority w:val="9"/>
    <w:qFormat/>
    <w:rsid w:val="00C80093"/>
    <w:pPr>
      <w:keepNext/>
      <w:tabs>
        <w:tab w:val="left" w:pos="1134"/>
        <w:tab w:val="left" w:pos="8080"/>
      </w:tabs>
      <w:ind w:left="720" w:hanging="720"/>
      <w:jc w:val="center"/>
      <w:outlineLvl w:val="1"/>
    </w:pPr>
    <w:rPr>
      <w:rFonts w:eastAsia="Calibri"/>
      <w:b/>
    </w:rPr>
  </w:style>
  <w:style w:type="paragraph" w:styleId="Naslov3">
    <w:name w:val="heading 3"/>
    <w:basedOn w:val="Navaden"/>
    <w:next w:val="Navaden"/>
    <w:link w:val="Naslov3Znak"/>
    <w:uiPriority w:val="9"/>
    <w:unhideWhenUsed/>
    <w:qFormat/>
    <w:rsid w:val="00572DE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2D4120"/>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Naslov5">
    <w:name w:val="heading 5"/>
    <w:basedOn w:val="Navaden"/>
    <w:next w:val="Navaden"/>
    <w:link w:val="Naslov5Znak"/>
    <w:uiPriority w:val="9"/>
    <w:semiHidden/>
    <w:unhideWhenUsed/>
    <w:qFormat/>
    <w:rsid w:val="002D4120"/>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Naslov6">
    <w:name w:val="heading 6"/>
    <w:basedOn w:val="Navaden"/>
    <w:next w:val="Navaden"/>
    <w:link w:val="Naslov6Znak"/>
    <w:uiPriority w:val="9"/>
    <w:qFormat/>
    <w:rsid w:val="002D4120"/>
    <w:pPr>
      <w:tabs>
        <w:tab w:val="num" w:pos="4320"/>
      </w:tabs>
      <w:spacing w:before="240" w:after="60"/>
      <w:ind w:left="4320" w:hanging="720"/>
      <w:outlineLvl w:val="5"/>
    </w:pPr>
    <w:rPr>
      <w:b/>
      <w:bCs/>
      <w:sz w:val="22"/>
      <w:szCs w:val="22"/>
      <w:lang w:val="en-US" w:eastAsia="en-US"/>
    </w:rPr>
  </w:style>
  <w:style w:type="paragraph" w:styleId="Naslov7">
    <w:name w:val="heading 7"/>
    <w:basedOn w:val="Navaden"/>
    <w:next w:val="Navaden"/>
    <w:link w:val="Naslov7Znak"/>
    <w:uiPriority w:val="9"/>
    <w:semiHidden/>
    <w:unhideWhenUsed/>
    <w:qFormat/>
    <w:rsid w:val="002D4120"/>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Naslov8">
    <w:name w:val="heading 8"/>
    <w:basedOn w:val="Navaden"/>
    <w:next w:val="Navaden"/>
    <w:link w:val="Naslov8Znak"/>
    <w:uiPriority w:val="9"/>
    <w:semiHidden/>
    <w:unhideWhenUsed/>
    <w:qFormat/>
    <w:rsid w:val="002D4120"/>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Naslov9">
    <w:name w:val="heading 9"/>
    <w:basedOn w:val="Navaden"/>
    <w:next w:val="Navaden"/>
    <w:link w:val="Naslov9Znak"/>
    <w:uiPriority w:val="9"/>
    <w:semiHidden/>
    <w:unhideWhenUsed/>
    <w:qFormat/>
    <w:rsid w:val="002D4120"/>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C80093"/>
    <w:rPr>
      <w:rFonts w:ascii="Times New Roman" w:eastAsia="Calibri" w:hAnsi="Times New Roman" w:cs="Times New Roman"/>
      <w:b/>
      <w:sz w:val="20"/>
      <w:szCs w:val="20"/>
    </w:rPr>
  </w:style>
  <w:style w:type="character" w:customStyle="1" w:styleId="Naslov3Znak">
    <w:name w:val="Naslov 3 Znak"/>
    <w:basedOn w:val="Privzetapisavaodstavka"/>
    <w:link w:val="Naslov3"/>
    <w:uiPriority w:val="9"/>
    <w:rsid w:val="00572DE1"/>
    <w:rPr>
      <w:rFonts w:asciiTheme="majorHAnsi" w:eastAsiaTheme="majorEastAsia" w:hAnsiTheme="majorHAnsi" w:cstheme="majorBidi"/>
      <w:color w:val="1F4D78" w:themeColor="accent1" w:themeShade="7F"/>
      <w:sz w:val="24"/>
      <w:szCs w:val="24"/>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E621B5"/>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rsid w:val="00E621B5"/>
  </w:style>
  <w:style w:type="paragraph" w:styleId="Noga">
    <w:name w:val="footer"/>
    <w:basedOn w:val="Navaden"/>
    <w:link w:val="NogaZnak"/>
    <w:unhideWhenUsed/>
    <w:rsid w:val="00E621B5"/>
    <w:pPr>
      <w:tabs>
        <w:tab w:val="center" w:pos="4536"/>
        <w:tab w:val="right" w:pos="9072"/>
      </w:tabs>
    </w:pPr>
  </w:style>
  <w:style w:type="character" w:customStyle="1" w:styleId="NogaZnak">
    <w:name w:val="Noga Znak"/>
    <w:basedOn w:val="Privzetapisavaodstavka"/>
    <w:link w:val="Noga"/>
    <w:rsid w:val="00E621B5"/>
  </w:style>
  <w:style w:type="character" w:customStyle="1" w:styleId="ParagrafChar">
    <w:name w:val="Paragraf Char"/>
    <w:link w:val="Paragraf"/>
    <w:locked/>
    <w:rsid w:val="00E621B5"/>
    <w:rPr>
      <w:rFonts w:ascii="Helvetica" w:hAnsi="Helvetica" w:cs="Helvetica"/>
      <w:sz w:val="18"/>
      <w:szCs w:val="18"/>
    </w:rPr>
  </w:style>
  <w:style w:type="paragraph" w:customStyle="1" w:styleId="Paragraf">
    <w:name w:val="Paragraf"/>
    <w:basedOn w:val="Navaden"/>
    <w:link w:val="ParagrafChar"/>
    <w:qFormat/>
    <w:rsid w:val="00E621B5"/>
    <w:pPr>
      <w:spacing w:before="120" w:after="120" w:line="276" w:lineRule="auto"/>
    </w:pPr>
    <w:rPr>
      <w:rFonts w:ascii="Helvetica" w:eastAsiaTheme="minorHAnsi" w:hAnsi="Helvetica" w:cs="Helvetica"/>
      <w:sz w:val="18"/>
      <w:szCs w:val="18"/>
      <w:lang w:eastAsia="en-US"/>
    </w:rPr>
  </w:style>
  <w:style w:type="character" w:styleId="Hiperpovezava">
    <w:name w:val="Hyperlink"/>
    <w:uiPriority w:val="99"/>
    <w:rsid w:val="0056430A"/>
    <w:rPr>
      <w:color w:val="0000FF"/>
      <w:u w:val="single"/>
    </w:rPr>
  </w:style>
  <w:style w:type="paragraph" w:styleId="Odstavekseznama">
    <w:name w:val="List Paragraph"/>
    <w:aliases w:val="Odstavek seznama_IP,Seznam_IP_1"/>
    <w:basedOn w:val="Navaden"/>
    <w:link w:val="OdstavekseznamaZnak"/>
    <w:uiPriority w:val="34"/>
    <w:qFormat/>
    <w:rsid w:val="0056430A"/>
    <w:pPr>
      <w:ind w:left="708"/>
    </w:pPr>
  </w:style>
  <w:style w:type="character" w:customStyle="1" w:styleId="OdstavekseznamaZnak">
    <w:name w:val="Odstavek seznama Znak"/>
    <w:aliases w:val="Odstavek seznama_IP Znak,Seznam_IP_1 Znak"/>
    <w:link w:val="Odstavekseznama"/>
    <w:uiPriority w:val="34"/>
    <w:locked/>
    <w:rsid w:val="00FD33AD"/>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FD33AD"/>
    <w:pPr>
      <w:widowControl w:val="0"/>
      <w:jc w:val="both"/>
    </w:pPr>
    <w:rPr>
      <w:rFonts w:ascii="Arial" w:hAnsi="Arial"/>
      <w:b/>
    </w:rPr>
  </w:style>
  <w:style w:type="character" w:customStyle="1" w:styleId="TelobesedilaZnak">
    <w:name w:val="Telo besedila Znak"/>
    <w:basedOn w:val="Privzetapisavaodstavka"/>
    <w:link w:val="Telobesedila"/>
    <w:rsid w:val="00FD33AD"/>
    <w:rPr>
      <w:rFonts w:ascii="Arial" w:eastAsia="Times New Roman" w:hAnsi="Arial" w:cs="Times New Roman"/>
      <w:b/>
      <w:sz w:val="20"/>
      <w:szCs w:val="20"/>
      <w:lang w:eastAsia="sl-SI"/>
    </w:rPr>
  </w:style>
  <w:style w:type="paragraph" w:styleId="Besedilooblaka">
    <w:name w:val="Balloon Text"/>
    <w:basedOn w:val="Navaden"/>
    <w:link w:val="BesedilooblakaZnak"/>
    <w:uiPriority w:val="99"/>
    <w:semiHidden/>
    <w:unhideWhenUsed/>
    <w:rsid w:val="008928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28A6"/>
    <w:rPr>
      <w:rFonts w:ascii="Segoe UI" w:eastAsia="Times New Roman" w:hAnsi="Segoe UI" w:cs="Segoe UI"/>
      <w:sz w:val="18"/>
      <w:szCs w:val="18"/>
      <w:lang w:eastAsia="sl-SI"/>
    </w:rPr>
  </w:style>
  <w:style w:type="paragraph" w:styleId="Telobesedila2">
    <w:name w:val="Body Text 2"/>
    <w:basedOn w:val="Navaden"/>
    <w:link w:val="Telobesedila2Znak"/>
    <w:unhideWhenUsed/>
    <w:rsid w:val="00CA6455"/>
    <w:pPr>
      <w:spacing w:after="120" w:line="480" w:lineRule="auto"/>
    </w:pPr>
  </w:style>
  <w:style w:type="character" w:customStyle="1" w:styleId="Telobesedila2Znak">
    <w:name w:val="Telo besedila 2 Znak"/>
    <w:basedOn w:val="Privzetapisavaodstavka"/>
    <w:link w:val="Telobesedila2"/>
    <w:rsid w:val="00CA6455"/>
    <w:rPr>
      <w:rFonts w:ascii="Times New Roman" w:eastAsia="Times New Roman" w:hAnsi="Times New Roman" w:cs="Times New Roman"/>
      <w:sz w:val="20"/>
      <w:szCs w:val="20"/>
      <w:lang w:eastAsia="sl-SI"/>
    </w:rPr>
  </w:style>
  <w:style w:type="paragraph" w:styleId="Telobesedila3">
    <w:name w:val="Body Text 3"/>
    <w:basedOn w:val="Navaden"/>
    <w:link w:val="Telobesedila3Znak"/>
    <w:unhideWhenUsed/>
    <w:rsid w:val="00CA6455"/>
    <w:pPr>
      <w:spacing w:after="120"/>
    </w:pPr>
    <w:rPr>
      <w:sz w:val="16"/>
      <w:szCs w:val="16"/>
    </w:rPr>
  </w:style>
  <w:style w:type="character" w:customStyle="1" w:styleId="Telobesedila3Znak">
    <w:name w:val="Telo besedila 3 Znak"/>
    <w:basedOn w:val="Privzetapisavaodstavka"/>
    <w:link w:val="Telobesedila3"/>
    <w:rsid w:val="00CA6455"/>
    <w:rPr>
      <w:rFonts w:ascii="Times New Roman" w:eastAsia="Times New Roman" w:hAnsi="Times New Roman" w:cs="Times New Roman"/>
      <w:sz w:val="16"/>
      <w:szCs w:val="16"/>
      <w:lang w:eastAsia="sl-SI"/>
    </w:rPr>
  </w:style>
  <w:style w:type="paragraph" w:customStyle="1" w:styleId="BodyText21">
    <w:name w:val="Body Text 21"/>
    <w:basedOn w:val="Navaden"/>
    <w:rsid w:val="00C80093"/>
    <w:pPr>
      <w:widowControl w:val="0"/>
      <w:tabs>
        <w:tab w:val="center" w:pos="-1440"/>
      </w:tabs>
      <w:ind w:right="406"/>
      <w:jc w:val="both"/>
    </w:pPr>
    <w:rPr>
      <w:rFonts w:ascii="Arial" w:hAnsi="Arial"/>
      <w:sz w:val="24"/>
    </w:rPr>
  </w:style>
  <w:style w:type="paragraph" w:customStyle="1" w:styleId="BESEDILO">
    <w:name w:val="BESEDILO"/>
    <w:rsid w:val="00C8009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ripombasklic">
    <w:name w:val="annotation reference"/>
    <w:semiHidden/>
    <w:unhideWhenUsed/>
    <w:rsid w:val="00C80093"/>
    <w:rPr>
      <w:sz w:val="16"/>
      <w:szCs w:val="16"/>
    </w:rPr>
  </w:style>
  <w:style w:type="paragraph" w:customStyle="1" w:styleId="BodyText31">
    <w:name w:val="Body Text 31"/>
    <w:basedOn w:val="Navaden"/>
    <w:rsid w:val="00C80093"/>
    <w:pPr>
      <w:overflowPunct w:val="0"/>
      <w:autoSpaceDE w:val="0"/>
      <w:autoSpaceDN w:val="0"/>
      <w:adjustRightInd w:val="0"/>
      <w:spacing w:line="360" w:lineRule="auto"/>
      <w:jc w:val="both"/>
      <w:textAlignment w:val="baseline"/>
    </w:pPr>
    <w:rPr>
      <w:rFonts w:ascii="Arial" w:hAnsi="Arial"/>
      <w:sz w:val="22"/>
    </w:rPr>
  </w:style>
  <w:style w:type="character" w:styleId="SledenaHiperpovezava">
    <w:name w:val="FollowedHyperlink"/>
    <w:basedOn w:val="Privzetapisavaodstavka"/>
    <w:uiPriority w:val="99"/>
    <w:semiHidden/>
    <w:unhideWhenUsed/>
    <w:rsid w:val="002736F3"/>
    <w:rPr>
      <w:color w:val="954F72" w:themeColor="followedHyperlink"/>
      <w:u w:val="single"/>
    </w:rPr>
  </w:style>
  <w:style w:type="table" w:styleId="Tabelamrea">
    <w:name w:val="Table Grid"/>
    <w:basedOn w:val="Navadnatabela"/>
    <w:uiPriority w:val="59"/>
    <w:rsid w:val="0037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4F3508"/>
    <w:pPr>
      <w:jc w:val="center"/>
    </w:pPr>
    <w:rPr>
      <w:b/>
      <w:sz w:val="24"/>
      <w:lang w:val="x-none"/>
    </w:rPr>
  </w:style>
  <w:style w:type="character" w:customStyle="1" w:styleId="NaslovZnak">
    <w:name w:val="Naslov Znak"/>
    <w:basedOn w:val="Privzetapisavaodstavka"/>
    <w:link w:val="Naslov"/>
    <w:uiPriority w:val="10"/>
    <w:rsid w:val="004F3508"/>
    <w:rPr>
      <w:rFonts w:ascii="Times New Roman" w:eastAsia="Times New Roman" w:hAnsi="Times New Roman" w:cs="Times New Roman"/>
      <w:b/>
      <w:sz w:val="24"/>
      <w:szCs w:val="20"/>
      <w:lang w:val="x-none" w:eastAsia="sl-SI"/>
    </w:rPr>
  </w:style>
  <w:style w:type="table" w:customStyle="1" w:styleId="NormalTablePHPDOCX">
    <w:name w:val="Normal Table PHPDOCX"/>
    <w:uiPriority w:val="99"/>
    <w:semiHidden/>
    <w:unhideWhenUsed/>
    <w:qFormat/>
    <w:rsid w:val="00FE7347"/>
    <w:pPr>
      <w:spacing w:after="0" w:line="240" w:lineRule="auto"/>
    </w:pPr>
    <w:tblPr>
      <w:tblInd w:w="0" w:type="dxa"/>
      <w:tblCellMar>
        <w:top w:w="0" w:type="dxa"/>
        <w:left w:w="108" w:type="dxa"/>
        <w:bottom w:w="0" w:type="dxa"/>
        <w:right w:w="108" w:type="dxa"/>
      </w:tblCellMar>
    </w:tblPr>
  </w:style>
  <w:style w:type="character" w:customStyle="1" w:styleId="goohl3">
    <w:name w:val="goohl3"/>
    <w:basedOn w:val="Privzetapisavaodstavka"/>
    <w:rsid w:val="00F940C6"/>
    <w:rPr>
      <w:i/>
      <w:sz w:val="24"/>
      <w:szCs w:val="24"/>
      <w:lang w:val="en-US" w:eastAsia="en-US" w:bidi="ar-SA"/>
    </w:rPr>
  </w:style>
  <w:style w:type="character" w:customStyle="1" w:styleId="goohl1">
    <w:name w:val="goohl1"/>
    <w:basedOn w:val="Privzetapisavaodstavka"/>
    <w:rsid w:val="00F940C6"/>
    <w:rPr>
      <w:i/>
      <w:sz w:val="24"/>
      <w:szCs w:val="24"/>
      <w:lang w:val="en-US" w:eastAsia="en-US" w:bidi="ar-SA"/>
    </w:rPr>
  </w:style>
  <w:style w:type="character" w:customStyle="1" w:styleId="goohl0">
    <w:name w:val="goohl0"/>
    <w:basedOn w:val="Privzetapisavaodstavka"/>
    <w:rsid w:val="00F940C6"/>
    <w:rPr>
      <w:i/>
      <w:sz w:val="24"/>
      <w:szCs w:val="24"/>
      <w:lang w:val="en-US" w:eastAsia="en-US" w:bidi="ar-SA"/>
    </w:rPr>
  </w:style>
  <w:style w:type="paragraph" w:styleId="Pripombabesedilo">
    <w:name w:val="annotation text"/>
    <w:basedOn w:val="Navaden"/>
    <w:link w:val="PripombabesediloZnak"/>
    <w:unhideWhenUsed/>
    <w:rsid w:val="00BB533A"/>
  </w:style>
  <w:style w:type="character" w:customStyle="1" w:styleId="PripombabesediloZnak">
    <w:name w:val="Pripomba – besedilo Znak"/>
    <w:basedOn w:val="Privzetapisavaodstavka"/>
    <w:link w:val="Pripombabesedilo"/>
    <w:rsid w:val="00BB533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533A"/>
    <w:rPr>
      <w:b/>
      <w:bCs/>
    </w:rPr>
  </w:style>
  <w:style w:type="character" w:customStyle="1" w:styleId="ZadevapripombeZnak">
    <w:name w:val="Zadeva pripombe Znak"/>
    <w:basedOn w:val="PripombabesediloZnak"/>
    <w:link w:val="Zadevapripombe"/>
    <w:uiPriority w:val="99"/>
    <w:semiHidden/>
    <w:rsid w:val="00BB533A"/>
    <w:rPr>
      <w:rFonts w:ascii="Times New Roman" w:eastAsia="Times New Roman" w:hAnsi="Times New Roman" w:cs="Times New Roman"/>
      <w:b/>
      <w:bCs/>
      <w:sz w:val="20"/>
      <w:szCs w:val="20"/>
      <w:lang w:eastAsia="sl-SI"/>
    </w:rPr>
  </w:style>
  <w:style w:type="paragraph" w:styleId="Brezrazmikov">
    <w:name w:val="No Spacing"/>
    <w:uiPriority w:val="1"/>
    <w:qFormat/>
    <w:rsid w:val="009D0119"/>
    <w:pPr>
      <w:spacing w:after="0" w:line="240" w:lineRule="auto"/>
    </w:pPr>
    <w:rPr>
      <w:rFonts w:ascii="Helvetica" w:hAnsi="Helvetica"/>
      <w:sz w:val="18"/>
    </w:rPr>
  </w:style>
  <w:style w:type="table" w:styleId="Svetelseznampoudarek2">
    <w:name w:val="Light List Accent 2"/>
    <w:basedOn w:val="Navadnatabela"/>
    <w:uiPriority w:val="61"/>
    <w:rsid w:val="00DF2E4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1">
    <w:name w:val="Light List Accent 1"/>
    <w:basedOn w:val="Navadnatabela"/>
    <w:uiPriority w:val="61"/>
    <w:rsid w:val="00DF2E4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4">
    <w:name w:val="Light List Accent 4"/>
    <w:basedOn w:val="Navadnatabela"/>
    <w:uiPriority w:val="61"/>
    <w:rsid w:val="00DF2E4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TableGridPHPDOCX">
    <w:name w:val="Table Grid PHPDOCX"/>
    <w:uiPriority w:val="59"/>
    <w:rsid w:val="009358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B70FC5"/>
    <w:rPr>
      <w:color w:val="605E5C"/>
      <w:shd w:val="clear" w:color="auto" w:fill="E1DFDD"/>
    </w:rPr>
  </w:style>
  <w:style w:type="character" w:styleId="Nerazreenaomemba">
    <w:name w:val="Unresolved Mention"/>
    <w:basedOn w:val="Privzetapisavaodstavka"/>
    <w:uiPriority w:val="99"/>
    <w:semiHidden/>
    <w:unhideWhenUsed/>
    <w:rsid w:val="00EA5A1F"/>
    <w:rPr>
      <w:color w:val="605E5C"/>
      <w:shd w:val="clear" w:color="auto" w:fill="E1DFDD"/>
    </w:rPr>
  </w:style>
  <w:style w:type="character" w:styleId="Krepko">
    <w:name w:val="Strong"/>
    <w:basedOn w:val="Privzetapisavaodstavka"/>
    <w:uiPriority w:val="22"/>
    <w:qFormat/>
    <w:rsid w:val="000508B6"/>
    <w:rPr>
      <w:b/>
      <w:bCs/>
    </w:rPr>
  </w:style>
  <w:style w:type="paragraph" w:styleId="Navadensplet">
    <w:name w:val="Normal (Web)"/>
    <w:basedOn w:val="Navaden"/>
    <w:semiHidden/>
    <w:unhideWhenUsed/>
    <w:rsid w:val="000508B6"/>
    <w:pPr>
      <w:spacing w:before="100" w:beforeAutospacing="1" w:after="100" w:afterAutospacing="1"/>
    </w:pPr>
    <w:rPr>
      <w:sz w:val="24"/>
      <w:szCs w:val="24"/>
    </w:rPr>
  </w:style>
  <w:style w:type="paragraph" w:customStyle="1" w:styleId="podpisi">
    <w:name w:val="podpisi"/>
    <w:basedOn w:val="Navaden"/>
    <w:qFormat/>
    <w:rsid w:val="00C9441E"/>
    <w:pPr>
      <w:tabs>
        <w:tab w:val="left" w:pos="3402"/>
      </w:tabs>
      <w:spacing w:line="260" w:lineRule="exact"/>
    </w:pPr>
    <w:rPr>
      <w:rFonts w:ascii="Arial" w:hAnsi="Arial"/>
      <w:szCs w:val="24"/>
      <w:lang w:val="it-IT" w:eastAsia="en-US"/>
    </w:rPr>
  </w:style>
  <w:style w:type="table" w:customStyle="1" w:styleId="Tabelamrea1">
    <w:name w:val="Tabela – mreža1"/>
    <w:basedOn w:val="Navadnatabela"/>
    <w:uiPriority w:val="59"/>
    <w:rsid w:val="007D386B"/>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D412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semiHidden/>
    <w:rsid w:val="002D4120"/>
    <w:rPr>
      <w:rFonts w:eastAsiaTheme="minorEastAsia"/>
      <w:b/>
      <w:bCs/>
      <w:sz w:val="28"/>
      <w:szCs w:val="28"/>
      <w:lang w:val="en-US"/>
    </w:rPr>
  </w:style>
  <w:style w:type="character" w:customStyle="1" w:styleId="Naslov5Znak">
    <w:name w:val="Naslov 5 Znak"/>
    <w:basedOn w:val="Privzetapisavaodstavka"/>
    <w:link w:val="Naslov5"/>
    <w:uiPriority w:val="9"/>
    <w:semiHidden/>
    <w:rsid w:val="002D4120"/>
    <w:rPr>
      <w:rFonts w:eastAsiaTheme="minorEastAsia"/>
      <w:b/>
      <w:bCs/>
      <w:i/>
      <w:iCs/>
      <w:sz w:val="26"/>
      <w:szCs w:val="26"/>
      <w:lang w:val="en-US"/>
    </w:rPr>
  </w:style>
  <w:style w:type="character" w:customStyle="1" w:styleId="Naslov6Znak">
    <w:name w:val="Naslov 6 Znak"/>
    <w:basedOn w:val="Privzetapisavaodstavka"/>
    <w:link w:val="Naslov6"/>
    <w:uiPriority w:val="9"/>
    <w:rsid w:val="002D4120"/>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2D4120"/>
    <w:rPr>
      <w:rFonts w:eastAsiaTheme="minorEastAsia"/>
      <w:sz w:val="24"/>
      <w:szCs w:val="24"/>
      <w:lang w:val="en-US"/>
    </w:rPr>
  </w:style>
  <w:style w:type="character" w:customStyle="1" w:styleId="Naslov8Znak">
    <w:name w:val="Naslov 8 Znak"/>
    <w:basedOn w:val="Privzetapisavaodstavka"/>
    <w:link w:val="Naslov8"/>
    <w:uiPriority w:val="9"/>
    <w:semiHidden/>
    <w:rsid w:val="002D4120"/>
    <w:rPr>
      <w:rFonts w:eastAsiaTheme="minorEastAsia"/>
      <w:i/>
      <w:iCs/>
      <w:sz w:val="24"/>
      <w:szCs w:val="24"/>
      <w:lang w:val="en-US"/>
    </w:rPr>
  </w:style>
  <w:style w:type="character" w:customStyle="1" w:styleId="Naslov9Znak">
    <w:name w:val="Naslov 9 Znak"/>
    <w:basedOn w:val="Privzetapisavaodstavka"/>
    <w:link w:val="Naslov9"/>
    <w:uiPriority w:val="9"/>
    <w:semiHidden/>
    <w:rsid w:val="002D4120"/>
    <w:rPr>
      <w:rFonts w:asciiTheme="majorHAnsi" w:eastAsiaTheme="majorEastAsia" w:hAnsiTheme="majorHAnsi" w:cstheme="majorBidi"/>
      <w:lang w:val="en-US"/>
    </w:rPr>
  </w:style>
  <w:style w:type="paragraph" w:customStyle="1" w:styleId="m-1271001397162226912gmail-msolistparagraph">
    <w:name w:val="m_-1271001397162226912gmail-msolistparagraph"/>
    <w:basedOn w:val="Navaden"/>
    <w:rsid w:val="002D4120"/>
    <w:pPr>
      <w:spacing w:before="100" w:beforeAutospacing="1" w:after="100" w:afterAutospacing="1"/>
    </w:pPr>
    <w:rPr>
      <w:sz w:val="24"/>
      <w:szCs w:val="24"/>
    </w:rPr>
  </w:style>
  <w:style w:type="paragraph" w:customStyle="1" w:styleId="m5647565786864685932msolistparagraph">
    <w:name w:val="m_5647565786864685932msolistparagraph"/>
    <w:basedOn w:val="Navaden"/>
    <w:rsid w:val="002D4120"/>
    <w:pPr>
      <w:spacing w:before="100" w:beforeAutospacing="1" w:after="100" w:afterAutospacing="1"/>
    </w:pPr>
    <w:rPr>
      <w:sz w:val="24"/>
      <w:szCs w:val="24"/>
    </w:rPr>
  </w:style>
  <w:style w:type="character" w:customStyle="1" w:styleId="Nerazreenaomemba2">
    <w:name w:val="Nerazrešena omemba2"/>
    <w:basedOn w:val="Privzetapisavaodstavka"/>
    <w:uiPriority w:val="99"/>
    <w:semiHidden/>
    <w:unhideWhenUsed/>
    <w:rsid w:val="002D4120"/>
    <w:rPr>
      <w:color w:val="605E5C"/>
      <w:shd w:val="clear" w:color="auto" w:fill="E1DFDD"/>
    </w:rPr>
  </w:style>
  <w:style w:type="paragraph" w:customStyle="1" w:styleId="Odstavekseznama1">
    <w:name w:val="Odstavek seznama1"/>
    <w:basedOn w:val="Navaden"/>
    <w:rsid w:val="002D4120"/>
    <w:pPr>
      <w:widowControl w:val="0"/>
      <w:suppressAutoHyphens/>
      <w:ind w:left="720"/>
    </w:pPr>
    <w:rPr>
      <w:rFonts w:eastAsia="SimSun" w:cs="Mangal"/>
      <w:kern w:val="1"/>
      <w:sz w:val="24"/>
      <w:szCs w:val="24"/>
      <w:lang w:eastAsia="hi-IN" w:bidi="hi-IN"/>
    </w:rPr>
  </w:style>
  <w:style w:type="paragraph" w:styleId="Blokbesedila">
    <w:name w:val="Block Text"/>
    <w:basedOn w:val="Navaden"/>
    <w:rsid w:val="002D4120"/>
    <w:pPr>
      <w:tabs>
        <w:tab w:val="left" w:pos="8647"/>
      </w:tabs>
      <w:ind w:left="2694" w:right="2266"/>
    </w:pPr>
    <w:rPr>
      <w:rFonts w:ascii="Arial" w:hAnsi="Arial"/>
      <w:sz w:val="24"/>
    </w:rPr>
  </w:style>
  <w:style w:type="table" w:customStyle="1" w:styleId="Tabelamrea2">
    <w:name w:val="Tabela – mreža2"/>
    <w:basedOn w:val="Navadnatabela"/>
    <w:next w:val="Tabelamrea"/>
    <w:uiPriority w:val="59"/>
    <w:rsid w:val="002D41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2D4120"/>
    <w:pPr>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2D4120"/>
    <w:pPr>
      <w:spacing w:after="100" w:line="259" w:lineRule="auto"/>
    </w:pPr>
    <w:rPr>
      <w:rFonts w:asciiTheme="minorHAnsi" w:eastAsiaTheme="minorEastAsia" w:hAnsiTheme="minorHAnsi"/>
      <w:sz w:val="22"/>
      <w:szCs w:val="22"/>
    </w:rPr>
  </w:style>
  <w:style w:type="character" w:customStyle="1" w:styleId="Nerazreenaomemba3">
    <w:name w:val="Nerazrešena omemba3"/>
    <w:basedOn w:val="Privzetapisavaodstavka"/>
    <w:uiPriority w:val="99"/>
    <w:semiHidden/>
    <w:unhideWhenUsed/>
    <w:rsid w:val="002D4120"/>
    <w:rPr>
      <w:color w:val="605E5C"/>
      <w:shd w:val="clear" w:color="auto" w:fill="E1DFDD"/>
    </w:rPr>
  </w:style>
  <w:style w:type="table" w:styleId="Tabelasvetlamrea1poudarek1">
    <w:name w:val="Grid Table 1 Light Accent 1"/>
    <w:basedOn w:val="Navadnatabela"/>
    <w:uiPriority w:val="46"/>
    <w:rsid w:val="002D4120"/>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2D4120"/>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2D4120"/>
    <w:pPr>
      <w:overflowPunct w:val="0"/>
      <w:autoSpaceDE w:val="0"/>
      <w:autoSpaceDN w:val="0"/>
      <w:adjustRightInd w:val="0"/>
      <w:ind w:left="284"/>
      <w:jc w:val="both"/>
      <w:textAlignment w:val="baseline"/>
    </w:pPr>
    <w:rPr>
      <w:b/>
      <w:sz w:val="24"/>
    </w:rPr>
  </w:style>
  <w:style w:type="character" w:customStyle="1" w:styleId="Telobesedila-zamikZnak">
    <w:name w:val="Telo besedila - zamik Znak"/>
    <w:basedOn w:val="Privzetapisavaodstavka"/>
    <w:link w:val="Telobesedila-zamik"/>
    <w:semiHidden/>
    <w:rsid w:val="002D4120"/>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2D4120"/>
  </w:style>
  <w:style w:type="paragraph" w:styleId="Golobesedilo">
    <w:name w:val="Plain Text"/>
    <w:basedOn w:val="Navaden"/>
    <w:link w:val="GolobesediloZnak1"/>
    <w:semiHidden/>
    <w:rsid w:val="002D4120"/>
    <w:pPr>
      <w:jc w:val="both"/>
    </w:pPr>
    <w:rPr>
      <w:color w:val="000000"/>
      <w:sz w:val="24"/>
    </w:rPr>
  </w:style>
  <w:style w:type="character" w:customStyle="1" w:styleId="GolobesediloZnak">
    <w:name w:val="Golo besedilo Znak"/>
    <w:basedOn w:val="Privzetapisavaodstavka"/>
    <w:semiHidden/>
    <w:rsid w:val="002D4120"/>
    <w:rPr>
      <w:rFonts w:ascii="Consolas" w:eastAsia="Times New Roman" w:hAnsi="Consolas" w:cs="Times New Roman"/>
      <w:sz w:val="21"/>
      <w:szCs w:val="21"/>
      <w:lang w:eastAsia="sl-SI"/>
    </w:rPr>
  </w:style>
  <w:style w:type="character" w:customStyle="1" w:styleId="GolobesediloZnak1">
    <w:name w:val="Golo besedilo Znak1"/>
    <w:basedOn w:val="Privzetapisavaodstavka"/>
    <w:link w:val="Golobesedilo"/>
    <w:semiHidden/>
    <w:rsid w:val="002D4120"/>
    <w:rPr>
      <w:rFonts w:ascii="Times New Roman" w:eastAsia="Times New Roman" w:hAnsi="Times New Roman" w:cs="Times New Roman"/>
      <w:color w:val="000000"/>
      <w:sz w:val="24"/>
      <w:szCs w:val="20"/>
      <w:lang w:eastAsia="sl-SI"/>
    </w:rPr>
  </w:style>
  <w:style w:type="paragraph" w:customStyle="1" w:styleId="Default">
    <w:name w:val="Default"/>
    <w:rsid w:val="002D4120"/>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2D4120"/>
    <w:rPr>
      <w:rFonts w:ascii="Tahoma" w:eastAsia="Times New Roman" w:hAnsi="Tahoma" w:cs="Courier New"/>
      <w:sz w:val="16"/>
      <w:szCs w:val="16"/>
      <w:lang w:eastAsia="sl-SI"/>
    </w:rPr>
  </w:style>
  <w:style w:type="paragraph" w:customStyle="1" w:styleId="Telobesedila31">
    <w:name w:val="Telo besedila 31"/>
    <w:basedOn w:val="Navaden"/>
    <w:rsid w:val="002D41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row-header-quote-text">
    <w:name w:val="row-header-quote-text"/>
    <w:rsid w:val="002D4120"/>
  </w:style>
  <w:style w:type="paragraph" w:styleId="Sprotnaopomba-besedilo">
    <w:name w:val="footnote text"/>
    <w:basedOn w:val="Navaden"/>
    <w:link w:val="Sprotnaopomba-besediloZnak"/>
    <w:uiPriority w:val="99"/>
    <w:rsid w:val="002D4120"/>
    <w:pPr>
      <w:spacing w:after="240"/>
    </w:pPr>
    <w:rPr>
      <w:rFonts w:ascii="Verdana" w:hAnsi="Verdana"/>
      <w:bCs/>
      <w:lang w:val="en-GB" w:eastAsia="en-US"/>
    </w:rPr>
  </w:style>
  <w:style w:type="character" w:customStyle="1" w:styleId="Sprotnaopomba-besediloZnak">
    <w:name w:val="Sprotna opomba - besedilo Znak"/>
    <w:basedOn w:val="Privzetapisavaodstavka"/>
    <w:link w:val="Sprotnaopomba-besedilo"/>
    <w:uiPriority w:val="99"/>
    <w:rsid w:val="002D4120"/>
    <w:rPr>
      <w:rFonts w:ascii="Verdana" w:eastAsia="Times New Roman" w:hAnsi="Verdana" w:cs="Times New Roman"/>
      <w:bCs/>
      <w:sz w:val="20"/>
      <w:szCs w:val="20"/>
      <w:lang w:val="en-GB"/>
    </w:rPr>
  </w:style>
  <w:style w:type="character" w:styleId="Sprotnaopomba-sklic">
    <w:name w:val="footnote reference"/>
    <w:uiPriority w:val="99"/>
    <w:unhideWhenUsed/>
    <w:rsid w:val="002D4120"/>
    <w:rPr>
      <w:vertAlign w:val="superscript"/>
    </w:rPr>
  </w:style>
  <w:style w:type="paragraph" w:customStyle="1" w:styleId="Headline2">
    <w:name w:val="Headline 2"/>
    <w:basedOn w:val="Navaden"/>
    <w:next w:val="Navaden"/>
    <w:qFormat/>
    <w:rsid w:val="002D4120"/>
    <w:pPr>
      <w:spacing w:before="300" w:after="200" w:line="264" w:lineRule="auto"/>
    </w:pPr>
    <w:rPr>
      <w:rFonts w:asciiTheme="minorHAnsi" w:eastAsiaTheme="minorEastAsia" w:hAnsiTheme="minorHAnsi" w:cstheme="minorBidi"/>
      <w:b/>
      <w:color w:val="2E4380"/>
      <w:sz w:val="22"/>
      <w:szCs w:val="22"/>
      <w:lang w:eastAsia="en-US"/>
    </w:rPr>
  </w:style>
  <w:style w:type="paragraph" w:styleId="Revizija">
    <w:name w:val="Revision"/>
    <w:hidden/>
    <w:uiPriority w:val="99"/>
    <w:semiHidden/>
    <w:rsid w:val="002D4120"/>
    <w:pPr>
      <w:spacing w:after="0" w:line="240" w:lineRule="auto"/>
    </w:pPr>
  </w:style>
  <w:style w:type="table" w:customStyle="1" w:styleId="NormalTablePHPDOCX2">
    <w:name w:val="Normal Table PHPDOCX2"/>
    <w:uiPriority w:val="99"/>
    <w:semiHidden/>
    <w:qFormat/>
    <w:rsid w:val="00B93AF8"/>
    <w:pPr>
      <w:spacing w:after="0" w:line="240" w:lineRule="auto"/>
    </w:pPr>
    <w:tblPr>
      <w:tblCellMar>
        <w:top w:w="0" w:type="dxa"/>
        <w:left w:w="108" w:type="dxa"/>
        <w:bottom w:w="0" w:type="dxa"/>
        <w:right w:w="108" w:type="dxa"/>
      </w:tblCellMar>
    </w:tblPr>
  </w:style>
  <w:style w:type="table" w:customStyle="1" w:styleId="TableGridPHPDOCX1">
    <w:name w:val="Table Grid PHPDOCX1"/>
    <w:uiPriority w:val="59"/>
    <w:rsid w:val="00B93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avaden"/>
    <w:rsid w:val="009324F9"/>
    <w:pPr>
      <w:spacing w:before="100" w:beforeAutospacing="1" w:after="100" w:afterAutospacing="1"/>
    </w:pPr>
    <w:rPr>
      <w:sz w:val="24"/>
      <w:szCs w:val="24"/>
    </w:rPr>
  </w:style>
  <w:style w:type="paragraph" w:styleId="Kazalovsebine3">
    <w:name w:val="toc 3"/>
    <w:basedOn w:val="Naslov3"/>
    <w:next w:val="Navaden"/>
    <w:autoRedefine/>
    <w:uiPriority w:val="39"/>
    <w:semiHidden/>
    <w:unhideWhenUsed/>
    <w:rsid w:val="009324F9"/>
    <w:pPr>
      <w:keepNext w:val="0"/>
      <w:keepLines w:val="0"/>
      <w:spacing w:before="0" w:line="260" w:lineRule="atLeast"/>
      <w:ind w:left="400"/>
      <w:outlineLvl w:val="9"/>
    </w:pPr>
    <w:rPr>
      <w:rFonts w:ascii="Calibri" w:eastAsia="Calibri" w:hAnsi="Calibri" w:cs="Calibri"/>
      <w:i/>
      <w:iCs/>
      <w:color w:val="auto"/>
      <w:sz w:val="20"/>
      <w:szCs w:val="20"/>
      <w:lang w:eastAsia="en-US"/>
    </w:rPr>
  </w:style>
  <w:style w:type="paragraph" w:styleId="Kazalovsebine4">
    <w:name w:val="toc 4"/>
    <w:basedOn w:val="Naslov4"/>
    <w:next w:val="Navaden"/>
    <w:autoRedefine/>
    <w:uiPriority w:val="39"/>
    <w:semiHidden/>
    <w:unhideWhenUsed/>
    <w:rsid w:val="009324F9"/>
    <w:pPr>
      <w:keepNext w:val="0"/>
      <w:tabs>
        <w:tab w:val="clear" w:pos="2880"/>
      </w:tabs>
      <w:spacing w:before="0" w:after="0" w:line="260" w:lineRule="atLeast"/>
      <w:ind w:left="600" w:firstLine="0"/>
      <w:outlineLvl w:val="9"/>
    </w:pPr>
    <w:rPr>
      <w:rFonts w:ascii="Calibri" w:eastAsia="Calibri" w:hAnsi="Calibri" w:cs="Calibri"/>
      <w:bCs w:val="0"/>
      <w:sz w:val="18"/>
      <w:szCs w:val="18"/>
      <w:lang w:val="sl-SI"/>
    </w:rPr>
  </w:style>
  <w:style w:type="paragraph" w:styleId="Kazalovsebine5">
    <w:name w:val="toc 5"/>
    <w:basedOn w:val="Naslov5"/>
    <w:next w:val="Navaden"/>
    <w:autoRedefine/>
    <w:uiPriority w:val="39"/>
    <w:semiHidden/>
    <w:unhideWhenUsed/>
    <w:rsid w:val="009324F9"/>
    <w:pPr>
      <w:tabs>
        <w:tab w:val="clear" w:pos="3600"/>
      </w:tabs>
      <w:spacing w:before="0" w:after="0" w:line="260" w:lineRule="atLeast"/>
      <w:ind w:left="800" w:firstLine="0"/>
      <w:outlineLvl w:val="9"/>
    </w:pPr>
    <w:rPr>
      <w:rFonts w:ascii="Calibri" w:eastAsia="Calibri" w:hAnsi="Calibri" w:cs="Calibri"/>
      <w:bCs w:val="0"/>
      <w:i w:val="0"/>
      <w:iCs w:val="0"/>
      <w:sz w:val="18"/>
      <w:szCs w:val="18"/>
      <w:lang w:val="sl-SI"/>
    </w:rPr>
  </w:style>
  <w:style w:type="paragraph" w:styleId="Kazalovsebine6">
    <w:name w:val="toc 6"/>
    <w:basedOn w:val="Naslov6"/>
    <w:next w:val="Navaden"/>
    <w:autoRedefine/>
    <w:uiPriority w:val="39"/>
    <w:semiHidden/>
    <w:unhideWhenUsed/>
    <w:rsid w:val="009324F9"/>
    <w:pPr>
      <w:tabs>
        <w:tab w:val="clear" w:pos="4320"/>
      </w:tabs>
      <w:spacing w:before="0" w:after="0" w:line="260" w:lineRule="atLeast"/>
      <w:ind w:left="1000" w:firstLine="0"/>
      <w:outlineLvl w:val="9"/>
    </w:pPr>
    <w:rPr>
      <w:rFonts w:ascii="Calibri" w:eastAsia="Calibri" w:hAnsi="Calibri" w:cs="Calibri"/>
      <w:bCs w:val="0"/>
      <w:sz w:val="18"/>
      <w:szCs w:val="18"/>
      <w:lang w:val="sl-SI"/>
    </w:rPr>
  </w:style>
  <w:style w:type="paragraph" w:styleId="Kazalovsebine7">
    <w:name w:val="toc 7"/>
    <w:basedOn w:val="Naslov7"/>
    <w:next w:val="Navaden"/>
    <w:autoRedefine/>
    <w:uiPriority w:val="39"/>
    <w:semiHidden/>
    <w:unhideWhenUsed/>
    <w:rsid w:val="009324F9"/>
    <w:pPr>
      <w:tabs>
        <w:tab w:val="clear" w:pos="5040"/>
      </w:tabs>
      <w:spacing w:before="0" w:after="0" w:line="260" w:lineRule="atLeast"/>
      <w:ind w:left="1200" w:firstLine="0"/>
      <w:outlineLvl w:val="9"/>
    </w:pPr>
    <w:rPr>
      <w:rFonts w:ascii="Calibri" w:eastAsia="Calibri" w:hAnsi="Calibri" w:cs="Calibri"/>
      <w:b/>
      <w:sz w:val="18"/>
      <w:szCs w:val="18"/>
      <w:lang w:val="sl-SI"/>
    </w:rPr>
  </w:style>
  <w:style w:type="paragraph" w:styleId="Kazalovsebine8">
    <w:name w:val="toc 8"/>
    <w:basedOn w:val="Naslov8"/>
    <w:next w:val="Navaden"/>
    <w:autoRedefine/>
    <w:uiPriority w:val="39"/>
    <w:semiHidden/>
    <w:unhideWhenUsed/>
    <w:rsid w:val="009324F9"/>
    <w:pPr>
      <w:tabs>
        <w:tab w:val="clear" w:pos="5760"/>
      </w:tabs>
      <w:spacing w:before="0" w:after="0" w:line="260" w:lineRule="atLeast"/>
      <w:ind w:left="1400" w:firstLine="0"/>
      <w:outlineLvl w:val="9"/>
    </w:pPr>
    <w:rPr>
      <w:rFonts w:ascii="Calibri" w:eastAsia="Calibri" w:hAnsi="Calibri" w:cs="Calibri"/>
      <w:b/>
      <w:i w:val="0"/>
      <w:iCs w:val="0"/>
      <w:sz w:val="18"/>
      <w:szCs w:val="18"/>
      <w:lang w:val="sl-SI"/>
    </w:rPr>
  </w:style>
  <w:style w:type="paragraph" w:styleId="Kazalovsebine9">
    <w:name w:val="toc 9"/>
    <w:basedOn w:val="Naslov9"/>
    <w:next w:val="Navaden"/>
    <w:autoRedefine/>
    <w:uiPriority w:val="39"/>
    <w:semiHidden/>
    <w:unhideWhenUsed/>
    <w:rsid w:val="009324F9"/>
    <w:pPr>
      <w:tabs>
        <w:tab w:val="clear" w:pos="6480"/>
      </w:tabs>
      <w:spacing w:before="0" w:after="0" w:line="260" w:lineRule="atLeast"/>
      <w:ind w:left="1600" w:firstLine="0"/>
      <w:outlineLvl w:val="9"/>
    </w:pPr>
    <w:rPr>
      <w:rFonts w:ascii="Calibri" w:eastAsia="Calibri" w:hAnsi="Calibri" w:cs="Calibri"/>
      <w:b/>
      <w:sz w:val="18"/>
      <w:szCs w:val="18"/>
      <w:lang w:val="sl-SI"/>
    </w:rPr>
  </w:style>
  <w:style w:type="paragraph" w:styleId="Konnaopomba-besedilo">
    <w:name w:val="endnote text"/>
    <w:basedOn w:val="Navaden"/>
    <w:link w:val="Konnaopomba-besediloZnak"/>
    <w:uiPriority w:val="99"/>
    <w:semiHidden/>
    <w:unhideWhenUsed/>
    <w:rsid w:val="009324F9"/>
    <w:pPr>
      <w:jc w:val="both"/>
    </w:pPr>
    <w:rPr>
      <w:rFonts w:ascii="Arial" w:eastAsia="Calibri" w:hAnsi="Arial"/>
      <w:lang w:eastAsia="en-US"/>
    </w:rPr>
  </w:style>
  <w:style w:type="character" w:customStyle="1" w:styleId="Konnaopomba-besediloZnak">
    <w:name w:val="Končna opomba - besedilo Znak"/>
    <w:basedOn w:val="Privzetapisavaodstavka"/>
    <w:link w:val="Konnaopomba-besedilo"/>
    <w:uiPriority w:val="99"/>
    <w:semiHidden/>
    <w:rsid w:val="009324F9"/>
    <w:rPr>
      <w:rFonts w:ascii="Arial" w:eastAsia="Calibri" w:hAnsi="Arial" w:cs="Times New Roman"/>
      <w:sz w:val="20"/>
      <w:szCs w:val="20"/>
    </w:rPr>
  </w:style>
  <w:style w:type="paragraph" w:styleId="Oznaenseznam">
    <w:name w:val="List Bullet"/>
    <w:basedOn w:val="Navaden"/>
    <w:uiPriority w:val="99"/>
    <w:semiHidden/>
    <w:unhideWhenUsed/>
    <w:qFormat/>
    <w:rsid w:val="009324F9"/>
    <w:pPr>
      <w:numPr>
        <w:numId w:val="5"/>
      </w:numPr>
      <w:spacing w:line="260" w:lineRule="atLeast"/>
      <w:contextualSpacing/>
      <w:jc w:val="both"/>
    </w:pPr>
    <w:rPr>
      <w:rFonts w:ascii="Arial" w:eastAsia="Calibri" w:hAnsi="Arial"/>
      <w:szCs w:val="22"/>
      <w:lang w:eastAsia="en-US"/>
    </w:rPr>
  </w:style>
  <w:style w:type="paragraph" w:styleId="Oznaenseznam2">
    <w:name w:val="List Bullet 2"/>
    <w:basedOn w:val="Navaden"/>
    <w:uiPriority w:val="99"/>
    <w:semiHidden/>
    <w:unhideWhenUsed/>
    <w:rsid w:val="009324F9"/>
    <w:pPr>
      <w:numPr>
        <w:ilvl w:val="1"/>
        <w:numId w:val="5"/>
      </w:numPr>
      <w:spacing w:line="260" w:lineRule="atLeast"/>
      <w:contextualSpacing/>
      <w:jc w:val="both"/>
    </w:pPr>
    <w:rPr>
      <w:rFonts w:ascii="Arial" w:eastAsia="Calibri" w:hAnsi="Arial"/>
      <w:szCs w:val="22"/>
      <w:lang w:eastAsia="en-US"/>
    </w:rPr>
  </w:style>
  <w:style w:type="paragraph" w:styleId="Oznaenseznam3">
    <w:name w:val="List Bullet 3"/>
    <w:basedOn w:val="Navaden"/>
    <w:uiPriority w:val="99"/>
    <w:semiHidden/>
    <w:unhideWhenUsed/>
    <w:rsid w:val="009324F9"/>
    <w:pPr>
      <w:numPr>
        <w:ilvl w:val="2"/>
        <w:numId w:val="5"/>
      </w:numPr>
      <w:spacing w:line="260" w:lineRule="atLeast"/>
      <w:contextualSpacing/>
      <w:jc w:val="both"/>
    </w:pPr>
    <w:rPr>
      <w:rFonts w:ascii="Arial" w:eastAsia="Calibri" w:hAnsi="Arial"/>
      <w:szCs w:val="22"/>
      <w:lang w:eastAsia="en-US"/>
    </w:rPr>
  </w:style>
  <w:style w:type="paragraph" w:styleId="Oznaenseznam4">
    <w:name w:val="List Bullet 4"/>
    <w:basedOn w:val="Navaden"/>
    <w:uiPriority w:val="99"/>
    <w:semiHidden/>
    <w:unhideWhenUsed/>
    <w:rsid w:val="009324F9"/>
    <w:pPr>
      <w:numPr>
        <w:ilvl w:val="3"/>
        <w:numId w:val="5"/>
      </w:numPr>
      <w:spacing w:line="260" w:lineRule="atLeast"/>
      <w:contextualSpacing/>
      <w:jc w:val="both"/>
    </w:pPr>
    <w:rPr>
      <w:rFonts w:ascii="Arial" w:eastAsia="Calibri" w:hAnsi="Arial"/>
      <w:szCs w:val="22"/>
      <w:lang w:eastAsia="en-US"/>
    </w:rPr>
  </w:style>
  <w:style w:type="paragraph" w:styleId="Oznaenseznam5">
    <w:name w:val="List Bullet 5"/>
    <w:basedOn w:val="Navaden"/>
    <w:uiPriority w:val="99"/>
    <w:semiHidden/>
    <w:unhideWhenUsed/>
    <w:rsid w:val="009324F9"/>
    <w:pPr>
      <w:numPr>
        <w:ilvl w:val="4"/>
        <w:numId w:val="5"/>
      </w:numPr>
      <w:spacing w:line="260" w:lineRule="atLeast"/>
      <w:contextualSpacing/>
      <w:jc w:val="both"/>
    </w:pPr>
    <w:rPr>
      <w:rFonts w:ascii="Arial" w:eastAsia="Calibri" w:hAnsi="Arial"/>
      <w:szCs w:val="22"/>
      <w:lang w:eastAsia="en-US"/>
    </w:rPr>
  </w:style>
  <w:style w:type="paragraph" w:styleId="Otevilenseznam4">
    <w:name w:val="List Number 4"/>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Otevilenseznam5">
    <w:name w:val="List Number 5"/>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NaslovTOC">
    <w:name w:val="TOC Heading"/>
    <w:basedOn w:val="Naslov1"/>
    <w:next w:val="Navaden"/>
    <w:uiPriority w:val="39"/>
    <w:semiHidden/>
    <w:unhideWhenUsed/>
    <w:qFormat/>
    <w:rsid w:val="009324F9"/>
    <w:pPr>
      <w:keepLines/>
      <w:tabs>
        <w:tab w:val="clear" w:pos="567"/>
      </w:tabs>
      <w:overflowPunct/>
      <w:autoSpaceDE/>
      <w:autoSpaceDN/>
      <w:adjustRightInd/>
      <w:spacing w:before="480" w:line="276" w:lineRule="auto"/>
      <w:ind w:left="0" w:firstLine="0"/>
      <w:jc w:val="left"/>
      <w:textAlignment w:val="auto"/>
      <w:outlineLvl w:val="9"/>
    </w:pPr>
    <w:rPr>
      <w:rFonts w:ascii="Cambria" w:hAnsi="Cambria"/>
      <w:bCs/>
      <w:color w:val="365F91"/>
      <w:sz w:val="28"/>
      <w:szCs w:val="28"/>
    </w:rPr>
  </w:style>
  <w:style w:type="paragraph" w:customStyle="1" w:styleId="Llistbullet">
    <w:name w:val="Llist bullet"/>
    <w:basedOn w:val="Navaden"/>
    <w:rsid w:val="009324F9"/>
    <w:pPr>
      <w:spacing w:line="260" w:lineRule="atLeast"/>
      <w:jc w:val="both"/>
    </w:pPr>
    <w:rPr>
      <w:rFonts w:ascii="Arial" w:eastAsia="Calibri" w:hAnsi="Arial"/>
      <w:szCs w:val="22"/>
      <w:lang w:eastAsia="en-US"/>
    </w:rPr>
  </w:style>
  <w:style w:type="paragraph" w:customStyle="1" w:styleId="HeaderEven">
    <w:name w:val="Header Even"/>
    <w:qFormat/>
    <w:rsid w:val="009324F9"/>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9324F9"/>
    <w:pPr>
      <w:pBdr>
        <w:bottom w:val="single" w:sz="4" w:space="1" w:color="4F81BD"/>
      </w:pBdr>
      <w:jc w:val="right"/>
    </w:pPr>
    <w:rPr>
      <w:rFonts w:ascii="Calibri" w:eastAsia="Calibri" w:hAnsi="Calibri" w:cs="Times New Roman"/>
      <w:b/>
      <w:color w:val="1F497D"/>
      <w:sz w:val="20"/>
      <w:szCs w:val="20"/>
      <w:lang w:val="en-US" w:eastAsia="ja-JP"/>
    </w:rPr>
  </w:style>
  <w:style w:type="paragraph" w:customStyle="1" w:styleId="Natevanjestevilkami1">
    <w:name w:val="Naštevanje s številkami 1"/>
    <w:qFormat/>
    <w:rsid w:val="009324F9"/>
    <w:pPr>
      <w:numPr>
        <w:numId w:val="11"/>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9324F9"/>
    <w:pPr>
      <w:numPr>
        <w:ilvl w:val="1"/>
      </w:numPr>
      <w:spacing w:before="0"/>
    </w:pPr>
    <w:rPr>
      <w:b w:val="0"/>
      <w:smallCaps w:val="0"/>
    </w:rPr>
  </w:style>
  <w:style w:type="paragraph" w:customStyle="1" w:styleId="Natevanjestevilkami3">
    <w:name w:val="Naštevanje s številkami 3"/>
    <w:basedOn w:val="Natevanjestevilkami2"/>
    <w:qFormat/>
    <w:rsid w:val="009324F9"/>
    <w:pPr>
      <w:numPr>
        <w:ilvl w:val="2"/>
      </w:numPr>
      <w:ind w:left="2211"/>
    </w:pPr>
  </w:style>
  <w:style w:type="paragraph" w:customStyle="1" w:styleId="Natevanjestevilkami4">
    <w:name w:val="Naštevanje s številkami 4"/>
    <w:basedOn w:val="Natevanjestevilkami3"/>
    <w:qFormat/>
    <w:rsid w:val="009324F9"/>
    <w:pPr>
      <w:numPr>
        <w:ilvl w:val="3"/>
      </w:numPr>
    </w:pPr>
  </w:style>
  <w:style w:type="paragraph" w:customStyle="1" w:styleId="Natevanjestevilkami5">
    <w:name w:val="Naštevanje s številkami 5"/>
    <w:basedOn w:val="Natevanjestevilkami4"/>
    <w:qFormat/>
    <w:rsid w:val="009324F9"/>
    <w:pPr>
      <w:numPr>
        <w:ilvl w:val="4"/>
      </w:numPr>
    </w:pPr>
  </w:style>
  <w:style w:type="paragraph" w:customStyle="1" w:styleId="Natevanjestevilkami6">
    <w:name w:val="Naštevanje s številkami 6"/>
    <w:basedOn w:val="Natevanjestevilkami5"/>
    <w:qFormat/>
    <w:rsid w:val="009324F9"/>
    <w:pPr>
      <w:numPr>
        <w:ilvl w:val="5"/>
      </w:numPr>
    </w:pPr>
  </w:style>
  <w:style w:type="paragraph" w:customStyle="1" w:styleId="Natevanjestevilkami7">
    <w:name w:val="Naštevanje s številkami 7"/>
    <w:basedOn w:val="Natevanjestevilkami6"/>
    <w:qFormat/>
    <w:rsid w:val="009324F9"/>
    <w:pPr>
      <w:numPr>
        <w:ilvl w:val="6"/>
      </w:numPr>
    </w:pPr>
  </w:style>
  <w:style w:type="paragraph" w:customStyle="1" w:styleId="Natevanjestevilkami8">
    <w:name w:val="Naštevanje s številkami 8"/>
    <w:basedOn w:val="Natevanjestevilkami7"/>
    <w:qFormat/>
    <w:rsid w:val="009324F9"/>
    <w:pPr>
      <w:numPr>
        <w:ilvl w:val="7"/>
      </w:numPr>
    </w:pPr>
  </w:style>
  <w:style w:type="paragraph" w:customStyle="1" w:styleId="Natevanjestevilkami9">
    <w:name w:val="Naštevanje s številkami 9"/>
    <w:basedOn w:val="Natevanjestevilkami8"/>
    <w:qFormat/>
    <w:rsid w:val="009324F9"/>
    <w:pPr>
      <w:numPr>
        <w:ilvl w:val="8"/>
      </w:numPr>
    </w:pPr>
  </w:style>
  <w:style w:type="character" w:styleId="Konnaopomba-sklic">
    <w:name w:val="endnote reference"/>
    <w:uiPriority w:val="99"/>
    <w:semiHidden/>
    <w:unhideWhenUsed/>
    <w:rsid w:val="009324F9"/>
    <w:rPr>
      <w:vertAlign w:val="superscript"/>
    </w:rPr>
  </w:style>
  <w:style w:type="character" w:styleId="Besedilooznabemesta">
    <w:name w:val="Placeholder Text"/>
    <w:uiPriority w:val="99"/>
    <w:semiHidden/>
    <w:rsid w:val="009324F9"/>
    <w:rPr>
      <w:color w:val="808080"/>
    </w:rPr>
  </w:style>
  <w:style w:type="character" w:customStyle="1" w:styleId="naslov21">
    <w:name w:val="naslov21"/>
    <w:rsid w:val="009324F9"/>
    <w:rPr>
      <w:rFonts w:ascii="Tahoma" w:hAnsi="Tahoma" w:cs="Tahoma" w:hint="default"/>
      <w:b/>
      <w:bCs/>
      <w:color w:val="0A647E"/>
      <w:sz w:val="17"/>
      <w:szCs w:val="17"/>
    </w:rPr>
  </w:style>
  <w:style w:type="character" w:customStyle="1" w:styleId="text1">
    <w:name w:val="text1"/>
    <w:rsid w:val="009324F9"/>
    <w:rPr>
      <w:rFonts w:ascii="Verdana" w:hAnsi="Verdana" w:hint="default"/>
      <w:sz w:val="17"/>
      <w:szCs w:val="17"/>
    </w:rPr>
  </w:style>
  <w:style w:type="numbering" w:customStyle="1" w:styleId="Bulletsliststyle">
    <w:name w:val="Bulletslist style"/>
    <w:uiPriority w:val="99"/>
    <w:rsid w:val="009324F9"/>
    <w:pPr>
      <w:numPr>
        <w:numId w:val="5"/>
      </w:numPr>
    </w:pPr>
  </w:style>
  <w:style w:type="numbering" w:customStyle="1" w:styleId="Natevanjestevilkami">
    <w:name w:val="Naštevanje s številkami"/>
    <w:uiPriority w:val="99"/>
    <w:rsid w:val="009324F9"/>
    <w:pPr>
      <w:numPr>
        <w:numId w:val="11"/>
      </w:numPr>
    </w:pPr>
  </w:style>
  <w:style w:type="numbering" w:customStyle="1" w:styleId="Headings">
    <w:name w:val="Headings"/>
    <w:uiPriority w:val="99"/>
    <w:rsid w:val="009324F9"/>
    <w:pPr>
      <w:numPr>
        <w:numId w:val="12"/>
      </w:numPr>
    </w:pPr>
  </w:style>
  <w:style w:type="paragraph" w:customStyle="1" w:styleId="Naslov10">
    <w:name w:val="Naslov1"/>
    <w:basedOn w:val="Navaden"/>
    <w:next w:val="Navaden"/>
    <w:rsid w:val="00FB089E"/>
    <w:pPr>
      <w:suppressAutoHyphens/>
      <w:spacing w:before="120" w:after="420"/>
      <w:contextualSpacing/>
      <w:jc w:val="center"/>
    </w:pPr>
    <w:rPr>
      <w:rFonts w:ascii="Arial" w:hAnsi="Arial" w:cs="Arial"/>
      <w:b/>
      <w:caps/>
      <w:spacing w:val="5"/>
      <w:kern w:val="2"/>
      <w:szCs w:val="52"/>
      <w:lang w:eastAsia="zh-CN"/>
    </w:rPr>
  </w:style>
  <w:style w:type="paragraph" w:customStyle="1" w:styleId="NavadenTimesNewRoman">
    <w:name w:val="Navaden Times New Roman"/>
    <w:basedOn w:val="Navaden"/>
    <w:rsid w:val="00FB089E"/>
    <w:pPr>
      <w:widowControl w:val="0"/>
    </w:pPr>
    <w:rPr>
      <w:rFonts w:ascii="Arial" w:hAnsi="Arial"/>
      <w:sz w:val="22"/>
    </w:rPr>
  </w:style>
  <w:style w:type="character" w:customStyle="1" w:styleId="Znakisprotnihopomb">
    <w:name w:val="Znaki sprotnih opomb"/>
    <w:rsid w:val="00FB089E"/>
    <w:rPr>
      <w:rFonts w:ascii="Arial" w:hAnsi="Arial" w:cs="Arial" w:hint="default"/>
      <w:i/>
      <w:iCs w:val="0"/>
      <w:sz w:val="18"/>
      <w:vertAlign w:val="superscript"/>
    </w:rPr>
  </w:style>
  <w:style w:type="character" w:customStyle="1" w:styleId="Sprotnaopomba-besediloZnak1">
    <w:name w:val="Sprotna opomba - besedilo Znak1"/>
    <w:basedOn w:val="Privzetapisavaodstavka"/>
    <w:uiPriority w:val="99"/>
    <w:semiHidden/>
    <w:locked/>
    <w:rsid w:val="00FB089E"/>
    <w:rPr>
      <w:rFonts w:ascii="Arial" w:eastAsia="Times New Roman" w:hAnsi="Arial" w:cs="Arial"/>
      <w:i/>
      <w:sz w:val="18"/>
      <w:szCs w:val="20"/>
      <w:lang w:eastAsia="zh-CN"/>
    </w:rPr>
  </w:style>
  <w:style w:type="paragraph" w:styleId="HTML-oblikovano">
    <w:name w:val="HTML Preformatted"/>
    <w:basedOn w:val="Navaden"/>
    <w:link w:val="HTML-oblikovanoZnak1"/>
    <w:unhideWhenUsed/>
    <w:rsid w:val="008336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8336E3"/>
    <w:rPr>
      <w:rFonts w:ascii="Consolas" w:eastAsia="Times New Roman" w:hAnsi="Consolas" w:cs="Times New Roman"/>
      <w:sz w:val="20"/>
      <w:szCs w:val="20"/>
      <w:lang w:eastAsia="sl-SI"/>
    </w:rPr>
  </w:style>
  <w:style w:type="character" w:customStyle="1" w:styleId="HTML-oblikovanoZnak1">
    <w:name w:val="HTML-oblikovano Znak1"/>
    <w:basedOn w:val="Privzetapisavaodstavka"/>
    <w:link w:val="HTML-oblikovano"/>
    <w:locked/>
    <w:rsid w:val="008336E3"/>
    <w:rPr>
      <w:rFonts w:ascii="Courier New" w:eastAsia="Times New Roman" w:hAnsi="Courier New" w:cs="Courier New"/>
      <w:color w:val="000000"/>
      <w:sz w:val="18"/>
      <w:szCs w:val="18"/>
      <w:lang w:eastAsia="zh-CN"/>
    </w:rPr>
  </w:style>
  <w:style w:type="paragraph" w:customStyle="1" w:styleId="Poglavje1">
    <w:name w:val="Poglavje 1"/>
    <w:basedOn w:val="Telobesedila"/>
    <w:qFormat/>
    <w:rsid w:val="00FE54C4"/>
    <w:pPr>
      <w:widowControl/>
      <w:numPr>
        <w:numId w:val="32"/>
      </w:numPr>
    </w:pPr>
    <w:rPr>
      <w:i/>
      <w:szCs w:val="24"/>
    </w:rPr>
  </w:style>
  <w:style w:type="paragraph" w:customStyle="1" w:styleId="Poglavje2">
    <w:name w:val="Poglavje 2"/>
    <w:basedOn w:val="Telobesedila"/>
    <w:qFormat/>
    <w:rsid w:val="00FE54C4"/>
    <w:pPr>
      <w:widowControl/>
      <w:numPr>
        <w:ilvl w:val="1"/>
        <w:numId w:val="32"/>
      </w:numPr>
    </w:pPr>
  </w:style>
  <w:style w:type="paragraph" w:customStyle="1" w:styleId="Poglavje3">
    <w:name w:val="Poglavje 3"/>
    <w:basedOn w:val="Telobesedila"/>
    <w:rsid w:val="00FE54C4"/>
    <w:pPr>
      <w:widowControl/>
      <w:numPr>
        <w:ilvl w:val="2"/>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249">
      <w:bodyDiv w:val="1"/>
      <w:marLeft w:val="0"/>
      <w:marRight w:val="0"/>
      <w:marTop w:val="0"/>
      <w:marBottom w:val="0"/>
      <w:divBdr>
        <w:top w:val="none" w:sz="0" w:space="0" w:color="auto"/>
        <w:left w:val="none" w:sz="0" w:space="0" w:color="auto"/>
        <w:bottom w:val="none" w:sz="0" w:space="0" w:color="auto"/>
        <w:right w:val="none" w:sz="0" w:space="0" w:color="auto"/>
      </w:divBdr>
    </w:div>
    <w:div w:id="59789113">
      <w:bodyDiv w:val="1"/>
      <w:marLeft w:val="0"/>
      <w:marRight w:val="0"/>
      <w:marTop w:val="0"/>
      <w:marBottom w:val="0"/>
      <w:divBdr>
        <w:top w:val="none" w:sz="0" w:space="0" w:color="auto"/>
        <w:left w:val="none" w:sz="0" w:space="0" w:color="auto"/>
        <w:bottom w:val="none" w:sz="0" w:space="0" w:color="auto"/>
        <w:right w:val="none" w:sz="0" w:space="0" w:color="auto"/>
      </w:divBdr>
    </w:div>
    <w:div w:id="83117108">
      <w:bodyDiv w:val="1"/>
      <w:marLeft w:val="0"/>
      <w:marRight w:val="0"/>
      <w:marTop w:val="0"/>
      <w:marBottom w:val="0"/>
      <w:divBdr>
        <w:top w:val="none" w:sz="0" w:space="0" w:color="auto"/>
        <w:left w:val="none" w:sz="0" w:space="0" w:color="auto"/>
        <w:bottom w:val="none" w:sz="0" w:space="0" w:color="auto"/>
        <w:right w:val="none" w:sz="0" w:space="0" w:color="auto"/>
      </w:divBdr>
    </w:div>
    <w:div w:id="107817959">
      <w:bodyDiv w:val="1"/>
      <w:marLeft w:val="0"/>
      <w:marRight w:val="0"/>
      <w:marTop w:val="0"/>
      <w:marBottom w:val="0"/>
      <w:divBdr>
        <w:top w:val="none" w:sz="0" w:space="0" w:color="auto"/>
        <w:left w:val="none" w:sz="0" w:space="0" w:color="auto"/>
        <w:bottom w:val="none" w:sz="0" w:space="0" w:color="auto"/>
        <w:right w:val="none" w:sz="0" w:space="0" w:color="auto"/>
      </w:divBdr>
    </w:div>
    <w:div w:id="159124033">
      <w:bodyDiv w:val="1"/>
      <w:marLeft w:val="0"/>
      <w:marRight w:val="0"/>
      <w:marTop w:val="0"/>
      <w:marBottom w:val="0"/>
      <w:divBdr>
        <w:top w:val="none" w:sz="0" w:space="0" w:color="auto"/>
        <w:left w:val="none" w:sz="0" w:space="0" w:color="auto"/>
        <w:bottom w:val="none" w:sz="0" w:space="0" w:color="auto"/>
        <w:right w:val="none" w:sz="0" w:space="0" w:color="auto"/>
      </w:divBdr>
    </w:div>
    <w:div w:id="208146762">
      <w:bodyDiv w:val="1"/>
      <w:marLeft w:val="0"/>
      <w:marRight w:val="0"/>
      <w:marTop w:val="0"/>
      <w:marBottom w:val="0"/>
      <w:divBdr>
        <w:top w:val="none" w:sz="0" w:space="0" w:color="auto"/>
        <w:left w:val="none" w:sz="0" w:space="0" w:color="auto"/>
        <w:bottom w:val="none" w:sz="0" w:space="0" w:color="auto"/>
        <w:right w:val="none" w:sz="0" w:space="0" w:color="auto"/>
      </w:divBdr>
    </w:div>
    <w:div w:id="214120854">
      <w:bodyDiv w:val="1"/>
      <w:marLeft w:val="0"/>
      <w:marRight w:val="0"/>
      <w:marTop w:val="0"/>
      <w:marBottom w:val="0"/>
      <w:divBdr>
        <w:top w:val="none" w:sz="0" w:space="0" w:color="auto"/>
        <w:left w:val="none" w:sz="0" w:space="0" w:color="auto"/>
        <w:bottom w:val="none" w:sz="0" w:space="0" w:color="auto"/>
        <w:right w:val="none" w:sz="0" w:space="0" w:color="auto"/>
      </w:divBdr>
    </w:div>
    <w:div w:id="222525821">
      <w:bodyDiv w:val="1"/>
      <w:marLeft w:val="0"/>
      <w:marRight w:val="0"/>
      <w:marTop w:val="0"/>
      <w:marBottom w:val="0"/>
      <w:divBdr>
        <w:top w:val="none" w:sz="0" w:space="0" w:color="auto"/>
        <w:left w:val="none" w:sz="0" w:space="0" w:color="auto"/>
        <w:bottom w:val="none" w:sz="0" w:space="0" w:color="auto"/>
        <w:right w:val="none" w:sz="0" w:space="0" w:color="auto"/>
      </w:divBdr>
    </w:div>
    <w:div w:id="233777755">
      <w:bodyDiv w:val="1"/>
      <w:marLeft w:val="0"/>
      <w:marRight w:val="0"/>
      <w:marTop w:val="0"/>
      <w:marBottom w:val="0"/>
      <w:divBdr>
        <w:top w:val="none" w:sz="0" w:space="0" w:color="auto"/>
        <w:left w:val="none" w:sz="0" w:space="0" w:color="auto"/>
        <w:bottom w:val="none" w:sz="0" w:space="0" w:color="auto"/>
        <w:right w:val="none" w:sz="0" w:space="0" w:color="auto"/>
      </w:divBdr>
    </w:div>
    <w:div w:id="255604002">
      <w:bodyDiv w:val="1"/>
      <w:marLeft w:val="0"/>
      <w:marRight w:val="0"/>
      <w:marTop w:val="0"/>
      <w:marBottom w:val="0"/>
      <w:divBdr>
        <w:top w:val="none" w:sz="0" w:space="0" w:color="auto"/>
        <w:left w:val="none" w:sz="0" w:space="0" w:color="auto"/>
        <w:bottom w:val="none" w:sz="0" w:space="0" w:color="auto"/>
        <w:right w:val="none" w:sz="0" w:space="0" w:color="auto"/>
      </w:divBdr>
    </w:div>
    <w:div w:id="266933453">
      <w:bodyDiv w:val="1"/>
      <w:marLeft w:val="0"/>
      <w:marRight w:val="0"/>
      <w:marTop w:val="0"/>
      <w:marBottom w:val="0"/>
      <w:divBdr>
        <w:top w:val="none" w:sz="0" w:space="0" w:color="auto"/>
        <w:left w:val="none" w:sz="0" w:space="0" w:color="auto"/>
        <w:bottom w:val="none" w:sz="0" w:space="0" w:color="auto"/>
        <w:right w:val="none" w:sz="0" w:space="0" w:color="auto"/>
      </w:divBdr>
    </w:div>
    <w:div w:id="286355354">
      <w:bodyDiv w:val="1"/>
      <w:marLeft w:val="0"/>
      <w:marRight w:val="0"/>
      <w:marTop w:val="0"/>
      <w:marBottom w:val="0"/>
      <w:divBdr>
        <w:top w:val="none" w:sz="0" w:space="0" w:color="auto"/>
        <w:left w:val="none" w:sz="0" w:space="0" w:color="auto"/>
        <w:bottom w:val="none" w:sz="0" w:space="0" w:color="auto"/>
        <w:right w:val="none" w:sz="0" w:space="0" w:color="auto"/>
      </w:divBdr>
    </w:div>
    <w:div w:id="286663565">
      <w:bodyDiv w:val="1"/>
      <w:marLeft w:val="0"/>
      <w:marRight w:val="0"/>
      <w:marTop w:val="0"/>
      <w:marBottom w:val="0"/>
      <w:divBdr>
        <w:top w:val="none" w:sz="0" w:space="0" w:color="auto"/>
        <w:left w:val="none" w:sz="0" w:space="0" w:color="auto"/>
        <w:bottom w:val="none" w:sz="0" w:space="0" w:color="auto"/>
        <w:right w:val="none" w:sz="0" w:space="0" w:color="auto"/>
      </w:divBdr>
    </w:div>
    <w:div w:id="290987307">
      <w:bodyDiv w:val="1"/>
      <w:marLeft w:val="0"/>
      <w:marRight w:val="0"/>
      <w:marTop w:val="0"/>
      <w:marBottom w:val="0"/>
      <w:divBdr>
        <w:top w:val="none" w:sz="0" w:space="0" w:color="auto"/>
        <w:left w:val="none" w:sz="0" w:space="0" w:color="auto"/>
        <w:bottom w:val="none" w:sz="0" w:space="0" w:color="auto"/>
        <w:right w:val="none" w:sz="0" w:space="0" w:color="auto"/>
      </w:divBdr>
    </w:div>
    <w:div w:id="360861318">
      <w:bodyDiv w:val="1"/>
      <w:marLeft w:val="0"/>
      <w:marRight w:val="0"/>
      <w:marTop w:val="0"/>
      <w:marBottom w:val="0"/>
      <w:divBdr>
        <w:top w:val="none" w:sz="0" w:space="0" w:color="auto"/>
        <w:left w:val="none" w:sz="0" w:space="0" w:color="auto"/>
        <w:bottom w:val="none" w:sz="0" w:space="0" w:color="auto"/>
        <w:right w:val="none" w:sz="0" w:space="0" w:color="auto"/>
      </w:divBdr>
    </w:div>
    <w:div w:id="399057494">
      <w:bodyDiv w:val="1"/>
      <w:marLeft w:val="0"/>
      <w:marRight w:val="0"/>
      <w:marTop w:val="0"/>
      <w:marBottom w:val="0"/>
      <w:divBdr>
        <w:top w:val="none" w:sz="0" w:space="0" w:color="auto"/>
        <w:left w:val="none" w:sz="0" w:space="0" w:color="auto"/>
        <w:bottom w:val="none" w:sz="0" w:space="0" w:color="auto"/>
        <w:right w:val="none" w:sz="0" w:space="0" w:color="auto"/>
      </w:divBdr>
    </w:div>
    <w:div w:id="419496541">
      <w:bodyDiv w:val="1"/>
      <w:marLeft w:val="0"/>
      <w:marRight w:val="0"/>
      <w:marTop w:val="0"/>
      <w:marBottom w:val="0"/>
      <w:divBdr>
        <w:top w:val="none" w:sz="0" w:space="0" w:color="auto"/>
        <w:left w:val="none" w:sz="0" w:space="0" w:color="auto"/>
        <w:bottom w:val="none" w:sz="0" w:space="0" w:color="auto"/>
        <w:right w:val="none" w:sz="0" w:space="0" w:color="auto"/>
      </w:divBdr>
    </w:div>
    <w:div w:id="423037355">
      <w:bodyDiv w:val="1"/>
      <w:marLeft w:val="0"/>
      <w:marRight w:val="0"/>
      <w:marTop w:val="0"/>
      <w:marBottom w:val="0"/>
      <w:divBdr>
        <w:top w:val="none" w:sz="0" w:space="0" w:color="auto"/>
        <w:left w:val="none" w:sz="0" w:space="0" w:color="auto"/>
        <w:bottom w:val="none" w:sz="0" w:space="0" w:color="auto"/>
        <w:right w:val="none" w:sz="0" w:space="0" w:color="auto"/>
      </w:divBdr>
    </w:div>
    <w:div w:id="443812552">
      <w:bodyDiv w:val="1"/>
      <w:marLeft w:val="0"/>
      <w:marRight w:val="0"/>
      <w:marTop w:val="0"/>
      <w:marBottom w:val="0"/>
      <w:divBdr>
        <w:top w:val="none" w:sz="0" w:space="0" w:color="auto"/>
        <w:left w:val="none" w:sz="0" w:space="0" w:color="auto"/>
        <w:bottom w:val="none" w:sz="0" w:space="0" w:color="auto"/>
        <w:right w:val="none" w:sz="0" w:space="0" w:color="auto"/>
      </w:divBdr>
    </w:div>
    <w:div w:id="446967535">
      <w:bodyDiv w:val="1"/>
      <w:marLeft w:val="0"/>
      <w:marRight w:val="0"/>
      <w:marTop w:val="0"/>
      <w:marBottom w:val="0"/>
      <w:divBdr>
        <w:top w:val="none" w:sz="0" w:space="0" w:color="auto"/>
        <w:left w:val="none" w:sz="0" w:space="0" w:color="auto"/>
        <w:bottom w:val="none" w:sz="0" w:space="0" w:color="auto"/>
        <w:right w:val="none" w:sz="0" w:space="0" w:color="auto"/>
      </w:divBdr>
    </w:div>
    <w:div w:id="453327051">
      <w:bodyDiv w:val="1"/>
      <w:marLeft w:val="0"/>
      <w:marRight w:val="0"/>
      <w:marTop w:val="0"/>
      <w:marBottom w:val="0"/>
      <w:divBdr>
        <w:top w:val="none" w:sz="0" w:space="0" w:color="auto"/>
        <w:left w:val="none" w:sz="0" w:space="0" w:color="auto"/>
        <w:bottom w:val="none" w:sz="0" w:space="0" w:color="auto"/>
        <w:right w:val="none" w:sz="0" w:space="0" w:color="auto"/>
      </w:divBdr>
    </w:div>
    <w:div w:id="459147798">
      <w:bodyDiv w:val="1"/>
      <w:marLeft w:val="0"/>
      <w:marRight w:val="0"/>
      <w:marTop w:val="0"/>
      <w:marBottom w:val="0"/>
      <w:divBdr>
        <w:top w:val="none" w:sz="0" w:space="0" w:color="auto"/>
        <w:left w:val="none" w:sz="0" w:space="0" w:color="auto"/>
        <w:bottom w:val="none" w:sz="0" w:space="0" w:color="auto"/>
        <w:right w:val="none" w:sz="0" w:space="0" w:color="auto"/>
      </w:divBdr>
    </w:div>
    <w:div w:id="469059617">
      <w:bodyDiv w:val="1"/>
      <w:marLeft w:val="0"/>
      <w:marRight w:val="0"/>
      <w:marTop w:val="0"/>
      <w:marBottom w:val="0"/>
      <w:divBdr>
        <w:top w:val="none" w:sz="0" w:space="0" w:color="auto"/>
        <w:left w:val="none" w:sz="0" w:space="0" w:color="auto"/>
        <w:bottom w:val="none" w:sz="0" w:space="0" w:color="auto"/>
        <w:right w:val="none" w:sz="0" w:space="0" w:color="auto"/>
      </w:divBdr>
    </w:div>
    <w:div w:id="488597227">
      <w:bodyDiv w:val="1"/>
      <w:marLeft w:val="0"/>
      <w:marRight w:val="0"/>
      <w:marTop w:val="0"/>
      <w:marBottom w:val="0"/>
      <w:divBdr>
        <w:top w:val="none" w:sz="0" w:space="0" w:color="auto"/>
        <w:left w:val="none" w:sz="0" w:space="0" w:color="auto"/>
        <w:bottom w:val="none" w:sz="0" w:space="0" w:color="auto"/>
        <w:right w:val="none" w:sz="0" w:space="0" w:color="auto"/>
      </w:divBdr>
    </w:div>
    <w:div w:id="489642569">
      <w:bodyDiv w:val="1"/>
      <w:marLeft w:val="0"/>
      <w:marRight w:val="0"/>
      <w:marTop w:val="0"/>
      <w:marBottom w:val="0"/>
      <w:divBdr>
        <w:top w:val="none" w:sz="0" w:space="0" w:color="auto"/>
        <w:left w:val="none" w:sz="0" w:space="0" w:color="auto"/>
        <w:bottom w:val="none" w:sz="0" w:space="0" w:color="auto"/>
        <w:right w:val="none" w:sz="0" w:space="0" w:color="auto"/>
      </w:divBdr>
    </w:div>
    <w:div w:id="519045654">
      <w:bodyDiv w:val="1"/>
      <w:marLeft w:val="0"/>
      <w:marRight w:val="0"/>
      <w:marTop w:val="0"/>
      <w:marBottom w:val="0"/>
      <w:divBdr>
        <w:top w:val="none" w:sz="0" w:space="0" w:color="auto"/>
        <w:left w:val="none" w:sz="0" w:space="0" w:color="auto"/>
        <w:bottom w:val="none" w:sz="0" w:space="0" w:color="auto"/>
        <w:right w:val="none" w:sz="0" w:space="0" w:color="auto"/>
      </w:divBdr>
    </w:div>
    <w:div w:id="590508553">
      <w:bodyDiv w:val="1"/>
      <w:marLeft w:val="0"/>
      <w:marRight w:val="0"/>
      <w:marTop w:val="0"/>
      <w:marBottom w:val="0"/>
      <w:divBdr>
        <w:top w:val="none" w:sz="0" w:space="0" w:color="auto"/>
        <w:left w:val="none" w:sz="0" w:space="0" w:color="auto"/>
        <w:bottom w:val="none" w:sz="0" w:space="0" w:color="auto"/>
        <w:right w:val="none" w:sz="0" w:space="0" w:color="auto"/>
      </w:divBdr>
    </w:div>
    <w:div w:id="604963020">
      <w:bodyDiv w:val="1"/>
      <w:marLeft w:val="0"/>
      <w:marRight w:val="0"/>
      <w:marTop w:val="0"/>
      <w:marBottom w:val="0"/>
      <w:divBdr>
        <w:top w:val="none" w:sz="0" w:space="0" w:color="auto"/>
        <w:left w:val="none" w:sz="0" w:space="0" w:color="auto"/>
        <w:bottom w:val="none" w:sz="0" w:space="0" w:color="auto"/>
        <w:right w:val="none" w:sz="0" w:space="0" w:color="auto"/>
      </w:divBdr>
    </w:div>
    <w:div w:id="632488172">
      <w:bodyDiv w:val="1"/>
      <w:marLeft w:val="0"/>
      <w:marRight w:val="0"/>
      <w:marTop w:val="0"/>
      <w:marBottom w:val="0"/>
      <w:divBdr>
        <w:top w:val="none" w:sz="0" w:space="0" w:color="auto"/>
        <w:left w:val="none" w:sz="0" w:space="0" w:color="auto"/>
        <w:bottom w:val="none" w:sz="0" w:space="0" w:color="auto"/>
        <w:right w:val="none" w:sz="0" w:space="0" w:color="auto"/>
      </w:divBdr>
    </w:div>
    <w:div w:id="715272848">
      <w:bodyDiv w:val="1"/>
      <w:marLeft w:val="0"/>
      <w:marRight w:val="0"/>
      <w:marTop w:val="0"/>
      <w:marBottom w:val="0"/>
      <w:divBdr>
        <w:top w:val="none" w:sz="0" w:space="0" w:color="auto"/>
        <w:left w:val="none" w:sz="0" w:space="0" w:color="auto"/>
        <w:bottom w:val="none" w:sz="0" w:space="0" w:color="auto"/>
        <w:right w:val="none" w:sz="0" w:space="0" w:color="auto"/>
      </w:divBdr>
    </w:div>
    <w:div w:id="722144007">
      <w:bodyDiv w:val="1"/>
      <w:marLeft w:val="0"/>
      <w:marRight w:val="0"/>
      <w:marTop w:val="0"/>
      <w:marBottom w:val="0"/>
      <w:divBdr>
        <w:top w:val="none" w:sz="0" w:space="0" w:color="auto"/>
        <w:left w:val="none" w:sz="0" w:space="0" w:color="auto"/>
        <w:bottom w:val="none" w:sz="0" w:space="0" w:color="auto"/>
        <w:right w:val="none" w:sz="0" w:space="0" w:color="auto"/>
      </w:divBdr>
    </w:div>
    <w:div w:id="740953268">
      <w:bodyDiv w:val="1"/>
      <w:marLeft w:val="0"/>
      <w:marRight w:val="0"/>
      <w:marTop w:val="0"/>
      <w:marBottom w:val="0"/>
      <w:divBdr>
        <w:top w:val="none" w:sz="0" w:space="0" w:color="auto"/>
        <w:left w:val="none" w:sz="0" w:space="0" w:color="auto"/>
        <w:bottom w:val="none" w:sz="0" w:space="0" w:color="auto"/>
        <w:right w:val="none" w:sz="0" w:space="0" w:color="auto"/>
      </w:divBdr>
    </w:div>
    <w:div w:id="741176664">
      <w:bodyDiv w:val="1"/>
      <w:marLeft w:val="0"/>
      <w:marRight w:val="0"/>
      <w:marTop w:val="0"/>
      <w:marBottom w:val="0"/>
      <w:divBdr>
        <w:top w:val="none" w:sz="0" w:space="0" w:color="auto"/>
        <w:left w:val="none" w:sz="0" w:space="0" w:color="auto"/>
        <w:bottom w:val="none" w:sz="0" w:space="0" w:color="auto"/>
        <w:right w:val="none" w:sz="0" w:space="0" w:color="auto"/>
      </w:divBdr>
    </w:div>
    <w:div w:id="803616283">
      <w:bodyDiv w:val="1"/>
      <w:marLeft w:val="0"/>
      <w:marRight w:val="0"/>
      <w:marTop w:val="0"/>
      <w:marBottom w:val="0"/>
      <w:divBdr>
        <w:top w:val="none" w:sz="0" w:space="0" w:color="auto"/>
        <w:left w:val="none" w:sz="0" w:space="0" w:color="auto"/>
        <w:bottom w:val="none" w:sz="0" w:space="0" w:color="auto"/>
        <w:right w:val="none" w:sz="0" w:space="0" w:color="auto"/>
      </w:divBdr>
    </w:div>
    <w:div w:id="870802045">
      <w:bodyDiv w:val="1"/>
      <w:marLeft w:val="0"/>
      <w:marRight w:val="0"/>
      <w:marTop w:val="0"/>
      <w:marBottom w:val="0"/>
      <w:divBdr>
        <w:top w:val="none" w:sz="0" w:space="0" w:color="auto"/>
        <w:left w:val="none" w:sz="0" w:space="0" w:color="auto"/>
        <w:bottom w:val="none" w:sz="0" w:space="0" w:color="auto"/>
        <w:right w:val="none" w:sz="0" w:space="0" w:color="auto"/>
      </w:divBdr>
    </w:div>
    <w:div w:id="939678449">
      <w:bodyDiv w:val="1"/>
      <w:marLeft w:val="0"/>
      <w:marRight w:val="0"/>
      <w:marTop w:val="0"/>
      <w:marBottom w:val="0"/>
      <w:divBdr>
        <w:top w:val="none" w:sz="0" w:space="0" w:color="auto"/>
        <w:left w:val="none" w:sz="0" w:space="0" w:color="auto"/>
        <w:bottom w:val="none" w:sz="0" w:space="0" w:color="auto"/>
        <w:right w:val="none" w:sz="0" w:space="0" w:color="auto"/>
      </w:divBdr>
    </w:div>
    <w:div w:id="1016924998">
      <w:bodyDiv w:val="1"/>
      <w:marLeft w:val="0"/>
      <w:marRight w:val="0"/>
      <w:marTop w:val="0"/>
      <w:marBottom w:val="0"/>
      <w:divBdr>
        <w:top w:val="none" w:sz="0" w:space="0" w:color="auto"/>
        <w:left w:val="none" w:sz="0" w:space="0" w:color="auto"/>
        <w:bottom w:val="none" w:sz="0" w:space="0" w:color="auto"/>
        <w:right w:val="none" w:sz="0" w:space="0" w:color="auto"/>
      </w:divBdr>
    </w:div>
    <w:div w:id="1025013465">
      <w:bodyDiv w:val="1"/>
      <w:marLeft w:val="0"/>
      <w:marRight w:val="0"/>
      <w:marTop w:val="0"/>
      <w:marBottom w:val="0"/>
      <w:divBdr>
        <w:top w:val="none" w:sz="0" w:space="0" w:color="auto"/>
        <w:left w:val="none" w:sz="0" w:space="0" w:color="auto"/>
        <w:bottom w:val="none" w:sz="0" w:space="0" w:color="auto"/>
        <w:right w:val="none" w:sz="0" w:space="0" w:color="auto"/>
      </w:divBdr>
    </w:div>
    <w:div w:id="1040937843">
      <w:bodyDiv w:val="1"/>
      <w:marLeft w:val="0"/>
      <w:marRight w:val="0"/>
      <w:marTop w:val="0"/>
      <w:marBottom w:val="0"/>
      <w:divBdr>
        <w:top w:val="none" w:sz="0" w:space="0" w:color="auto"/>
        <w:left w:val="none" w:sz="0" w:space="0" w:color="auto"/>
        <w:bottom w:val="none" w:sz="0" w:space="0" w:color="auto"/>
        <w:right w:val="none" w:sz="0" w:space="0" w:color="auto"/>
      </w:divBdr>
    </w:div>
    <w:div w:id="1041440957">
      <w:bodyDiv w:val="1"/>
      <w:marLeft w:val="0"/>
      <w:marRight w:val="0"/>
      <w:marTop w:val="0"/>
      <w:marBottom w:val="0"/>
      <w:divBdr>
        <w:top w:val="none" w:sz="0" w:space="0" w:color="auto"/>
        <w:left w:val="none" w:sz="0" w:space="0" w:color="auto"/>
        <w:bottom w:val="none" w:sz="0" w:space="0" w:color="auto"/>
        <w:right w:val="none" w:sz="0" w:space="0" w:color="auto"/>
      </w:divBdr>
    </w:div>
    <w:div w:id="1068646226">
      <w:bodyDiv w:val="1"/>
      <w:marLeft w:val="0"/>
      <w:marRight w:val="0"/>
      <w:marTop w:val="0"/>
      <w:marBottom w:val="0"/>
      <w:divBdr>
        <w:top w:val="none" w:sz="0" w:space="0" w:color="auto"/>
        <w:left w:val="none" w:sz="0" w:space="0" w:color="auto"/>
        <w:bottom w:val="none" w:sz="0" w:space="0" w:color="auto"/>
        <w:right w:val="none" w:sz="0" w:space="0" w:color="auto"/>
      </w:divBdr>
    </w:div>
    <w:div w:id="1157845028">
      <w:bodyDiv w:val="1"/>
      <w:marLeft w:val="0"/>
      <w:marRight w:val="0"/>
      <w:marTop w:val="0"/>
      <w:marBottom w:val="0"/>
      <w:divBdr>
        <w:top w:val="none" w:sz="0" w:space="0" w:color="auto"/>
        <w:left w:val="none" w:sz="0" w:space="0" w:color="auto"/>
        <w:bottom w:val="none" w:sz="0" w:space="0" w:color="auto"/>
        <w:right w:val="none" w:sz="0" w:space="0" w:color="auto"/>
      </w:divBdr>
    </w:div>
    <w:div w:id="1164471943">
      <w:bodyDiv w:val="1"/>
      <w:marLeft w:val="0"/>
      <w:marRight w:val="0"/>
      <w:marTop w:val="0"/>
      <w:marBottom w:val="0"/>
      <w:divBdr>
        <w:top w:val="none" w:sz="0" w:space="0" w:color="auto"/>
        <w:left w:val="none" w:sz="0" w:space="0" w:color="auto"/>
        <w:bottom w:val="none" w:sz="0" w:space="0" w:color="auto"/>
        <w:right w:val="none" w:sz="0" w:space="0" w:color="auto"/>
      </w:divBdr>
    </w:div>
    <w:div w:id="1177694024">
      <w:bodyDiv w:val="1"/>
      <w:marLeft w:val="0"/>
      <w:marRight w:val="0"/>
      <w:marTop w:val="0"/>
      <w:marBottom w:val="0"/>
      <w:divBdr>
        <w:top w:val="none" w:sz="0" w:space="0" w:color="auto"/>
        <w:left w:val="none" w:sz="0" w:space="0" w:color="auto"/>
        <w:bottom w:val="none" w:sz="0" w:space="0" w:color="auto"/>
        <w:right w:val="none" w:sz="0" w:space="0" w:color="auto"/>
      </w:divBdr>
    </w:div>
    <w:div w:id="1201941165">
      <w:bodyDiv w:val="1"/>
      <w:marLeft w:val="0"/>
      <w:marRight w:val="0"/>
      <w:marTop w:val="0"/>
      <w:marBottom w:val="0"/>
      <w:divBdr>
        <w:top w:val="none" w:sz="0" w:space="0" w:color="auto"/>
        <w:left w:val="none" w:sz="0" w:space="0" w:color="auto"/>
        <w:bottom w:val="none" w:sz="0" w:space="0" w:color="auto"/>
        <w:right w:val="none" w:sz="0" w:space="0" w:color="auto"/>
      </w:divBdr>
    </w:div>
    <w:div w:id="1251112537">
      <w:bodyDiv w:val="1"/>
      <w:marLeft w:val="0"/>
      <w:marRight w:val="0"/>
      <w:marTop w:val="0"/>
      <w:marBottom w:val="0"/>
      <w:divBdr>
        <w:top w:val="none" w:sz="0" w:space="0" w:color="auto"/>
        <w:left w:val="none" w:sz="0" w:space="0" w:color="auto"/>
        <w:bottom w:val="none" w:sz="0" w:space="0" w:color="auto"/>
        <w:right w:val="none" w:sz="0" w:space="0" w:color="auto"/>
      </w:divBdr>
    </w:div>
    <w:div w:id="1322386820">
      <w:bodyDiv w:val="1"/>
      <w:marLeft w:val="0"/>
      <w:marRight w:val="0"/>
      <w:marTop w:val="0"/>
      <w:marBottom w:val="0"/>
      <w:divBdr>
        <w:top w:val="none" w:sz="0" w:space="0" w:color="auto"/>
        <w:left w:val="none" w:sz="0" w:space="0" w:color="auto"/>
        <w:bottom w:val="none" w:sz="0" w:space="0" w:color="auto"/>
        <w:right w:val="none" w:sz="0" w:space="0" w:color="auto"/>
      </w:divBdr>
    </w:div>
    <w:div w:id="1323702500">
      <w:bodyDiv w:val="1"/>
      <w:marLeft w:val="0"/>
      <w:marRight w:val="0"/>
      <w:marTop w:val="0"/>
      <w:marBottom w:val="0"/>
      <w:divBdr>
        <w:top w:val="none" w:sz="0" w:space="0" w:color="auto"/>
        <w:left w:val="none" w:sz="0" w:space="0" w:color="auto"/>
        <w:bottom w:val="none" w:sz="0" w:space="0" w:color="auto"/>
        <w:right w:val="none" w:sz="0" w:space="0" w:color="auto"/>
      </w:divBdr>
    </w:div>
    <w:div w:id="1371416495">
      <w:bodyDiv w:val="1"/>
      <w:marLeft w:val="0"/>
      <w:marRight w:val="0"/>
      <w:marTop w:val="0"/>
      <w:marBottom w:val="0"/>
      <w:divBdr>
        <w:top w:val="none" w:sz="0" w:space="0" w:color="auto"/>
        <w:left w:val="none" w:sz="0" w:space="0" w:color="auto"/>
        <w:bottom w:val="none" w:sz="0" w:space="0" w:color="auto"/>
        <w:right w:val="none" w:sz="0" w:space="0" w:color="auto"/>
      </w:divBdr>
    </w:div>
    <w:div w:id="1415935481">
      <w:bodyDiv w:val="1"/>
      <w:marLeft w:val="0"/>
      <w:marRight w:val="0"/>
      <w:marTop w:val="0"/>
      <w:marBottom w:val="0"/>
      <w:divBdr>
        <w:top w:val="none" w:sz="0" w:space="0" w:color="auto"/>
        <w:left w:val="none" w:sz="0" w:space="0" w:color="auto"/>
        <w:bottom w:val="none" w:sz="0" w:space="0" w:color="auto"/>
        <w:right w:val="none" w:sz="0" w:space="0" w:color="auto"/>
      </w:divBdr>
    </w:div>
    <w:div w:id="1417050655">
      <w:bodyDiv w:val="1"/>
      <w:marLeft w:val="0"/>
      <w:marRight w:val="0"/>
      <w:marTop w:val="0"/>
      <w:marBottom w:val="0"/>
      <w:divBdr>
        <w:top w:val="none" w:sz="0" w:space="0" w:color="auto"/>
        <w:left w:val="none" w:sz="0" w:space="0" w:color="auto"/>
        <w:bottom w:val="none" w:sz="0" w:space="0" w:color="auto"/>
        <w:right w:val="none" w:sz="0" w:space="0" w:color="auto"/>
      </w:divBdr>
    </w:div>
    <w:div w:id="1422406243">
      <w:bodyDiv w:val="1"/>
      <w:marLeft w:val="0"/>
      <w:marRight w:val="0"/>
      <w:marTop w:val="0"/>
      <w:marBottom w:val="0"/>
      <w:divBdr>
        <w:top w:val="none" w:sz="0" w:space="0" w:color="auto"/>
        <w:left w:val="none" w:sz="0" w:space="0" w:color="auto"/>
        <w:bottom w:val="none" w:sz="0" w:space="0" w:color="auto"/>
        <w:right w:val="none" w:sz="0" w:space="0" w:color="auto"/>
      </w:divBdr>
    </w:div>
    <w:div w:id="1444571638">
      <w:bodyDiv w:val="1"/>
      <w:marLeft w:val="0"/>
      <w:marRight w:val="0"/>
      <w:marTop w:val="0"/>
      <w:marBottom w:val="0"/>
      <w:divBdr>
        <w:top w:val="none" w:sz="0" w:space="0" w:color="auto"/>
        <w:left w:val="none" w:sz="0" w:space="0" w:color="auto"/>
        <w:bottom w:val="none" w:sz="0" w:space="0" w:color="auto"/>
        <w:right w:val="none" w:sz="0" w:space="0" w:color="auto"/>
      </w:divBdr>
    </w:div>
    <w:div w:id="1447433524">
      <w:bodyDiv w:val="1"/>
      <w:marLeft w:val="0"/>
      <w:marRight w:val="0"/>
      <w:marTop w:val="0"/>
      <w:marBottom w:val="0"/>
      <w:divBdr>
        <w:top w:val="none" w:sz="0" w:space="0" w:color="auto"/>
        <w:left w:val="none" w:sz="0" w:space="0" w:color="auto"/>
        <w:bottom w:val="none" w:sz="0" w:space="0" w:color="auto"/>
        <w:right w:val="none" w:sz="0" w:space="0" w:color="auto"/>
      </w:divBdr>
    </w:div>
    <w:div w:id="1477920141">
      <w:bodyDiv w:val="1"/>
      <w:marLeft w:val="0"/>
      <w:marRight w:val="0"/>
      <w:marTop w:val="0"/>
      <w:marBottom w:val="0"/>
      <w:divBdr>
        <w:top w:val="none" w:sz="0" w:space="0" w:color="auto"/>
        <w:left w:val="none" w:sz="0" w:space="0" w:color="auto"/>
        <w:bottom w:val="none" w:sz="0" w:space="0" w:color="auto"/>
        <w:right w:val="none" w:sz="0" w:space="0" w:color="auto"/>
      </w:divBdr>
    </w:div>
    <w:div w:id="1493132754">
      <w:bodyDiv w:val="1"/>
      <w:marLeft w:val="0"/>
      <w:marRight w:val="0"/>
      <w:marTop w:val="0"/>
      <w:marBottom w:val="0"/>
      <w:divBdr>
        <w:top w:val="none" w:sz="0" w:space="0" w:color="auto"/>
        <w:left w:val="none" w:sz="0" w:space="0" w:color="auto"/>
        <w:bottom w:val="none" w:sz="0" w:space="0" w:color="auto"/>
        <w:right w:val="none" w:sz="0" w:space="0" w:color="auto"/>
      </w:divBdr>
    </w:div>
    <w:div w:id="1511220535">
      <w:bodyDiv w:val="1"/>
      <w:marLeft w:val="0"/>
      <w:marRight w:val="0"/>
      <w:marTop w:val="0"/>
      <w:marBottom w:val="0"/>
      <w:divBdr>
        <w:top w:val="none" w:sz="0" w:space="0" w:color="auto"/>
        <w:left w:val="none" w:sz="0" w:space="0" w:color="auto"/>
        <w:bottom w:val="none" w:sz="0" w:space="0" w:color="auto"/>
        <w:right w:val="none" w:sz="0" w:space="0" w:color="auto"/>
      </w:divBdr>
    </w:div>
    <w:div w:id="1535267719">
      <w:bodyDiv w:val="1"/>
      <w:marLeft w:val="0"/>
      <w:marRight w:val="0"/>
      <w:marTop w:val="0"/>
      <w:marBottom w:val="0"/>
      <w:divBdr>
        <w:top w:val="none" w:sz="0" w:space="0" w:color="auto"/>
        <w:left w:val="none" w:sz="0" w:space="0" w:color="auto"/>
        <w:bottom w:val="none" w:sz="0" w:space="0" w:color="auto"/>
        <w:right w:val="none" w:sz="0" w:space="0" w:color="auto"/>
      </w:divBdr>
    </w:div>
    <w:div w:id="1541429070">
      <w:bodyDiv w:val="1"/>
      <w:marLeft w:val="0"/>
      <w:marRight w:val="0"/>
      <w:marTop w:val="0"/>
      <w:marBottom w:val="0"/>
      <w:divBdr>
        <w:top w:val="none" w:sz="0" w:space="0" w:color="auto"/>
        <w:left w:val="none" w:sz="0" w:space="0" w:color="auto"/>
        <w:bottom w:val="none" w:sz="0" w:space="0" w:color="auto"/>
        <w:right w:val="none" w:sz="0" w:space="0" w:color="auto"/>
      </w:divBdr>
    </w:div>
    <w:div w:id="1542480089">
      <w:bodyDiv w:val="1"/>
      <w:marLeft w:val="0"/>
      <w:marRight w:val="0"/>
      <w:marTop w:val="0"/>
      <w:marBottom w:val="0"/>
      <w:divBdr>
        <w:top w:val="none" w:sz="0" w:space="0" w:color="auto"/>
        <w:left w:val="none" w:sz="0" w:space="0" w:color="auto"/>
        <w:bottom w:val="none" w:sz="0" w:space="0" w:color="auto"/>
        <w:right w:val="none" w:sz="0" w:space="0" w:color="auto"/>
      </w:divBdr>
    </w:div>
    <w:div w:id="1553031435">
      <w:bodyDiv w:val="1"/>
      <w:marLeft w:val="0"/>
      <w:marRight w:val="0"/>
      <w:marTop w:val="0"/>
      <w:marBottom w:val="0"/>
      <w:divBdr>
        <w:top w:val="none" w:sz="0" w:space="0" w:color="auto"/>
        <w:left w:val="none" w:sz="0" w:space="0" w:color="auto"/>
        <w:bottom w:val="none" w:sz="0" w:space="0" w:color="auto"/>
        <w:right w:val="none" w:sz="0" w:space="0" w:color="auto"/>
      </w:divBdr>
    </w:div>
    <w:div w:id="1572737604">
      <w:bodyDiv w:val="1"/>
      <w:marLeft w:val="0"/>
      <w:marRight w:val="0"/>
      <w:marTop w:val="0"/>
      <w:marBottom w:val="0"/>
      <w:divBdr>
        <w:top w:val="none" w:sz="0" w:space="0" w:color="auto"/>
        <w:left w:val="none" w:sz="0" w:space="0" w:color="auto"/>
        <w:bottom w:val="none" w:sz="0" w:space="0" w:color="auto"/>
        <w:right w:val="none" w:sz="0" w:space="0" w:color="auto"/>
      </w:divBdr>
    </w:div>
    <w:div w:id="1581408834">
      <w:bodyDiv w:val="1"/>
      <w:marLeft w:val="0"/>
      <w:marRight w:val="0"/>
      <w:marTop w:val="0"/>
      <w:marBottom w:val="0"/>
      <w:divBdr>
        <w:top w:val="none" w:sz="0" w:space="0" w:color="auto"/>
        <w:left w:val="none" w:sz="0" w:space="0" w:color="auto"/>
        <w:bottom w:val="none" w:sz="0" w:space="0" w:color="auto"/>
        <w:right w:val="none" w:sz="0" w:space="0" w:color="auto"/>
      </w:divBdr>
    </w:div>
    <w:div w:id="1615016478">
      <w:bodyDiv w:val="1"/>
      <w:marLeft w:val="0"/>
      <w:marRight w:val="0"/>
      <w:marTop w:val="0"/>
      <w:marBottom w:val="0"/>
      <w:divBdr>
        <w:top w:val="none" w:sz="0" w:space="0" w:color="auto"/>
        <w:left w:val="none" w:sz="0" w:space="0" w:color="auto"/>
        <w:bottom w:val="none" w:sz="0" w:space="0" w:color="auto"/>
        <w:right w:val="none" w:sz="0" w:space="0" w:color="auto"/>
      </w:divBdr>
    </w:div>
    <w:div w:id="1642924212">
      <w:bodyDiv w:val="1"/>
      <w:marLeft w:val="0"/>
      <w:marRight w:val="0"/>
      <w:marTop w:val="0"/>
      <w:marBottom w:val="0"/>
      <w:divBdr>
        <w:top w:val="none" w:sz="0" w:space="0" w:color="auto"/>
        <w:left w:val="none" w:sz="0" w:space="0" w:color="auto"/>
        <w:bottom w:val="none" w:sz="0" w:space="0" w:color="auto"/>
        <w:right w:val="none" w:sz="0" w:space="0" w:color="auto"/>
      </w:divBdr>
    </w:div>
    <w:div w:id="1647200986">
      <w:bodyDiv w:val="1"/>
      <w:marLeft w:val="0"/>
      <w:marRight w:val="0"/>
      <w:marTop w:val="0"/>
      <w:marBottom w:val="0"/>
      <w:divBdr>
        <w:top w:val="none" w:sz="0" w:space="0" w:color="auto"/>
        <w:left w:val="none" w:sz="0" w:space="0" w:color="auto"/>
        <w:bottom w:val="none" w:sz="0" w:space="0" w:color="auto"/>
        <w:right w:val="none" w:sz="0" w:space="0" w:color="auto"/>
      </w:divBdr>
    </w:div>
    <w:div w:id="1672951765">
      <w:bodyDiv w:val="1"/>
      <w:marLeft w:val="0"/>
      <w:marRight w:val="0"/>
      <w:marTop w:val="0"/>
      <w:marBottom w:val="0"/>
      <w:divBdr>
        <w:top w:val="none" w:sz="0" w:space="0" w:color="auto"/>
        <w:left w:val="none" w:sz="0" w:space="0" w:color="auto"/>
        <w:bottom w:val="none" w:sz="0" w:space="0" w:color="auto"/>
        <w:right w:val="none" w:sz="0" w:space="0" w:color="auto"/>
      </w:divBdr>
    </w:div>
    <w:div w:id="1744791751">
      <w:bodyDiv w:val="1"/>
      <w:marLeft w:val="0"/>
      <w:marRight w:val="0"/>
      <w:marTop w:val="0"/>
      <w:marBottom w:val="0"/>
      <w:divBdr>
        <w:top w:val="none" w:sz="0" w:space="0" w:color="auto"/>
        <w:left w:val="none" w:sz="0" w:space="0" w:color="auto"/>
        <w:bottom w:val="none" w:sz="0" w:space="0" w:color="auto"/>
        <w:right w:val="none" w:sz="0" w:space="0" w:color="auto"/>
      </w:divBdr>
    </w:div>
    <w:div w:id="1774157704">
      <w:bodyDiv w:val="1"/>
      <w:marLeft w:val="0"/>
      <w:marRight w:val="0"/>
      <w:marTop w:val="0"/>
      <w:marBottom w:val="0"/>
      <w:divBdr>
        <w:top w:val="none" w:sz="0" w:space="0" w:color="auto"/>
        <w:left w:val="none" w:sz="0" w:space="0" w:color="auto"/>
        <w:bottom w:val="none" w:sz="0" w:space="0" w:color="auto"/>
        <w:right w:val="none" w:sz="0" w:space="0" w:color="auto"/>
      </w:divBdr>
    </w:div>
    <w:div w:id="1788617266">
      <w:bodyDiv w:val="1"/>
      <w:marLeft w:val="0"/>
      <w:marRight w:val="0"/>
      <w:marTop w:val="0"/>
      <w:marBottom w:val="0"/>
      <w:divBdr>
        <w:top w:val="none" w:sz="0" w:space="0" w:color="auto"/>
        <w:left w:val="none" w:sz="0" w:space="0" w:color="auto"/>
        <w:bottom w:val="none" w:sz="0" w:space="0" w:color="auto"/>
        <w:right w:val="none" w:sz="0" w:space="0" w:color="auto"/>
      </w:divBdr>
    </w:div>
    <w:div w:id="1844776817">
      <w:bodyDiv w:val="1"/>
      <w:marLeft w:val="0"/>
      <w:marRight w:val="0"/>
      <w:marTop w:val="0"/>
      <w:marBottom w:val="0"/>
      <w:divBdr>
        <w:top w:val="none" w:sz="0" w:space="0" w:color="auto"/>
        <w:left w:val="none" w:sz="0" w:space="0" w:color="auto"/>
        <w:bottom w:val="none" w:sz="0" w:space="0" w:color="auto"/>
        <w:right w:val="none" w:sz="0" w:space="0" w:color="auto"/>
      </w:divBdr>
    </w:div>
    <w:div w:id="1850637188">
      <w:bodyDiv w:val="1"/>
      <w:marLeft w:val="0"/>
      <w:marRight w:val="0"/>
      <w:marTop w:val="0"/>
      <w:marBottom w:val="0"/>
      <w:divBdr>
        <w:top w:val="none" w:sz="0" w:space="0" w:color="auto"/>
        <w:left w:val="none" w:sz="0" w:space="0" w:color="auto"/>
        <w:bottom w:val="none" w:sz="0" w:space="0" w:color="auto"/>
        <w:right w:val="none" w:sz="0" w:space="0" w:color="auto"/>
      </w:divBdr>
    </w:div>
    <w:div w:id="1899441425">
      <w:bodyDiv w:val="1"/>
      <w:marLeft w:val="0"/>
      <w:marRight w:val="0"/>
      <w:marTop w:val="0"/>
      <w:marBottom w:val="0"/>
      <w:divBdr>
        <w:top w:val="none" w:sz="0" w:space="0" w:color="auto"/>
        <w:left w:val="none" w:sz="0" w:space="0" w:color="auto"/>
        <w:bottom w:val="none" w:sz="0" w:space="0" w:color="auto"/>
        <w:right w:val="none" w:sz="0" w:space="0" w:color="auto"/>
      </w:divBdr>
    </w:div>
    <w:div w:id="1900433348">
      <w:bodyDiv w:val="1"/>
      <w:marLeft w:val="0"/>
      <w:marRight w:val="0"/>
      <w:marTop w:val="0"/>
      <w:marBottom w:val="0"/>
      <w:divBdr>
        <w:top w:val="none" w:sz="0" w:space="0" w:color="auto"/>
        <w:left w:val="none" w:sz="0" w:space="0" w:color="auto"/>
        <w:bottom w:val="none" w:sz="0" w:space="0" w:color="auto"/>
        <w:right w:val="none" w:sz="0" w:space="0" w:color="auto"/>
      </w:divBdr>
    </w:div>
    <w:div w:id="1932081299">
      <w:bodyDiv w:val="1"/>
      <w:marLeft w:val="0"/>
      <w:marRight w:val="0"/>
      <w:marTop w:val="0"/>
      <w:marBottom w:val="0"/>
      <w:divBdr>
        <w:top w:val="none" w:sz="0" w:space="0" w:color="auto"/>
        <w:left w:val="none" w:sz="0" w:space="0" w:color="auto"/>
        <w:bottom w:val="none" w:sz="0" w:space="0" w:color="auto"/>
        <w:right w:val="none" w:sz="0" w:space="0" w:color="auto"/>
      </w:divBdr>
    </w:div>
    <w:div w:id="1982227320">
      <w:bodyDiv w:val="1"/>
      <w:marLeft w:val="0"/>
      <w:marRight w:val="0"/>
      <w:marTop w:val="0"/>
      <w:marBottom w:val="0"/>
      <w:divBdr>
        <w:top w:val="none" w:sz="0" w:space="0" w:color="auto"/>
        <w:left w:val="none" w:sz="0" w:space="0" w:color="auto"/>
        <w:bottom w:val="none" w:sz="0" w:space="0" w:color="auto"/>
        <w:right w:val="none" w:sz="0" w:space="0" w:color="auto"/>
      </w:divBdr>
    </w:div>
    <w:div w:id="2016493528">
      <w:bodyDiv w:val="1"/>
      <w:marLeft w:val="0"/>
      <w:marRight w:val="0"/>
      <w:marTop w:val="0"/>
      <w:marBottom w:val="0"/>
      <w:divBdr>
        <w:top w:val="none" w:sz="0" w:space="0" w:color="auto"/>
        <w:left w:val="none" w:sz="0" w:space="0" w:color="auto"/>
        <w:bottom w:val="none" w:sz="0" w:space="0" w:color="auto"/>
        <w:right w:val="none" w:sz="0" w:space="0" w:color="auto"/>
      </w:divBdr>
    </w:div>
    <w:div w:id="2065055802">
      <w:bodyDiv w:val="1"/>
      <w:marLeft w:val="0"/>
      <w:marRight w:val="0"/>
      <w:marTop w:val="0"/>
      <w:marBottom w:val="0"/>
      <w:divBdr>
        <w:top w:val="none" w:sz="0" w:space="0" w:color="auto"/>
        <w:left w:val="none" w:sz="0" w:space="0" w:color="auto"/>
        <w:bottom w:val="none" w:sz="0" w:space="0" w:color="auto"/>
        <w:right w:val="none" w:sz="0" w:space="0" w:color="auto"/>
      </w:divBdr>
    </w:div>
    <w:div w:id="2065063845">
      <w:bodyDiv w:val="1"/>
      <w:marLeft w:val="0"/>
      <w:marRight w:val="0"/>
      <w:marTop w:val="0"/>
      <w:marBottom w:val="0"/>
      <w:divBdr>
        <w:top w:val="none" w:sz="0" w:space="0" w:color="auto"/>
        <w:left w:val="none" w:sz="0" w:space="0" w:color="auto"/>
        <w:bottom w:val="none" w:sz="0" w:space="0" w:color="auto"/>
        <w:right w:val="none" w:sz="0" w:space="0" w:color="auto"/>
      </w:divBdr>
    </w:div>
    <w:div w:id="2082288458">
      <w:bodyDiv w:val="1"/>
      <w:marLeft w:val="0"/>
      <w:marRight w:val="0"/>
      <w:marTop w:val="0"/>
      <w:marBottom w:val="0"/>
      <w:divBdr>
        <w:top w:val="none" w:sz="0" w:space="0" w:color="auto"/>
        <w:left w:val="none" w:sz="0" w:space="0" w:color="auto"/>
        <w:bottom w:val="none" w:sz="0" w:space="0" w:color="auto"/>
        <w:right w:val="none" w:sz="0" w:space="0" w:color="auto"/>
      </w:divBdr>
    </w:div>
    <w:div w:id="2087217022">
      <w:bodyDiv w:val="1"/>
      <w:marLeft w:val="0"/>
      <w:marRight w:val="0"/>
      <w:marTop w:val="0"/>
      <w:marBottom w:val="0"/>
      <w:divBdr>
        <w:top w:val="none" w:sz="0" w:space="0" w:color="auto"/>
        <w:left w:val="none" w:sz="0" w:space="0" w:color="auto"/>
        <w:bottom w:val="none" w:sz="0" w:space="0" w:color="auto"/>
        <w:right w:val="none" w:sz="0" w:space="0" w:color="auto"/>
      </w:divBdr>
    </w:div>
    <w:div w:id="2098867155">
      <w:bodyDiv w:val="1"/>
      <w:marLeft w:val="0"/>
      <w:marRight w:val="0"/>
      <w:marTop w:val="0"/>
      <w:marBottom w:val="0"/>
      <w:divBdr>
        <w:top w:val="none" w:sz="0" w:space="0" w:color="auto"/>
        <w:left w:val="none" w:sz="0" w:space="0" w:color="auto"/>
        <w:bottom w:val="none" w:sz="0" w:space="0" w:color="auto"/>
        <w:right w:val="none" w:sz="0" w:space="0" w:color="auto"/>
      </w:divBdr>
    </w:div>
    <w:div w:id="2114281217">
      <w:bodyDiv w:val="1"/>
      <w:marLeft w:val="0"/>
      <w:marRight w:val="0"/>
      <w:marTop w:val="0"/>
      <w:marBottom w:val="0"/>
      <w:divBdr>
        <w:top w:val="none" w:sz="0" w:space="0" w:color="auto"/>
        <w:left w:val="none" w:sz="0" w:space="0" w:color="auto"/>
        <w:bottom w:val="none" w:sz="0" w:space="0" w:color="auto"/>
        <w:right w:val="none" w:sz="0" w:space="0" w:color="auto"/>
      </w:divBdr>
    </w:div>
    <w:div w:id="2117091848">
      <w:bodyDiv w:val="1"/>
      <w:marLeft w:val="0"/>
      <w:marRight w:val="0"/>
      <w:marTop w:val="0"/>
      <w:marBottom w:val="0"/>
      <w:divBdr>
        <w:top w:val="none" w:sz="0" w:space="0" w:color="auto"/>
        <w:left w:val="none" w:sz="0" w:space="0" w:color="auto"/>
        <w:bottom w:val="none" w:sz="0" w:space="0" w:color="auto"/>
        <w:right w:val="none" w:sz="0" w:space="0" w:color="auto"/>
      </w:divBdr>
    </w:div>
    <w:div w:id="212375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mailto:eracuni@komunalaidrija.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jure.gantar@komunalaidrija.si" TargetMode="Externa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mailto:jure.gantar@komunalaidrija.si" TargetMode="Externa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vgrc.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http://www.vgrc.si" TargetMode="External"/><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6A2E84-A1FC-4E51-862E-5F583122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2504</TotalTime>
  <Pages>49</Pages>
  <Words>17547</Words>
  <Characters>100020</Characters>
  <Application>Microsoft Office Word</Application>
  <DocSecurity>0</DocSecurity>
  <Lines>833</Lines>
  <Paragraphs>234</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117333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Knap</dc:creator>
  <cp:lastModifiedBy>Ana Knap</cp:lastModifiedBy>
  <cp:revision>40</cp:revision>
  <cp:lastPrinted>2023-06-22T12:00:00Z</cp:lastPrinted>
  <dcterms:created xsi:type="dcterms:W3CDTF">2022-08-11T10:18:00Z</dcterms:created>
  <dcterms:modified xsi:type="dcterms:W3CDTF">2025-08-14T06:55:00Z</dcterms:modified>
</cp:coreProperties>
</file>